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240" w:lineRule="auto"/>
        <w:ind w:left="0"/>
        <w:rPr>
          <w:rFonts w:ascii="Times New Roman"/>
          <w:sz w:val="20"/>
        </w:rPr>
      </w:pPr>
    </w:p>
    <w:p>
      <w:pPr>
        <w:pStyle w:val="4"/>
        <w:spacing w:before="11" w:line="240" w:lineRule="auto"/>
        <w:ind w:left="0"/>
        <w:rPr>
          <w:rFonts w:ascii="Times New Roman"/>
          <w:sz w:val="27"/>
        </w:rPr>
      </w:pPr>
    </w:p>
    <w:p>
      <w:pPr>
        <w:pStyle w:val="3"/>
        <w:spacing w:before="0" w:line="240" w:lineRule="auto"/>
      </w:pPr>
      <w:r>
        <w:rPr>
          <w:spacing w:val="-4"/>
        </w:rPr>
        <w:t>一．填空题</w:t>
      </w:r>
    </w:p>
    <w:p>
      <w:pPr>
        <w:spacing w:before="55" w:line="240" w:lineRule="auto"/>
        <w:ind w:right="0"/>
        <w:jc w:val="left"/>
        <w:rPr>
          <w:rFonts w:hint="eastAsia" w:ascii="黑体" w:eastAsia="黑体"/>
          <w:sz w:val="32"/>
        </w:rPr>
        <w:sectPr>
          <w:headerReference r:id="rId3" w:type="default"/>
          <w:footerReference r:id="rId4" w:type="default"/>
          <w:type w:val="continuous"/>
          <w:pgSz w:w="11910" w:h="16840"/>
          <w:pgMar w:top="1080" w:right="0" w:bottom="1060" w:left="1680" w:header="720" w:footer="720" w:gutter="0"/>
          <w:cols w:equalWidth="0" w:num="2">
            <w:col w:w="1172" w:space="40"/>
            <w:col w:w="9018"/>
          </w:cols>
        </w:sectPr>
      </w:pPr>
      <w:r>
        <w:br w:type="column"/>
      </w:r>
      <w:r>
        <w:rPr>
          <w:rFonts w:hint="eastAsia" w:ascii="黑体" w:eastAsia="黑体"/>
          <w:b/>
          <w:sz w:val="32"/>
        </w:rPr>
        <w:t>2020—2021江西省九江一中初三上 期中考</w:t>
      </w:r>
      <w:r>
        <w:rPr>
          <w:rFonts w:hint="eastAsia" w:ascii="黑体" w:eastAsia="黑体"/>
          <w:b/>
          <w:sz w:val="32"/>
          <w:lang w:eastAsia="zh-CN"/>
        </w:rPr>
        <w:t>物理</w:t>
      </w:r>
      <w:r>
        <w:rPr>
          <w:rFonts w:hint="eastAsia" w:ascii="黑体" w:eastAsia="黑体"/>
          <w:b/>
          <w:sz w:val="32"/>
        </w:rPr>
        <w:t>试卷</w:t>
      </w:r>
    </w:p>
    <w:p>
      <w:pPr>
        <w:pStyle w:val="8"/>
        <w:numPr>
          <w:ilvl w:val="0"/>
          <w:numId w:val="1"/>
        </w:numPr>
        <w:tabs>
          <w:tab w:val="left" w:pos="437"/>
        </w:tabs>
        <w:spacing w:before="57" w:after="0" w:line="240" w:lineRule="auto"/>
        <w:ind w:left="436" w:right="0" w:hanging="317"/>
        <w:jc w:val="left"/>
        <w:rPr>
          <w:sz w:val="21"/>
        </w:rPr>
      </w:pPr>
      <w:r>
        <w:rPr>
          <w:spacing w:val="-11"/>
          <w:sz w:val="21"/>
        </w:rPr>
        <w:t xml:space="preserve">质量之比为 </w:t>
      </w:r>
      <w:r>
        <w:rPr>
          <w:rFonts w:ascii="Times New Roman" w:eastAsia="Times New Roman"/>
          <w:position w:val="-3"/>
          <w:sz w:val="21"/>
        </w:rPr>
        <w:t>2</w:t>
      </w:r>
      <w:r>
        <w:rPr>
          <w:rFonts w:ascii="Times New Roman" w:eastAsia="Times New Roman"/>
          <w:spacing w:val="-17"/>
          <w:position w:val="-3"/>
          <w:sz w:val="21"/>
        </w:rPr>
        <w:t xml:space="preserve"> : </w:t>
      </w:r>
      <w:r>
        <w:rPr>
          <w:rFonts w:ascii="Times New Roman" w:eastAsia="Times New Roman"/>
          <w:position w:val="-3"/>
          <w:sz w:val="21"/>
        </w:rPr>
        <w:t>3</w:t>
      </w:r>
      <w:r>
        <w:rPr>
          <w:rFonts w:ascii="Times New Roman" w:eastAsia="Times New Roman"/>
          <w:spacing w:val="-16"/>
          <w:position w:val="-3"/>
          <w:sz w:val="21"/>
        </w:rPr>
        <w:t xml:space="preserve"> </w:t>
      </w:r>
      <w:r>
        <w:rPr>
          <w:spacing w:val="1"/>
          <w:sz w:val="21"/>
        </w:rPr>
        <w:t>的甲、乙两种液体，当它们吸收的热量之比为</w:t>
      </w:r>
      <w:r>
        <w:rPr>
          <w:rFonts w:ascii="Times New Roman" w:eastAsia="Times New Roman"/>
          <w:position w:val="-3"/>
          <w:sz w:val="21"/>
        </w:rPr>
        <w:t>7</w:t>
      </w:r>
      <w:r>
        <w:rPr>
          <w:rFonts w:ascii="Times New Roman" w:eastAsia="Times New Roman"/>
          <w:spacing w:val="-16"/>
          <w:position w:val="-3"/>
          <w:sz w:val="21"/>
        </w:rPr>
        <w:t xml:space="preserve"> : </w:t>
      </w:r>
      <w:r>
        <w:rPr>
          <w:rFonts w:ascii="Times New Roman" w:eastAsia="Times New Roman"/>
          <w:position w:val="-3"/>
          <w:sz w:val="21"/>
        </w:rPr>
        <w:t>5</w:t>
      </w:r>
      <w:r>
        <w:rPr>
          <w:rFonts w:ascii="Times New Roman" w:eastAsia="Times New Roman"/>
          <w:spacing w:val="-15"/>
          <w:position w:val="-3"/>
          <w:sz w:val="21"/>
        </w:rPr>
        <w:t xml:space="preserve"> </w:t>
      </w:r>
      <w:r>
        <w:rPr>
          <w:sz w:val="21"/>
        </w:rPr>
        <w:t>时，升高的温度之比</w:t>
      </w:r>
    </w:p>
    <w:p>
      <w:pPr>
        <w:pStyle w:val="4"/>
        <w:tabs>
          <w:tab w:val="left" w:pos="3938"/>
        </w:tabs>
        <w:spacing w:before="69" w:line="240" w:lineRule="auto"/>
      </w:pPr>
      <w:r>
        <w:t>为</w:t>
      </w:r>
      <w:r>
        <w:rPr>
          <w:spacing w:val="-68"/>
        </w:rPr>
        <w:t xml:space="preserve"> </w:t>
      </w:r>
      <w:r>
        <w:rPr>
          <w:rFonts w:ascii="Times New Roman" w:eastAsia="Times New Roman"/>
          <w:position w:val="-3"/>
        </w:rPr>
        <w:t>6</w:t>
      </w:r>
      <w:r>
        <w:rPr>
          <w:rFonts w:ascii="Times New Roman" w:eastAsia="Times New Roman"/>
          <w:spacing w:val="-26"/>
          <w:position w:val="-3"/>
        </w:rPr>
        <w:t xml:space="preserve"> </w:t>
      </w:r>
      <w:r>
        <w:rPr>
          <w:rFonts w:ascii="Times New Roman" w:eastAsia="Times New Roman"/>
          <w:position w:val="-3"/>
        </w:rPr>
        <w:t>:</w:t>
      </w:r>
      <w:r>
        <w:rPr>
          <w:rFonts w:ascii="Times New Roman" w:eastAsia="Times New Roman"/>
          <w:spacing w:val="-27"/>
          <w:position w:val="-3"/>
        </w:rPr>
        <w:t xml:space="preserve"> </w:t>
      </w:r>
      <w:r>
        <w:rPr>
          <w:rFonts w:ascii="Times New Roman" w:eastAsia="Times New Roman"/>
          <w:position w:val="-3"/>
        </w:rPr>
        <w:t>5</w:t>
      </w:r>
      <w:r>
        <w:rPr>
          <w:rFonts w:ascii="Times New Roman" w:eastAsia="Times New Roman"/>
          <w:spacing w:val="-12"/>
          <w:position w:val="-3"/>
        </w:rPr>
        <w:t xml:space="preserve"> </w:t>
      </w:r>
      <w:r>
        <w:rPr>
          <w:spacing w:val="4"/>
        </w:rPr>
        <w:t>，则甲、乙</w:t>
      </w:r>
      <w:r>
        <w:rPr>
          <w:spacing w:val="7"/>
        </w:rPr>
        <w:t>的</w:t>
      </w:r>
      <w:r>
        <w:rPr>
          <w:spacing w:val="4"/>
        </w:rPr>
        <w:t>比热容之比为</w:t>
      </w:r>
      <w:r>
        <w:rPr>
          <w:spacing w:val="4"/>
          <w:u w:val="single"/>
        </w:rPr>
        <w:t xml:space="preserve"> </w:t>
      </w:r>
      <w:r>
        <w:rPr>
          <w:spacing w:val="4"/>
          <w:u w:val="single"/>
        </w:rPr>
        <w:tab/>
      </w:r>
      <w:r>
        <w:rPr>
          <w:spacing w:val="4"/>
        </w:rPr>
        <w:t>。若它们放</w:t>
      </w:r>
      <w:r>
        <w:rPr>
          <w:spacing w:val="7"/>
        </w:rPr>
        <w:t>出</w:t>
      </w:r>
      <w:r>
        <w:rPr>
          <w:spacing w:val="4"/>
        </w:rPr>
        <w:t>相等的热量，则降低</w:t>
      </w:r>
      <w:r>
        <w:rPr>
          <w:spacing w:val="7"/>
        </w:rPr>
        <w:t>的</w:t>
      </w:r>
      <w:r>
        <w:rPr>
          <w:spacing w:val="4"/>
        </w:rPr>
        <w:t>温度之比</w:t>
      </w:r>
      <w:r>
        <w:t>为</w:t>
      </w:r>
    </w:p>
    <w:p>
      <w:pPr>
        <w:pStyle w:val="4"/>
        <w:tabs>
          <w:tab w:val="left" w:pos="748"/>
        </w:tabs>
        <w:spacing w:before="70" w:line="240" w:lineRule="auto"/>
        <w:ind w:left="119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8"/>
        <w:numPr>
          <w:ilvl w:val="0"/>
          <w:numId w:val="1"/>
        </w:numPr>
        <w:tabs>
          <w:tab w:val="left" w:pos="436"/>
        </w:tabs>
        <w:spacing w:before="57" w:after="0" w:line="240" w:lineRule="auto"/>
        <w:ind w:left="435" w:right="0" w:hanging="317"/>
        <w:jc w:val="left"/>
        <w:rPr>
          <w:sz w:val="21"/>
        </w:rPr>
      </w:pPr>
      <w:r>
        <w:rPr>
          <w:spacing w:val="-1"/>
          <w:sz w:val="21"/>
        </w:rPr>
        <w:t>甲乙两同学进行跳绳比赛，甲</w:t>
      </w:r>
      <w:r>
        <w:rPr>
          <w:rFonts w:ascii="Times New Roman" w:eastAsia="Times New Roman"/>
          <w:spacing w:val="-8"/>
          <w:position w:val="-3"/>
          <w:sz w:val="21"/>
        </w:rPr>
        <w:t>1</w:t>
      </w:r>
      <w:r>
        <w:rPr>
          <w:rFonts w:ascii="Times New Roman" w:eastAsia="Times New Roman"/>
          <w:i/>
          <w:spacing w:val="-8"/>
          <w:position w:val="-3"/>
          <w:sz w:val="21"/>
        </w:rPr>
        <w:t>min</w:t>
      </w:r>
      <w:r>
        <w:rPr>
          <w:rFonts w:ascii="Times New Roman" w:eastAsia="Times New Roman"/>
          <w:i/>
          <w:spacing w:val="-16"/>
          <w:position w:val="-3"/>
          <w:sz w:val="21"/>
        </w:rPr>
        <w:t xml:space="preserve"> </w:t>
      </w:r>
      <w:r>
        <w:rPr>
          <w:spacing w:val="-18"/>
          <w:sz w:val="21"/>
        </w:rPr>
        <w:t xml:space="preserve">跳了 </w:t>
      </w:r>
      <w:r>
        <w:rPr>
          <w:rFonts w:ascii="Times New Roman" w:eastAsia="Times New Roman"/>
          <w:sz w:val="21"/>
        </w:rPr>
        <w:t xml:space="preserve">150 </w:t>
      </w:r>
      <w:r>
        <w:rPr>
          <w:spacing w:val="-1"/>
          <w:sz w:val="21"/>
        </w:rPr>
        <w:t>个，乙</w:t>
      </w:r>
      <w:r>
        <w:rPr>
          <w:rFonts w:ascii="Times New Roman" w:eastAsia="Times New Roman"/>
          <w:spacing w:val="-8"/>
          <w:position w:val="-3"/>
          <w:sz w:val="21"/>
        </w:rPr>
        <w:t>1</w:t>
      </w:r>
      <w:r>
        <w:rPr>
          <w:rFonts w:ascii="Times New Roman" w:eastAsia="Times New Roman"/>
          <w:i/>
          <w:spacing w:val="-8"/>
          <w:position w:val="-3"/>
          <w:sz w:val="21"/>
        </w:rPr>
        <w:t>min</w:t>
      </w:r>
      <w:r>
        <w:rPr>
          <w:rFonts w:ascii="Times New Roman" w:eastAsia="Times New Roman"/>
          <w:i/>
          <w:spacing w:val="-19"/>
          <w:position w:val="-3"/>
          <w:sz w:val="21"/>
        </w:rPr>
        <w:t xml:space="preserve"> </w:t>
      </w:r>
      <w:r>
        <w:rPr>
          <w:spacing w:val="-17"/>
          <w:sz w:val="21"/>
        </w:rPr>
        <w:t xml:space="preserve">跳了 </w:t>
      </w:r>
      <w:r>
        <w:rPr>
          <w:rFonts w:ascii="Times New Roman" w:eastAsia="Times New Roman"/>
          <w:sz w:val="21"/>
        </w:rPr>
        <w:t>120</w:t>
      </w:r>
      <w:r>
        <w:rPr>
          <w:rFonts w:ascii="Times New Roman" w:eastAsia="Times New Roman"/>
          <w:spacing w:val="-3"/>
          <w:sz w:val="21"/>
        </w:rPr>
        <w:t xml:space="preserve"> </w:t>
      </w:r>
      <w:r>
        <w:rPr>
          <w:spacing w:val="-4"/>
          <w:sz w:val="21"/>
        </w:rPr>
        <w:t>个，若甲乙体重之比为</w:t>
      </w:r>
    </w:p>
    <w:p>
      <w:pPr>
        <w:pStyle w:val="4"/>
        <w:tabs>
          <w:tab w:val="left" w:pos="6119"/>
          <w:tab w:val="left" w:pos="8114"/>
        </w:tabs>
        <w:spacing w:before="70" w:line="240" w:lineRule="auto"/>
        <w:ind w:left="150"/>
      </w:pPr>
      <w:r>
        <w:rPr>
          <w:rFonts w:ascii="Times New Roman" w:eastAsia="Times New Roman"/>
          <w:position w:val="-3"/>
        </w:rPr>
        <w:t>3</w:t>
      </w:r>
      <w:r>
        <w:rPr>
          <w:rFonts w:ascii="Times New Roman" w:eastAsia="Times New Roman"/>
          <w:spacing w:val="-31"/>
          <w:position w:val="-3"/>
        </w:rPr>
        <w:t xml:space="preserve"> </w:t>
      </w:r>
      <w:r>
        <w:rPr>
          <w:rFonts w:ascii="Times New Roman" w:eastAsia="Times New Roman"/>
          <w:position w:val="-3"/>
        </w:rPr>
        <w:t>:</w:t>
      </w:r>
      <w:r>
        <w:rPr>
          <w:rFonts w:ascii="Times New Roman" w:eastAsia="Times New Roman"/>
          <w:spacing w:val="-19"/>
          <w:position w:val="-3"/>
        </w:rPr>
        <w:t xml:space="preserve"> </w:t>
      </w:r>
      <w:r>
        <w:rPr>
          <w:rFonts w:ascii="Times New Roman" w:eastAsia="Times New Roman"/>
          <w:position w:val="-3"/>
        </w:rPr>
        <w:t>4</w:t>
      </w:r>
      <w:r>
        <w:rPr>
          <w:rFonts w:ascii="Times New Roman" w:eastAsia="Times New Roman"/>
          <w:spacing w:val="-12"/>
          <w:position w:val="-3"/>
        </w:rPr>
        <w:t xml:space="preserve"> </w:t>
      </w:r>
      <w:r>
        <w:t>，每次跳起的高度相同，</w:t>
      </w:r>
      <w:r>
        <w:rPr>
          <w:spacing w:val="17"/>
        </w:rPr>
        <w:t>则</w:t>
      </w:r>
      <w:r>
        <w:rPr>
          <w:rFonts w:ascii="Times New Roman" w:eastAsia="Times New Roman"/>
          <w:spacing w:val="-8"/>
          <w:position w:val="-3"/>
        </w:rPr>
        <w:t>1</w:t>
      </w:r>
      <w:r>
        <w:rPr>
          <w:rFonts w:ascii="Times New Roman" w:eastAsia="Times New Roman"/>
          <w:i/>
          <w:spacing w:val="-8"/>
          <w:position w:val="-3"/>
        </w:rPr>
        <w:t>min</w:t>
      </w:r>
      <w:r>
        <w:rPr>
          <w:rFonts w:ascii="Times New Roman" w:eastAsia="Times New Roman"/>
          <w:i/>
          <w:spacing w:val="-17"/>
          <w:position w:val="-3"/>
        </w:rPr>
        <w:t xml:space="preserve"> </w:t>
      </w:r>
      <w:r>
        <w:t>内甲乙做的功之比为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，功率之比为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8"/>
        <w:numPr>
          <w:ilvl w:val="0"/>
          <w:numId w:val="1"/>
        </w:numPr>
        <w:tabs>
          <w:tab w:val="left" w:pos="437"/>
        </w:tabs>
        <w:spacing w:before="69" w:after="0" w:line="240" w:lineRule="auto"/>
        <w:ind w:left="436" w:right="0" w:hanging="318"/>
        <w:jc w:val="left"/>
        <w:rPr>
          <w:sz w:val="21"/>
        </w:rPr>
      </w:pPr>
      <w:r>
        <w:rPr>
          <w:sz w:val="21"/>
        </w:rPr>
        <w:t>身高相等的甲、乙两人抬着一个密度分布均匀的长方体木块，在水平地面上匀速行走了</w:t>
      </w:r>
    </w:p>
    <w:p>
      <w:pPr>
        <w:tabs>
          <w:tab w:val="left" w:pos="4942"/>
        </w:tabs>
        <w:spacing w:before="53" w:line="240" w:lineRule="auto"/>
        <w:ind w:left="120" w:right="1798" w:firstLine="13"/>
        <w:jc w:val="both"/>
        <w:rPr>
          <w:rFonts w:ascii="Times New Roman" w:hAnsi="Times New Roman"/>
          <w:sz w:val="21"/>
        </w:rPr>
      </w:pPr>
      <w:r>
        <w:rPr>
          <w:rFonts w:ascii="Times New Roman" w:hAnsi="Times New Roman"/>
          <w:position w:val="-1"/>
          <w:sz w:val="21"/>
        </w:rPr>
        <w:t>10</w:t>
      </w:r>
      <w:r>
        <w:rPr>
          <w:rFonts w:ascii="Times New Roman" w:hAnsi="Times New Roman"/>
          <w:i/>
          <w:position w:val="-1"/>
          <w:sz w:val="21"/>
        </w:rPr>
        <w:t>m</w:t>
      </w:r>
      <w:r>
        <w:rPr>
          <w:rFonts w:ascii="Times New Roman" w:hAnsi="Times New Roman"/>
          <w:i/>
          <w:spacing w:val="-14"/>
          <w:position w:val="-1"/>
          <w:sz w:val="21"/>
        </w:rPr>
        <w:t xml:space="preserve"> </w:t>
      </w:r>
      <w:r>
        <w:rPr>
          <w:position w:val="2"/>
          <w:sz w:val="21"/>
        </w:rPr>
        <w:t>。他们对木块做的功记</w:t>
      </w:r>
      <w:r>
        <w:rPr>
          <w:spacing w:val="20"/>
          <w:position w:val="2"/>
          <w:sz w:val="21"/>
        </w:rPr>
        <w:t>为</w:t>
      </w:r>
      <w:r>
        <w:rPr>
          <w:rFonts w:ascii="Times New Roman" w:hAnsi="Times New Roman"/>
          <w:i/>
          <w:spacing w:val="-18"/>
          <w:sz w:val="21"/>
        </w:rPr>
        <w:t>W</w:t>
      </w:r>
      <w:r>
        <w:rPr>
          <w:position w:val="-4"/>
          <w:sz w:val="12"/>
        </w:rPr>
        <w:t>甲</w:t>
      </w:r>
      <w:r>
        <w:rPr>
          <w:spacing w:val="-21"/>
          <w:position w:val="-4"/>
          <w:sz w:val="12"/>
        </w:rPr>
        <w:t xml:space="preserve"> </w:t>
      </w:r>
      <w:r>
        <w:rPr>
          <w:spacing w:val="19"/>
          <w:position w:val="2"/>
          <w:sz w:val="21"/>
        </w:rPr>
        <w:t>、</w:t>
      </w:r>
      <w:r>
        <w:rPr>
          <w:rFonts w:ascii="Times New Roman" w:hAnsi="Times New Roman"/>
          <w:i/>
          <w:spacing w:val="-35"/>
          <w:position w:val="0"/>
          <w:sz w:val="22"/>
        </w:rPr>
        <w:t>W</w:t>
      </w:r>
      <w:r>
        <w:rPr>
          <w:position w:val="-6"/>
          <w:sz w:val="13"/>
        </w:rPr>
        <w:t>乙</w:t>
      </w:r>
      <w:r>
        <w:rPr>
          <w:spacing w:val="-24"/>
          <w:position w:val="-6"/>
          <w:sz w:val="13"/>
        </w:rPr>
        <w:t xml:space="preserve"> </w:t>
      </w:r>
      <w:r>
        <w:rPr>
          <w:position w:val="2"/>
          <w:sz w:val="21"/>
        </w:rPr>
        <w:t>，</w:t>
      </w:r>
      <w:r>
        <w:rPr>
          <w:spacing w:val="20"/>
          <w:position w:val="2"/>
          <w:sz w:val="21"/>
        </w:rPr>
        <w:t>则</w:t>
      </w:r>
      <w:r>
        <w:rPr>
          <w:rFonts w:ascii="Times New Roman" w:hAnsi="Times New Roman"/>
          <w:i/>
          <w:spacing w:val="-18"/>
          <w:sz w:val="21"/>
        </w:rPr>
        <w:t>W</w:t>
      </w:r>
      <w:r>
        <w:rPr>
          <w:position w:val="-4"/>
          <w:sz w:val="12"/>
        </w:rPr>
        <w:t>甲</w:t>
      </w:r>
      <w:r>
        <w:rPr>
          <w:position w:val="-4"/>
          <w:sz w:val="12"/>
          <w:u w:val="single"/>
        </w:rPr>
        <w:t xml:space="preserve"> </w:t>
      </w:r>
      <w:r>
        <w:rPr>
          <w:position w:val="-4"/>
          <w:sz w:val="12"/>
          <w:u w:val="single"/>
        </w:rPr>
        <w:tab/>
      </w:r>
      <w:r>
        <w:rPr>
          <w:rFonts w:ascii="Times New Roman" w:hAnsi="Times New Roman"/>
          <w:i/>
          <w:spacing w:val="-35"/>
          <w:position w:val="0"/>
          <w:sz w:val="22"/>
        </w:rPr>
        <w:t>W</w:t>
      </w:r>
      <w:r>
        <w:rPr>
          <w:position w:val="-6"/>
          <w:sz w:val="13"/>
        </w:rPr>
        <w:t>乙</w:t>
      </w:r>
      <w:r>
        <w:rPr>
          <w:spacing w:val="-20"/>
          <w:position w:val="-6"/>
          <w:sz w:val="13"/>
        </w:rPr>
        <w:t xml:space="preserve"> </w:t>
      </w:r>
      <w:r>
        <w:rPr>
          <w:position w:val="2"/>
          <w:sz w:val="21"/>
        </w:rPr>
        <w:t>；接着甲、乙又把木块从一楼抬</w:t>
      </w:r>
      <w:r>
        <w:rPr>
          <w:spacing w:val="-11"/>
          <w:position w:val="2"/>
          <w:sz w:val="21"/>
        </w:rPr>
        <w:t>上</w:t>
      </w:r>
      <w:r>
        <w:rPr>
          <w:spacing w:val="2"/>
          <w:w w:val="99"/>
          <w:sz w:val="21"/>
        </w:rPr>
        <w:t>三楼</w:t>
      </w:r>
      <w:r>
        <w:rPr>
          <w:spacing w:val="4"/>
          <w:w w:val="99"/>
          <w:sz w:val="21"/>
        </w:rPr>
        <w:t>（</w:t>
      </w:r>
      <w:r>
        <w:rPr>
          <w:spacing w:val="2"/>
          <w:w w:val="99"/>
          <w:sz w:val="21"/>
        </w:rPr>
        <w:t>如图所示</w:t>
      </w:r>
      <w:r>
        <w:rPr>
          <w:spacing w:val="-101"/>
          <w:w w:val="99"/>
          <w:sz w:val="21"/>
        </w:rPr>
        <w:t>）</w:t>
      </w:r>
      <w:r>
        <w:rPr>
          <w:spacing w:val="2"/>
          <w:w w:val="99"/>
          <w:sz w:val="21"/>
        </w:rPr>
        <w:t>，甲</w:t>
      </w:r>
      <w:r>
        <w:rPr>
          <w:spacing w:val="4"/>
          <w:w w:val="99"/>
          <w:sz w:val="21"/>
        </w:rPr>
        <w:t>、</w:t>
      </w:r>
      <w:r>
        <w:rPr>
          <w:spacing w:val="2"/>
          <w:w w:val="99"/>
          <w:sz w:val="21"/>
        </w:rPr>
        <w:t>乙对木块做</w:t>
      </w:r>
      <w:r>
        <w:rPr>
          <w:spacing w:val="4"/>
          <w:w w:val="99"/>
          <w:sz w:val="21"/>
        </w:rPr>
        <w:t>的</w:t>
      </w:r>
      <w:r>
        <w:rPr>
          <w:spacing w:val="2"/>
          <w:w w:val="99"/>
          <w:sz w:val="21"/>
        </w:rPr>
        <w:t>功分别</w:t>
      </w:r>
      <w:r>
        <w:rPr>
          <w:spacing w:val="19"/>
          <w:w w:val="99"/>
          <w:sz w:val="21"/>
        </w:rPr>
        <w:t>为</w:t>
      </w:r>
      <w:r>
        <w:rPr>
          <w:rFonts w:ascii="Times New Roman" w:hAnsi="Times New Roman"/>
          <w:i/>
          <w:spacing w:val="-24"/>
          <w:w w:val="99"/>
          <w:position w:val="-1"/>
          <w:sz w:val="21"/>
        </w:rPr>
        <w:t>W</w:t>
      </w:r>
      <w:r>
        <w:rPr>
          <w:spacing w:val="12"/>
          <w:w w:val="100"/>
          <w:position w:val="-6"/>
          <w:sz w:val="12"/>
        </w:rPr>
        <w:t>甲</w:t>
      </w:r>
      <w:r>
        <w:rPr>
          <w:rFonts w:ascii="Symbol" w:hAnsi="Symbol"/>
          <w:w w:val="99"/>
          <w:position w:val="-1"/>
          <w:sz w:val="21"/>
        </w:rPr>
        <w:sym w:font="Symbol" w:char="F0A2"/>
      </w:r>
      <w:r>
        <w:rPr>
          <w:rFonts w:ascii="Times New Roman" w:hAnsi="Times New Roman"/>
          <w:spacing w:val="-18"/>
          <w:position w:val="-1"/>
          <w:sz w:val="21"/>
        </w:rPr>
        <w:t xml:space="preserve"> </w:t>
      </w:r>
      <w:r>
        <w:rPr>
          <w:spacing w:val="19"/>
          <w:w w:val="99"/>
          <w:sz w:val="21"/>
        </w:rPr>
        <w:t>、</w:t>
      </w:r>
      <w:r>
        <w:rPr>
          <w:rFonts w:ascii="Times New Roman" w:hAnsi="Times New Roman"/>
          <w:i/>
          <w:spacing w:val="-32"/>
          <w:w w:val="100"/>
          <w:position w:val="-2"/>
          <w:sz w:val="22"/>
        </w:rPr>
        <w:t>W</w:t>
      </w:r>
      <w:r>
        <w:rPr>
          <w:spacing w:val="9"/>
          <w:w w:val="98"/>
          <w:position w:val="-8"/>
          <w:sz w:val="13"/>
        </w:rPr>
        <w:t>乙</w:t>
      </w:r>
      <w:r>
        <w:rPr>
          <w:rFonts w:ascii="Symbol" w:hAnsi="Symbol"/>
          <w:w w:val="100"/>
          <w:position w:val="-2"/>
          <w:sz w:val="22"/>
        </w:rPr>
        <w:sym w:font="Symbol" w:char="F0A2"/>
      </w:r>
      <w:r>
        <w:rPr>
          <w:rFonts w:ascii="Times New Roman" w:hAnsi="Times New Roman"/>
          <w:spacing w:val="-15"/>
          <w:position w:val="-2"/>
          <w:sz w:val="22"/>
        </w:rPr>
        <w:t xml:space="preserve"> </w:t>
      </w:r>
      <w:r>
        <w:rPr>
          <w:spacing w:val="2"/>
          <w:w w:val="99"/>
          <w:sz w:val="21"/>
        </w:rPr>
        <w:t>，</w:t>
      </w:r>
      <w:r>
        <w:rPr>
          <w:spacing w:val="22"/>
          <w:w w:val="99"/>
          <w:sz w:val="21"/>
        </w:rPr>
        <w:t>则</w:t>
      </w:r>
      <w:r>
        <w:rPr>
          <w:rFonts w:ascii="Times New Roman" w:hAnsi="Times New Roman"/>
          <w:i/>
          <w:spacing w:val="-24"/>
          <w:w w:val="99"/>
          <w:position w:val="-1"/>
          <w:sz w:val="21"/>
        </w:rPr>
        <w:t>W</w:t>
      </w:r>
      <w:r>
        <w:rPr>
          <w:spacing w:val="12"/>
          <w:w w:val="100"/>
          <w:position w:val="-6"/>
          <w:sz w:val="12"/>
        </w:rPr>
        <w:t>甲</w:t>
      </w:r>
      <w:r>
        <w:rPr>
          <w:rFonts w:ascii="Symbol" w:hAnsi="Symbol"/>
          <w:w w:val="99"/>
          <w:position w:val="-1"/>
          <w:sz w:val="21"/>
        </w:rPr>
        <w:sym w:font="Symbol" w:char="F0A2"/>
      </w:r>
      <w:r>
        <w:rPr>
          <w:rFonts w:ascii="Times New Roman" w:hAnsi="Times New Roman"/>
          <w:spacing w:val="-21"/>
          <w:position w:val="-1"/>
          <w:sz w:val="21"/>
        </w:rPr>
        <w:t xml:space="preserve"> </w:t>
      </w:r>
      <w:r>
        <w:rPr>
          <w:rFonts w:ascii="Times New Roman" w:hAnsi="Times New Roman"/>
          <w:w w:val="99"/>
          <w:position w:val="-1"/>
          <w:sz w:val="21"/>
          <w:u w:val="single"/>
        </w:rPr>
        <w:t xml:space="preserve"> </w:t>
      </w:r>
      <w:r>
        <w:rPr>
          <w:rFonts w:ascii="Times New Roman" w:hAnsi="Times New Roman"/>
          <w:position w:val="-1"/>
          <w:sz w:val="21"/>
          <w:u w:val="single"/>
        </w:rPr>
        <w:t xml:space="preserve">      </w:t>
      </w:r>
      <w:r>
        <w:rPr>
          <w:rFonts w:ascii="Times New Roman" w:hAnsi="Times New Roman"/>
          <w:spacing w:val="20"/>
          <w:position w:val="-1"/>
          <w:sz w:val="21"/>
          <w:u w:val="single"/>
        </w:rPr>
        <w:t xml:space="preserve"> </w:t>
      </w:r>
      <w:r>
        <w:rPr>
          <w:rFonts w:ascii="Times New Roman" w:hAnsi="Times New Roman"/>
          <w:i/>
          <w:spacing w:val="-32"/>
          <w:w w:val="100"/>
          <w:position w:val="-2"/>
          <w:sz w:val="22"/>
        </w:rPr>
        <w:t>W</w:t>
      </w:r>
      <w:r>
        <w:rPr>
          <w:spacing w:val="9"/>
          <w:w w:val="98"/>
          <w:position w:val="-8"/>
          <w:sz w:val="13"/>
        </w:rPr>
        <w:t>乙</w:t>
      </w:r>
      <w:r>
        <w:rPr>
          <w:rFonts w:ascii="Symbol" w:hAnsi="Symbol"/>
          <w:w w:val="100"/>
          <w:position w:val="-2"/>
          <w:sz w:val="22"/>
        </w:rPr>
        <w:sym w:font="Symbol" w:char="F0A2"/>
      </w:r>
      <w:r>
        <w:rPr>
          <w:rFonts w:ascii="Times New Roman" w:hAnsi="Times New Roman"/>
          <w:spacing w:val="-12"/>
          <w:position w:val="-2"/>
          <w:sz w:val="22"/>
        </w:rPr>
        <w:t xml:space="preserve"> </w:t>
      </w:r>
      <w:r>
        <w:rPr>
          <w:spacing w:val="2"/>
          <w:w w:val="99"/>
          <w:sz w:val="21"/>
        </w:rPr>
        <w:t>（均</w:t>
      </w:r>
      <w:r>
        <w:rPr>
          <w:spacing w:val="4"/>
          <w:w w:val="99"/>
          <w:sz w:val="21"/>
        </w:rPr>
        <w:t>选</w:t>
      </w:r>
      <w:r>
        <w:rPr>
          <w:spacing w:val="-1"/>
          <w:w w:val="99"/>
          <w:sz w:val="21"/>
        </w:rPr>
        <w:t>填</w:t>
      </w:r>
      <w:r>
        <w:rPr>
          <w:rFonts w:ascii="Times New Roman" w:hAnsi="Times New Roman"/>
          <w:w w:val="99"/>
          <w:sz w:val="21"/>
        </w:rPr>
        <w:t>“</w:t>
      </w:r>
      <w:r>
        <w:rPr>
          <w:rFonts w:ascii="Times New Roman" w:hAnsi="Times New Roman"/>
          <w:spacing w:val="-12"/>
          <w:sz w:val="21"/>
        </w:rPr>
        <w:t xml:space="preserve"> </w:t>
      </w:r>
      <w:r>
        <w:rPr>
          <w:rFonts w:ascii="Symbol" w:hAnsi="Symbol"/>
          <w:w w:val="102"/>
          <w:position w:val="-2"/>
          <w:sz w:val="21"/>
        </w:rPr>
        <w:sym w:font="Symbol" w:char="F03E"/>
      </w:r>
      <w:r>
        <w:rPr>
          <w:rFonts w:ascii="Times New Roman" w:hAnsi="Times New Roman"/>
          <w:spacing w:val="-7"/>
          <w:position w:val="-2"/>
          <w:sz w:val="21"/>
        </w:rPr>
        <w:t xml:space="preserve"> </w:t>
      </w:r>
      <w:r>
        <w:rPr>
          <w:rFonts w:ascii="Times New Roman" w:hAnsi="Times New Roman"/>
          <w:w w:val="99"/>
          <w:sz w:val="21"/>
        </w:rPr>
        <w:t>”“</w:t>
      </w:r>
    </w:p>
    <w:p>
      <w:pPr>
        <w:pStyle w:val="4"/>
        <w:spacing w:line="240" w:lineRule="auto"/>
        <w:ind w:left="157"/>
        <w:jc w:val="both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204470</wp:posOffset>
            </wp:positionV>
            <wp:extent cx="1391285" cy="1856105"/>
            <wp:effectExtent l="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3.jpeg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068" cy="18562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ymbol" w:hAnsi="Symbol" w:eastAsia="Symbol"/>
          <w:w w:val="100"/>
          <w:position w:val="0"/>
          <w:sz w:val="22"/>
        </w:rPr>
        <w:sym w:font="Symbol" w:char="F03D"/>
      </w:r>
      <w:r>
        <w:rPr>
          <w:rFonts w:ascii="Times New Roman" w:hAnsi="Times New Roman" w:eastAsia="Times New Roman"/>
          <w:spacing w:val="-13"/>
          <w:position w:val="0"/>
          <w:sz w:val="22"/>
        </w:rPr>
        <w:t xml:space="preserve"> </w:t>
      </w:r>
      <w:r>
        <w:rPr>
          <w:rFonts w:ascii="Times New Roman" w:hAnsi="Times New Roman" w:eastAsia="Times New Roman"/>
          <w:spacing w:val="-2"/>
          <w:w w:val="99"/>
        </w:rPr>
        <w:t>”</w:t>
      </w:r>
      <w:r>
        <w:rPr>
          <w:spacing w:val="2"/>
          <w:w w:val="99"/>
        </w:rPr>
        <w:t>或</w:t>
      </w:r>
      <w:r>
        <w:rPr>
          <w:rFonts w:ascii="Times New Roman" w:hAnsi="Times New Roman" w:eastAsia="Times New Roman"/>
          <w:w w:val="99"/>
        </w:rPr>
        <w:t>“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Symbol" w:hAnsi="Symbol" w:eastAsia="Symbol"/>
          <w:w w:val="102"/>
          <w:position w:val="-2"/>
        </w:rPr>
        <w:sym w:font="Symbol" w:char="F03C"/>
      </w:r>
      <w:r>
        <w:rPr>
          <w:rFonts w:ascii="Times New Roman" w:hAnsi="Times New Roman" w:eastAsia="Times New Roman"/>
          <w:spacing w:val="-6"/>
          <w:position w:val="-2"/>
        </w:rPr>
        <w:t xml:space="preserve"> </w:t>
      </w:r>
      <w:r>
        <w:rPr>
          <w:rFonts w:ascii="Times New Roman" w:hAnsi="Times New Roman" w:eastAsia="Times New Roman"/>
          <w:w w:val="99"/>
        </w:rPr>
        <w:t>”</w:t>
      </w:r>
      <w:r>
        <w:rPr>
          <w:spacing w:val="-104"/>
          <w:w w:val="99"/>
        </w:rPr>
        <w:t>）</w:t>
      </w:r>
      <w:r>
        <w:rPr>
          <w:w w:val="99"/>
        </w:rPr>
        <w:t>。</w:t>
      </w:r>
    </w:p>
    <w:p>
      <w:pPr>
        <w:pStyle w:val="8"/>
        <w:numPr>
          <w:ilvl w:val="0"/>
          <w:numId w:val="1"/>
        </w:numPr>
        <w:tabs>
          <w:tab w:val="left" w:pos="436"/>
          <w:tab w:val="left" w:pos="1065"/>
          <w:tab w:val="left" w:pos="6384"/>
        </w:tabs>
        <w:spacing w:before="50" w:after="0" w:line="240" w:lineRule="auto"/>
        <w:ind w:left="120" w:right="1797" w:firstLine="0"/>
        <w:jc w:val="both"/>
        <w:rPr>
          <w:sz w:val="21"/>
        </w:rPr>
      </w:pPr>
      <w:r>
        <w:rPr>
          <w:sz w:val="21"/>
        </w:rPr>
        <w:t>如图所示</w:t>
      </w:r>
      <w:r>
        <w:rPr>
          <w:spacing w:val="-5"/>
          <w:sz w:val="21"/>
        </w:rPr>
        <w:t>，</w:t>
      </w:r>
      <w:r>
        <w:rPr>
          <w:sz w:val="21"/>
        </w:rPr>
        <w:t>用</w:t>
      </w:r>
      <w:r>
        <w:rPr>
          <w:spacing w:val="-66"/>
          <w:sz w:val="21"/>
        </w:rPr>
        <w:t xml:space="preserve"> </w:t>
      </w:r>
      <w:r>
        <w:rPr>
          <w:rFonts w:ascii="Times New Roman" w:eastAsia="Times New Roman"/>
          <w:position w:val="-3"/>
          <w:sz w:val="21"/>
        </w:rPr>
        <w:t>40</w:t>
      </w:r>
      <w:r>
        <w:rPr>
          <w:rFonts w:ascii="Times New Roman" w:eastAsia="Times New Roman"/>
          <w:i/>
          <w:position w:val="-3"/>
          <w:sz w:val="21"/>
        </w:rPr>
        <w:t>N</w:t>
      </w:r>
      <w:r>
        <w:rPr>
          <w:rFonts w:ascii="Times New Roman" w:eastAsia="Times New Roman"/>
          <w:i/>
          <w:spacing w:val="2"/>
          <w:position w:val="-3"/>
          <w:sz w:val="21"/>
        </w:rPr>
        <w:t xml:space="preserve"> </w:t>
      </w:r>
      <w:r>
        <w:rPr>
          <w:sz w:val="21"/>
        </w:rPr>
        <w:t>的力</w:t>
      </w:r>
      <w:r>
        <w:rPr>
          <w:spacing w:val="-61"/>
          <w:sz w:val="21"/>
        </w:rPr>
        <w:t xml:space="preserve"> </w:t>
      </w:r>
      <w:r>
        <w:rPr>
          <w:rFonts w:ascii="Times New Roman" w:eastAsia="Times New Roman"/>
          <w:i/>
          <w:position w:val="-3"/>
          <w:sz w:val="21"/>
        </w:rPr>
        <w:t>F</w:t>
      </w:r>
      <w:r>
        <w:rPr>
          <w:rFonts w:ascii="Times New Roman" w:eastAsia="Times New Roman"/>
          <w:i/>
          <w:spacing w:val="15"/>
          <w:position w:val="-3"/>
          <w:sz w:val="21"/>
        </w:rPr>
        <w:t xml:space="preserve"> </w:t>
      </w:r>
      <w:r>
        <w:rPr>
          <w:sz w:val="21"/>
        </w:rPr>
        <w:t>拉着</w:t>
      </w:r>
      <w:r>
        <w:rPr>
          <w:spacing w:val="37"/>
          <w:sz w:val="21"/>
        </w:rPr>
        <w:t>重</w:t>
      </w:r>
      <w:r>
        <w:rPr>
          <w:rFonts w:ascii="Times New Roman" w:eastAsia="Times New Roman"/>
          <w:spacing w:val="2"/>
          <w:position w:val="-3"/>
          <w:sz w:val="21"/>
        </w:rPr>
        <w:t>200</w:t>
      </w:r>
      <w:r>
        <w:rPr>
          <w:rFonts w:ascii="Times New Roman" w:eastAsia="Times New Roman"/>
          <w:i/>
          <w:spacing w:val="2"/>
          <w:position w:val="-3"/>
          <w:sz w:val="21"/>
        </w:rPr>
        <w:t>N</w:t>
      </w:r>
      <w:r>
        <w:rPr>
          <w:rFonts w:ascii="Times New Roman" w:eastAsia="Times New Roman"/>
          <w:i/>
          <w:spacing w:val="4"/>
          <w:position w:val="-3"/>
          <w:sz w:val="21"/>
        </w:rPr>
        <w:t xml:space="preserve"> </w:t>
      </w:r>
      <w:r>
        <w:rPr>
          <w:sz w:val="21"/>
        </w:rPr>
        <w:t>的物体沿水平地面做匀速直线运</w:t>
      </w:r>
      <w:r>
        <w:rPr>
          <w:spacing w:val="33"/>
          <w:sz w:val="21"/>
        </w:rPr>
        <w:t>动</w:t>
      </w:r>
      <w:r>
        <w:rPr>
          <w:rFonts w:ascii="Times New Roman" w:eastAsia="Times New Roman"/>
          <w:i/>
          <w:position w:val="-3"/>
          <w:sz w:val="21"/>
        </w:rPr>
        <w:t>lmin</w:t>
      </w:r>
      <w:r>
        <w:rPr>
          <w:rFonts w:ascii="Times New Roman" w:eastAsia="Times New Roman"/>
          <w:i/>
          <w:spacing w:val="-11"/>
          <w:position w:val="-3"/>
          <w:sz w:val="21"/>
        </w:rPr>
        <w:t xml:space="preserve"> </w:t>
      </w:r>
      <w:r>
        <w:rPr>
          <w:spacing w:val="-5"/>
          <w:sz w:val="21"/>
        </w:rPr>
        <w:t>，</w:t>
      </w:r>
      <w:r>
        <w:rPr>
          <w:sz w:val="21"/>
        </w:rPr>
        <w:t>物体前进</w:t>
      </w:r>
      <w:r>
        <w:rPr>
          <w:spacing w:val="13"/>
          <w:sz w:val="21"/>
        </w:rPr>
        <w:t>了</w:t>
      </w:r>
      <w:r>
        <w:rPr>
          <w:rFonts w:ascii="Times New Roman" w:eastAsia="Times New Roman"/>
          <w:position w:val="-3"/>
          <w:sz w:val="21"/>
        </w:rPr>
        <w:t>12</w:t>
      </w:r>
      <w:r>
        <w:rPr>
          <w:rFonts w:ascii="Times New Roman" w:eastAsia="Times New Roman"/>
          <w:i/>
          <w:position w:val="-3"/>
          <w:sz w:val="21"/>
        </w:rPr>
        <w:t>m</w:t>
      </w:r>
      <w:r>
        <w:rPr>
          <w:rFonts w:ascii="Times New Roman" w:eastAsia="Times New Roman"/>
          <w:i/>
          <w:spacing w:val="-13"/>
          <w:position w:val="-3"/>
          <w:sz w:val="21"/>
        </w:rPr>
        <w:t xml:space="preserve"> </w:t>
      </w:r>
      <w:r>
        <w:rPr>
          <w:spacing w:val="-5"/>
          <w:sz w:val="21"/>
        </w:rPr>
        <w:t>，</w:t>
      </w:r>
      <w:r>
        <w:rPr>
          <w:sz w:val="21"/>
        </w:rPr>
        <w:t>物体与地面间的滑动摩擦力</w:t>
      </w:r>
      <w:r>
        <w:rPr>
          <w:spacing w:val="32"/>
          <w:sz w:val="21"/>
        </w:rPr>
        <w:t>为</w:t>
      </w:r>
      <w:r>
        <w:rPr>
          <w:rFonts w:ascii="Times New Roman" w:eastAsia="Times New Roman"/>
          <w:position w:val="-3"/>
          <w:sz w:val="21"/>
        </w:rPr>
        <w:t>90</w:t>
      </w:r>
      <w:r>
        <w:rPr>
          <w:rFonts w:ascii="Times New Roman" w:eastAsia="Times New Roman"/>
          <w:i/>
          <w:position w:val="-3"/>
          <w:sz w:val="21"/>
        </w:rPr>
        <w:t>N</w:t>
      </w:r>
      <w:r>
        <w:rPr>
          <w:rFonts w:ascii="Times New Roman" w:eastAsia="Times New Roman"/>
          <w:i/>
          <w:spacing w:val="9"/>
          <w:position w:val="-3"/>
          <w:sz w:val="21"/>
        </w:rPr>
        <w:t xml:space="preserve"> </w:t>
      </w:r>
      <w:r>
        <w:rPr>
          <w:spacing w:val="-3"/>
          <w:sz w:val="21"/>
        </w:rPr>
        <w:t>，</w:t>
      </w:r>
      <w:r>
        <w:rPr>
          <w:sz w:val="21"/>
        </w:rPr>
        <w:t>则有用功为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i/>
          <w:position w:val="-3"/>
          <w:sz w:val="21"/>
        </w:rPr>
        <w:t>J</w:t>
      </w:r>
      <w:r>
        <w:rPr>
          <w:rFonts w:ascii="Times New Roman" w:eastAsia="Times New Roman"/>
          <w:i/>
          <w:spacing w:val="6"/>
          <w:position w:val="-3"/>
          <w:sz w:val="21"/>
        </w:rPr>
        <w:t xml:space="preserve"> </w:t>
      </w:r>
      <w:r>
        <w:rPr>
          <w:spacing w:val="-3"/>
          <w:sz w:val="21"/>
        </w:rPr>
        <w:t>，</w:t>
      </w:r>
      <w:r>
        <w:rPr>
          <w:sz w:val="21"/>
        </w:rPr>
        <w:t>滑轮组的机械效</w:t>
      </w:r>
      <w:r>
        <w:rPr>
          <w:spacing w:val="-13"/>
          <w:sz w:val="21"/>
        </w:rPr>
        <w:t>率</w:t>
      </w:r>
      <w:r>
        <w:rPr>
          <w:sz w:val="21"/>
        </w:rPr>
        <w:t>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2216150" cy="704850"/>
            <wp:effectExtent l="0" t="0" r="0" b="0"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jpeg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6547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1"/>
        </w:numPr>
        <w:tabs>
          <w:tab w:val="left" w:pos="444"/>
          <w:tab w:val="left" w:pos="4703"/>
        </w:tabs>
        <w:spacing w:before="43" w:after="0" w:line="240" w:lineRule="auto"/>
        <w:ind w:left="444" w:right="0" w:hanging="324"/>
        <w:jc w:val="both"/>
        <w:rPr>
          <w:sz w:val="21"/>
        </w:rPr>
      </w:pPr>
      <w:r>
        <w:rPr>
          <w:spacing w:val="4"/>
          <w:w w:val="99"/>
          <w:sz w:val="21"/>
        </w:rPr>
        <w:t>如</w:t>
      </w:r>
      <w:r>
        <w:rPr>
          <w:spacing w:val="7"/>
          <w:w w:val="99"/>
          <w:sz w:val="21"/>
        </w:rPr>
        <w:t>图</w:t>
      </w:r>
      <w:r>
        <w:rPr>
          <w:spacing w:val="4"/>
          <w:w w:val="99"/>
          <w:sz w:val="21"/>
        </w:rPr>
        <w:t>所</w:t>
      </w:r>
      <w:r>
        <w:rPr>
          <w:spacing w:val="7"/>
          <w:w w:val="99"/>
          <w:sz w:val="21"/>
        </w:rPr>
        <w:t>示</w:t>
      </w:r>
      <w:r>
        <w:rPr>
          <w:spacing w:val="4"/>
          <w:w w:val="99"/>
          <w:sz w:val="21"/>
        </w:rPr>
        <w:t>电</w:t>
      </w:r>
      <w:r>
        <w:rPr>
          <w:spacing w:val="7"/>
          <w:w w:val="99"/>
          <w:sz w:val="21"/>
        </w:rPr>
        <w:t>路</w:t>
      </w:r>
      <w:r>
        <w:rPr>
          <w:spacing w:val="4"/>
          <w:w w:val="99"/>
          <w:sz w:val="21"/>
        </w:rPr>
        <w:t>电</w:t>
      </w:r>
      <w:r>
        <w:rPr>
          <w:spacing w:val="7"/>
          <w:w w:val="99"/>
          <w:sz w:val="21"/>
        </w:rPr>
        <w:t>路中</w:t>
      </w:r>
      <w:r>
        <w:rPr>
          <w:spacing w:val="4"/>
          <w:w w:val="99"/>
          <w:sz w:val="21"/>
        </w:rPr>
        <w:t>，</w:t>
      </w:r>
      <w:r>
        <w:rPr>
          <w:spacing w:val="7"/>
          <w:w w:val="99"/>
          <w:sz w:val="21"/>
        </w:rPr>
        <w:t>灯</w:t>
      </w:r>
      <w:r>
        <w:rPr>
          <w:w w:val="99"/>
          <w:sz w:val="21"/>
        </w:rPr>
        <w:t>泡</w:t>
      </w:r>
      <w:r>
        <w:rPr>
          <w:spacing w:val="-56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1"/>
          <w:w w:val="100"/>
          <w:position w:val="-2"/>
          <w:sz w:val="22"/>
        </w:rPr>
        <w:t>L</w:t>
      </w:r>
      <w:r>
        <w:rPr>
          <w:rFonts w:ascii="Times New Roman" w:hAnsi="Times New Roman" w:eastAsia="Times New Roman"/>
          <w:w w:val="98"/>
          <w:position w:val="-7"/>
          <w:sz w:val="13"/>
        </w:rPr>
        <w:t>1</w:t>
      </w:r>
      <w:r>
        <w:rPr>
          <w:rFonts w:ascii="Times New Roman" w:hAnsi="Times New Roman" w:eastAsia="Times New Roman"/>
          <w:spacing w:val="5"/>
          <w:position w:val="-7"/>
          <w:sz w:val="13"/>
        </w:rPr>
        <w:t xml:space="preserve"> </w:t>
      </w:r>
      <w:r>
        <w:rPr>
          <w:w w:val="99"/>
          <w:sz w:val="21"/>
        </w:rPr>
        <w:t>和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2"/>
          <w:w w:val="100"/>
          <w:position w:val="-2"/>
          <w:sz w:val="22"/>
        </w:rPr>
        <w:t>L</w:t>
      </w:r>
      <w:r>
        <w:rPr>
          <w:rFonts w:ascii="Times New Roman" w:hAnsi="Times New Roman" w:eastAsia="Times New Roman"/>
          <w:w w:val="98"/>
          <w:position w:val="-7"/>
          <w:sz w:val="13"/>
        </w:rPr>
        <w:t>2</w:t>
      </w:r>
      <w:r>
        <w:rPr>
          <w:rFonts w:ascii="Times New Roman" w:hAnsi="Times New Roman" w:eastAsia="Times New Roman"/>
          <w:position w:val="-7"/>
          <w:sz w:val="13"/>
        </w:rPr>
        <w:t xml:space="preserve"> </w:t>
      </w:r>
      <w:r>
        <w:rPr>
          <w:rFonts w:ascii="Times New Roman" w:hAnsi="Times New Roman" w:eastAsia="Times New Roman"/>
          <w:spacing w:val="-15"/>
          <w:position w:val="-7"/>
          <w:sz w:val="13"/>
        </w:rPr>
        <w:t xml:space="preserve"> </w:t>
      </w:r>
      <w:r>
        <w:rPr>
          <w:spacing w:val="7"/>
          <w:w w:val="99"/>
          <w:sz w:val="21"/>
        </w:rPr>
        <w:t>是</w:t>
      </w: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pacing w:val="7"/>
          <w:w w:val="99"/>
          <w:sz w:val="21"/>
        </w:rPr>
        <w:t>（</w:t>
      </w:r>
      <w:r>
        <w:rPr>
          <w:spacing w:val="4"/>
          <w:w w:val="99"/>
          <w:sz w:val="21"/>
        </w:rPr>
        <w:t>选</w:t>
      </w:r>
      <w:r>
        <w:rPr>
          <w:spacing w:val="7"/>
          <w:w w:val="99"/>
          <w:sz w:val="21"/>
        </w:rPr>
        <w:t>填</w:t>
      </w:r>
      <w:r>
        <w:rPr>
          <w:rFonts w:ascii="Times New Roman" w:hAnsi="Times New Roman" w:eastAsia="Times New Roman"/>
          <w:spacing w:val="5"/>
          <w:w w:val="99"/>
          <w:sz w:val="21"/>
        </w:rPr>
        <w:t>“</w:t>
      </w:r>
      <w:r>
        <w:rPr>
          <w:spacing w:val="7"/>
          <w:w w:val="99"/>
          <w:sz w:val="21"/>
        </w:rPr>
        <w:t>串</w:t>
      </w:r>
      <w:r>
        <w:rPr>
          <w:spacing w:val="4"/>
          <w:w w:val="99"/>
          <w:sz w:val="21"/>
        </w:rPr>
        <w:t>联</w:t>
      </w:r>
      <w:r>
        <w:rPr>
          <w:rFonts w:ascii="Times New Roman" w:hAnsi="Times New Roman" w:eastAsia="Times New Roman"/>
          <w:spacing w:val="5"/>
          <w:w w:val="99"/>
          <w:sz w:val="21"/>
        </w:rPr>
        <w:t>”</w:t>
      </w:r>
      <w:r>
        <w:rPr>
          <w:spacing w:val="7"/>
          <w:w w:val="99"/>
          <w:sz w:val="21"/>
        </w:rPr>
        <w:t>、</w:t>
      </w:r>
      <w:r>
        <w:rPr>
          <w:rFonts w:ascii="Times New Roman" w:hAnsi="Times New Roman" w:eastAsia="Times New Roman"/>
          <w:spacing w:val="3"/>
          <w:w w:val="99"/>
          <w:sz w:val="21"/>
        </w:rPr>
        <w:t>“</w:t>
      </w:r>
      <w:r>
        <w:rPr>
          <w:spacing w:val="7"/>
          <w:w w:val="99"/>
          <w:sz w:val="21"/>
        </w:rPr>
        <w:t>并联</w:t>
      </w:r>
      <w:r>
        <w:rPr>
          <w:rFonts w:ascii="Times New Roman" w:hAnsi="Times New Roman" w:eastAsia="Times New Roman"/>
          <w:spacing w:val="3"/>
          <w:w w:val="99"/>
          <w:sz w:val="21"/>
        </w:rPr>
        <w:t>”</w:t>
      </w:r>
      <w:r>
        <w:rPr>
          <w:spacing w:val="-99"/>
          <w:w w:val="99"/>
          <w:sz w:val="21"/>
        </w:rPr>
        <w:t>）</w:t>
      </w:r>
      <w:r>
        <w:rPr>
          <w:spacing w:val="7"/>
          <w:w w:val="99"/>
          <w:sz w:val="21"/>
        </w:rPr>
        <w:t>，</w:t>
      </w:r>
      <w:r>
        <w:rPr>
          <w:spacing w:val="4"/>
          <w:w w:val="99"/>
          <w:sz w:val="21"/>
        </w:rPr>
        <w:t>电</w:t>
      </w:r>
      <w:r>
        <w:rPr>
          <w:spacing w:val="7"/>
          <w:w w:val="99"/>
          <w:sz w:val="21"/>
        </w:rPr>
        <w:t>压</w:t>
      </w:r>
      <w:r>
        <w:rPr>
          <w:spacing w:val="4"/>
          <w:w w:val="99"/>
          <w:sz w:val="21"/>
        </w:rPr>
        <w:t>表</w:t>
      </w:r>
      <w:r>
        <w:rPr>
          <w:spacing w:val="7"/>
          <w:w w:val="99"/>
          <w:sz w:val="21"/>
        </w:rPr>
        <w:t>测</w:t>
      </w:r>
      <w:r>
        <w:rPr>
          <w:spacing w:val="4"/>
          <w:w w:val="99"/>
          <w:sz w:val="21"/>
        </w:rPr>
        <w:t>的</w:t>
      </w:r>
      <w:r>
        <w:rPr>
          <w:w w:val="99"/>
          <w:sz w:val="21"/>
        </w:rPr>
        <w:t>是</w:t>
      </w:r>
    </w:p>
    <w:p>
      <w:pPr>
        <w:tabs>
          <w:tab w:val="left" w:pos="886"/>
        </w:tabs>
        <w:spacing w:before="80" w:line="240" w:lineRule="auto"/>
        <w:ind w:left="120" w:right="0" w:firstLine="0"/>
        <w:jc w:val="both"/>
        <w:rPr>
          <w:sz w:val="21"/>
        </w:rPr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302260</wp:posOffset>
            </wp:positionV>
            <wp:extent cx="2016125" cy="1314450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6194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w w:val="99"/>
          <w:position w:val="0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position w:val="0"/>
          <w:sz w:val="21"/>
          <w:u w:val="single"/>
        </w:rPr>
        <w:tab/>
      </w:r>
      <w:r>
        <w:rPr>
          <w:rFonts w:ascii="Times New Roman" w:hAnsi="Times New Roman" w:eastAsia="Times New Roman"/>
          <w:spacing w:val="-11"/>
          <w:position w:val="0"/>
          <w:sz w:val="21"/>
        </w:rPr>
        <w:t xml:space="preserve">( 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电源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、</w:t>
      </w:r>
      <w:r>
        <w:rPr>
          <w:rFonts w:ascii="Times New Roman" w:hAnsi="Times New Roman" w:eastAsia="Times New Roman"/>
          <w:spacing w:val="-5"/>
          <w:sz w:val="21"/>
        </w:rPr>
        <w:t xml:space="preserve">“ </w:t>
      </w:r>
      <w:r>
        <w:rPr>
          <w:rFonts w:ascii="Times New Roman" w:hAns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hAnsi="Times New Roman" w:eastAsia="Times New Roman"/>
          <w:spacing w:val="-16"/>
          <w:position w:val="-7"/>
          <w:sz w:val="13"/>
        </w:rPr>
        <w:t>1</w:t>
      </w:r>
      <w:r>
        <w:rPr>
          <w:rFonts w:ascii="Times New Roman" w:hAnsi="Times New Roman" w:eastAsia="Times New Roman"/>
          <w:spacing w:val="-15"/>
          <w:position w:val="-7"/>
          <w:sz w:val="13"/>
        </w:rPr>
        <w:t xml:space="preserve"> 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或</w:t>
      </w:r>
      <w:r>
        <w:rPr>
          <w:rFonts w:ascii="Times New Roman" w:hAnsi="Times New Roman" w:eastAsia="Times New Roman"/>
          <w:spacing w:val="-4"/>
          <w:sz w:val="21"/>
        </w:rPr>
        <w:t xml:space="preserve">“ </w:t>
      </w:r>
      <w:r>
        <w:rPr>
          <w:rFonts w:ascii="Times New Roman" w:hAnsi="Times New Roman" w:eastAsia="Times New Roman"/>
          <w:i/>
          <w:spacing w:val="-6"/>
          <w:position w:val="-2"/>
          <w:sz w:val="22"/>
        </w:rPr>
        <w:t>L</w:t>
      </w:r>
      <w:r>
        <w:rPr>
          <w:rFonts w:ascii="Times New Roman" w:hAnsi="Times New Roman" w:eastAsia="Times New Roman"/>
          <w:spacing w:val="-6"/>
          <w:position w:val="-7"/>
          <w:sz w:val="13"/>
        </w:rPr>
        <w:t>2</w:t>
      </w:r>
      <w:r>
        <w:rPr>
          <w:rFonts w:ascii="Times New Roman" w:hAnsi="Times New Roman" w:eastAsia="Times New Roman"/>
          <w:spacing w:val="13"/>
          <w:position w:val="-7"/>
          <w:sz w:val="13"/>
        </w:rPr>
        <w:t xml:space="preserve"> </w:t>
      </w:r>
      <w:r>
        <w:rPr>
          <w:rFonts w:ascii="Times New Roman" w:hAnsi="Times New Roman" w:eastAsia="Times New Roman"/>
          <w:spacing w:val="-10"/>
          <w:sz w:val="21"/>
        </w:rPr>
        <w:t xml:space="preserve">” </w:t>
      </w:r>
      <w:r>
        <w:rPr>
          <w:rFonts w:ascii="Times New Roman" w:hAnsi="Times New Roman" w:eastAsia="Times New Roman"/>
          <w:spacing w:val="-11"/>
          <w:position w:val="0"/>
          <w:sz w:val="21"/>
        </w:rPr>
        <w:t xml:space="preserve">) </w:t>
      </w:r>
      <w:r>
        <w:rPr>
          <w:sz w:val="21"/>
        </w:rPr>
        <w:t>的电压。</w:t>
      </w:r>
    </w:p>
    <w:p>
      <w:pPr>
        <w:spacing w:after="0" w:line="240" w:lineRule="auto"/>
        <w:jc w:val="both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3" w:line="240" w:lineRule="auto"/>
        <w:ind w:left="0"/>
        <w:rPr>
          <w:sz w:val="22"/>
        </w:rPr>
      </w:pPr>
    </w:p>
    <w:p>
      <w:pPr>
        <w:pStyle w:val="3"/>
        <w:spacing w:line="240" w:lineRule="auto"/>
      </w:pPr>
      <w:r>
        <w:t>二．选择题</w:t>
      </w:r>
    </w:p>
    <w:p>
      <w:pPr>
        <w:pStyle w:val="8"/>
        <w:numPr>
          <w:ilvl w:val="0"/>
          <w:numId w:val="1"/>
        </w:numPr>
        <w:tabs>
          <w:tab w:val="left" w:pos="437"/>
          <w:tab w:val="left" w:pos="4695"/>
        </w:tabs>
        <w:spacing w:before="60" w:after="0" w:line="240" w:lineRule="auto"/>
        <w:ind w:left="120" w:right="1800" w:firstLine="0"/>
        <w:jc w:val="left"/>
        <w:rPr>
          <w:rFonts w:ascii="Times New Roman" w:eastAsia="Times New Roman"/>
          <w:sz w:val="21"/>
        </w:rPr>
      </w:pPr>
      <w:r>
        <w:rPr>
          <w:sz w:val="21"/>
        </w:rPr>
        <w:t>有甲、乙、丙、丁四个轻质小球，乙带正电，把四个小球分别两两靠近时，发现乙吸引</w:t>
      </w:r>
      <w:r>
        <w:rPr>
          <w:position w:val="1"/>
          <w:sz w:val="21"/>
        </w:rPr>
        <w:t>甲，丙吸引乙，丁吸引丙也吸引甲，则甲</w:t>
      </w:r>
      <w:r>
        <w:rPr>
          <w:spacing w:val="34"/>
          <w:position w:val="1"/>
          <w:sz w:val="21"/>
        </w:rPr>
        <w:t>球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)</w:t>
      </w:r>
    </w:p>
    <w:p>
      <w:pPr>
        <w:pStyle w:val="4"/>
        <w:tabs>
          <w:tab w:val="left" w:pos="4739"/>
        </w:tabs>
        <w:spacing w:before="46" w:line="240" w:lineRule="auto"/>
        <w:ind w:left="540"/>
      </w:pPr>
      <w:r>
        <w:rPr>
          <w:rFonts w:ascii="Times New Roman" w:eastAsia="Times New Roman"/>
        </w:rPr>
        <w:t>A</w:t>
      </w:r>
      <w:r>
        <w:t>．一定带负电</w:t>
      </w:r>
      <w:r>
        <w:tab/>
      </w:r>
      <w:r>
        <w:rPr>
          <w:rFonts w:ascii="Times New Roman" w:eastAsia="Times New Roman"/>
        </w:rPr>
        <w:t>B</w:t>
      </w:r>
      <w:r>
        <w:t>．一定带正电</w:t>
      </w:r>
    </w:p>
    <w:p>
      <w:pPr>
        <w:pStyle w:val="4"/>
        <w:tabs>
          <w:tab w:val="left" w:pos="4739"/>
        </w:tabs>
        <w:spacing w:before="57" w:line="240" w:lineRule="auto"/>
        <w:ind w:left="539"/>
      </w:pPr>
      <w:r>
        <w:rPr>
          <w:rFonts w:ascii="Times New Roman" w:eastAsia="Times New Roman"/>
        </w:rPr>
        <w:t>C</w:t>
      </w:r>
      <w:r>
        <w:t>．一定不带电</w:t>
      </w:r>
      <w:r>
        <w:tab/>
      </w:r>
      <w:r>
        <w:rPr>
          <w:rFonts w:ascii="Times New Roman" w:eastAsia="Times New Roman"/>
        </w:rPr>
        <w:t>D</w:t>
      </w:r>
      <w:r>
        <w:t>．可能带负电，也可能不带电</w:t>
      </w:r>
    </w:p>
    <w:p>
      <w:pPr>
        <w:pStyle w:val="8"/>
        <w:numPr>
          <w:ilvl w:val="0"/>
          <w:numId w:val="1"/>
        </w:numPr>
        <w:tabs>
          <w:tab w:val="left" w:pos="437"/>
          <w:tab w:val="left" w:pos="3646"/>
        </w:tabs>
        <w:spacing w:before="58" w:after="0" w:line="240" w:lineRule="auto"/>
        <w:ind w:left="119" w:right="1800" w:firstLine="0"/>
        <w:jc w:val="left"/>
        <w:rPr>
          <w:rFonts w:ascii="Times New Roman" w:eastAsia="Times New Roman"/>
          <w:sz w:val="21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1409700</wp:posOffset>
            </wp:positionH>
            <wp:positionV relativeFrom="paragraph">
              <wp:posOffset>484505</wp:posOffset>
            </wp:positionV>
            <wp:extent cx="3361690" cy="1285875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6.jpeg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61707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如图所示，甲、乙是两个演示实验的示意图，丙、丁是四冲程汽油机工作过程中的两个</w:t>
      </w:r>
      <w:r>
        <w:rPr>
          <w:position w:val="1"/>
          <w:sz w:val="21"/>
        </w:rPr>
        <w:t>冲程示意图。下列说法正确的</w:t>
      </w:r>
      <w:r>
        <w:rPr>
          <w:spacing w:val="34"/>
          <w:position w:val="1"/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)</w:t>
      </w:r>
    </w:p>
    <w:p>
      <w:pPr>
        <w:pStyle w:val="4"/>
        <w:spacing w:before="36" w:line="240" w:lineRule="auto"/>
        <w:ind w:left="328" w:right="4495"/>
        <w:jc w:val="both"/>
      </w:pPr>
      <w:r>
        <w:rPr>
          <w:rFonts w:ascii="Times New Roman" w:eastAsia="Times New Roman"/>
          <w:w w:val="95"/>
        </w:rPr>
        <w:t>A</w:t>
      </w:r>
      <w:r>
        <w:rPr>
          <w:w w:val="95"/>
        </w:rPr>
        <w:t>．丙图所示的是做功冲程，其工作原理如甲图所示的实验</w:t>
      </w:r>
      <w:r>
        <w:rPr>
          <w:rFonts w:ascii="Times New Roman" w:eastAsia="Times New Roman"/>
        </w:rPr>
        <w:t>B</w:t>
      </w:r>
      <w:r>
        <w:t>．丙图所示的是压缩冲程，其工作原理如乙图所示的实验</w:t>
      </w:r>
      <w:r>
        <w:rPr>
          <w:rFonts w:ascii="Times New Roman" w:eastAsia="Times New Roman"/>
        </w:rPr>
        <w:t>C</w:t>
      </w:r>
      <w:r>
        <w:t>．丁图所示的是压缩冲程，其工作原理如甲图所示的实验</w:t>
      </w:r>
      <w:r>
        <w:rPr>
          <w:rFonts w:ascii="Times New Roman" w:eastAsia="Times New Roman"/>
          <w:w w:val="95"/>
        </w:rPr>
        <w:t>D</w:t>
      </w:r>
      <w:r>
        <w:rPr>
          <w:w w:val="95"/>
        </w:rPr>
        <w:t>．丁图所示的是做功冲程，其工作原理如乙图所示的实验</w:t>
      </w:r>
    </w:p>
    <w:p>
      <w:pPr>
        <w:pStyle w:val="8"/>
        <w:numPr>
          <w:ilvl w:val="0"/>
          <w:numId w:val="1"/>
        </w:numPr>
        <w:tabs>
          <w:tab w:val="left" w:pos="436"/>
          <w:tab w:val="left" w:pos="8324"/>
        </w:tabs>
        <w:spacing w:before="0" w:after="0" w:line="240" w:lineRule="auto"/>
        <w:ind w:left="120" w:right="1796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>一物体由</w:t>
      </w:r>
      <w:r>
        <w:rPr>
          <w:spacing w:val="-5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3"/>
          <w:sz w:val="21"/>
        </w:rPr>
        <w:t>A</w:t>
      </w:r>
      <w:r>
        <w:rPr>
          <w:rFonts w:ascii="Times New Roman" w:hAnsi="Times New Roman" w:eastAsia="Times New Roman"/>
          <w:i/>
          <w:spacing w:val="-17"/>
          <w:position w:val="-3"/>
          <w:sz w:val="21"/>
        </w:rPr>
        <w:t xml:space="preserve"> </w:t>
      </w:r>
      <w:r>
        <w:rPr>
          <w:sz w:val="21"/>
        </w:rPr>
        <w:t>点沿光滑的斜面下滑</w:t>
      </w:r>
      <w:r>
        <w:rPr>
          <w:spacing w:val="-3"/>
          <w:sz w:val="21"/>
        </w:rPr>
        <w:t>，</w:t>
      </w:r>
      <w:r>
        <w:rPr>
          <w:sz w:val="21"/>
        </w:rPr>
        <w:t>相继经过</w:t>
      </w:r>
      <w:r>
        <w:rPr>
          <w:spacing w:val="-6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3"/>
          <w:sz w:val="21"/>
        </w:rPr>
        <w:t>B</w:t>
      </w:r>
      <w:r>
        <w:rPr>
          <w:rFonts w:ascii="Times New Roman" w:hAnsi="Times New Roman" w:eastAsia="Times New Roman"/>
          <w:i/>
          <w:spacing w:val="-5"/>
          <w:position w:val="-3"/>
          <w:sz w:val="21"/>
        </w:rPr>
        <w:t xml:space="preserve"> </w:t>
      </w:r>
      <w:r>
        <w:rPr>
          <w:spacing w:val="25"/>
          <w:sz w:val="21"/>
        </w:rPr>
        <w:t>、</w:t>
      </w:r>
      <w:r>
        <w:rPr>
          <w:rFonts w:ascii="Times New Roman" w:hAnsi="Times New Roman" w:eastAsia="Times New Roman"/>
          <w:i/>
          <w:position w:val="-3"/>
          <w:sz w:val="21"/>
        </w:rPr>
        <w:t>C</w:t>
      </w:r>
      <w:r>
        <w:rPr>
          <w:rFonts w:ascii="Times New Roman" w:hAnsi="Times New Roman" w:eastAsia="Times New Roman"/>
          <w:i/>
          <w:spacing w:val="-7"/>
          <w:position w:val="-3"/>
          <w:sz w:val="21"/>
        </w:rPr>
        <w:t xml:space="preserve"> </w:t>
      </w:r>
      <w:r>
        <w:rPr>
          <w:sz w:val="21"/>
        </w:rPr>
        <w:t>两点</w:t>
      </w:r>
      <w:r>
        <w:rPr>
          <w:spacing w:val="-3"/>
          <w:sz w:val="21"/>
        </w:rPr>
        <w:t>，</w:t>
      </w:r>
      <w:r>
        <w:rPr>
          <w:sz w:val="21"/>
        </w:rPr>
        <w:t>如图所示</w:t>
      </w:r>
      <w:r>
        <w:rPr>
          <w:spacing w:val="-3"/>
          <w:sz w:val="21"/>
        </w:rPr>
        <w:t>，</w:t>
      </w:r>
      <w:r>
        <w:rPr>
          <w:sz w:val="21"/>
        </w:rPr>
        <w:t>已知</w:t>
      </w:r>
      <w:r>
        <w:rPr>
          <w:spacing w:val="-5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 xml:space="preserve">AB </w:t>
      </w:r>
      <w:r>
        <w:rPr>
          <w:rFonts w:ascii="Symbol" w:hAnsi="Symbol" w:eastAsia="Symbol"/>
          <w:position w:val="-3"/>
          <w:sz w:val="21"/>
        </w:rPr>
        <w:sym w:font="Symbol" w:char="F03D"/>
      </w:r>
      <w:r>
        <w:rPr>
          <w:rFonts w:ascii="Times New Roman" w:hAnsi="Times New Roman" w:eastAsia="Times New Roman"/>
          <w:spacing w:val="-1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>BC</w:t>
      </w:r>
      <w:r>
        <w:rPr>
          <w:rFonts w:ascii="Times New Roman" w:hAnsi="Times New Roman" w:eastAsia="Times New Roman"/>
          <w:i/>
          <w:spacing w:val="3"/>
          <w:position w:val="-3"/>
          <w:sz w:val="21"/>
        </w:rPr>
        <w:t xml:space="preserve"> </w:t>
      </w:r>
      <w:r>
        <w:rPr>
          <w:spacing w:val="-3"/>
          <w:sz w:val="21"/>
        </w:rPr>
        <w:t>，</w:t>
      </w:r>
      <w:r>
        <w:rPr>
          <w:sz w:val="21"/>
        </w:rPr>
        <w:t>物</w:t>
      </w:r>
      <w:r>
        <w:rPr>
          <w:spacing w:val="-1"/>
          <w:w w:val="99"/>
          <w:position w:val="1"/>
          <w:sz w:val="21"/>
        </w:rPr>
        <w:t>体</w:t>
      </w:r>
      <w:r>
        <w:rPr>
          <w:w w:val="99"/>
          <w:position w:val="1"/>
          <w:sz w:val="21"/>
        </w:rPr>
        <w:t>在</w:t>
      </w:r>
      <w:r>
        <w:rPr>
          <w:spacing w:val="-51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"/>
          <w:w w:val="99"/>
          <w:position w:val="-2"/>
          <w:sz w:val="21"/>
        </w:rPr>
        <w:t>A</w:t>
      </w:r>
      <w:r>
        <w:rPr>
          <w:rFonts w:ascii="Times New Roman" w:hAnsi="Times New Roman" w:eastAsia="Times New Roman"/>
          <w:i/>
          <w:w w:val="99"/>
          <w:position w:val="-2"/>
          <w:sz w:val="21"/>
        </w:rPr>
        <w:t>B</w:t>
      </w:r>
      <w:r>
        <w:rPr>
          <w:rFonts w:ascii="Times New Roman" w:hAnsi="Times New Roman" w:eastAsia="Times New Roman"/>
          <w:i/>
          <w:spacing w:val="-6"/>
          <w:position w:val="-2"/>
          <w:sz w:val="21"/>
        </w:rPr>
        <w:t xml:space="preserve"> </w:t>
      </w:r>
      <w:r>
        <w:rPr>
          <w:spacing w:val="-1"/>
          <w:w w:val="99"/>
          <w:position w:val="1"/>
          <w:sz w:val="21"/>
        </w:rPr>
        <w:t>段</w:t>
      </w:r>
      <w:r>
        <w:rPr>
          <w:spacing w:val="2"/>
          <w:w w:val="99"/>
          <w:position w:val="1"/>
          <w:sz w:val="21"/>
        </w:rPr>
        <w:t>重</w:t>
      </w:r>
      <w:r>
        <w:rPr>
          <w:spacing w:val="-1"/>
          <w:w w:val="99"/>
          <w:position w:val="1"/>
          <w:sz w:val="21"/>
        </w:rPr>
        <w:t>力</w:t>
      </w:r>
      <w:r>
        <w:rPr>
          <w:spacing w:val="2"/>
          <w:w w:val="99"/>
          <w:position w:val="1"/>
          <w:sz w:val="21"/>
        </w:rPr>
        <w:t>做</w:t>
      </w:r>
      <w:r>
        <w:rPr>
          <w:spacing w:val="18"/>
          <w:w w:val="99"/>
          <w:position w:val="1"/>
          <w:sz w:val="21"/>
        </w:rPr>
        <w:t>功</w:t>
      </w:r>
      <w:r>
        <w:rPr>
          <w:rFonts w:ascii="Times New Roman" w:hAnsi="Times New Roman" w:eastAsia="Times New Roman"/>
          <w:i/>
          <w:spacing w:val="-25"/>
          <w:w w:val="100"/>
          <w:position w:val="0"/>
          <w:sz w:val="22"/>
        </w:rPr>
        <w:t>W</w:t>
      </w:r>
      <w:r>
        <w:rPr>
          <w:rFonts w:ascii="Times New Roman" w:hAnsi="Times New Roman" w:eastAsia="Times New Roman"/>
          <w:w w:val="98"/>
          <w:position w:val="-6"/>
          <w:sz w:val="13"/>
        </w:rPr>
        <w:t>1</w:t>
      </w:r>
      <w:r>
        <w:rPr>
          <w:rFonts w:ascii="Times New Roman" w:hAnsi="Times New Roman" w:eastAsia="Times New Roman"/>
          <w:spacing w:val="-6"/>
          <w:position w:val="-6"/>
          <w:sz w:val="13"/>
        </w:rPr>
        <w:t xml:space="preserve"> </w:t>
      </w:r>
      <w:r>
        <w:rPr>
          <w:spacing w:val="-99"/>
          <w:w w:val="99"/>
          <w:position w:val="1"/>
          <w:sz w:val="21"/>
        </w:rPr>
        <w:t>，</w:t>
      </w:r>
      <w:r>
        <w:rPr>
          <w:spacing w:val="-1"/>
          <w:w w:val="99"/>
          <w:position w:val="1"/>
          <w:sz w:val="21"/>
        </w:rPr>
        <w:t>功</w:t>
      </w:r>
      <w:r>
        <w:rPr>
          <w:w w:val="99"/>
          <w:position w:val="1"/>
          <w:sz w:val="21"/>
        </w:rPr>
        <w:t>率</w:t>
      </w:r>
      <w:r>
        <w:rPr>
          <w:spacing w:val="-58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55"/>
          <w:w w:val="100"/>
          <w:position w:val="0"/>
          <w:sz w:val="22"/>
        </w:rPr>
        <w:t>P</w:t>
      </w:r>
      <w:r>
        <w:rPr>
          <w:rFonts w:ascii="Times New Roman" w:hAnsi="Times New Roman" w:eastAsia="Times New Roman"/>
          <w:w w:val="98"/>
          <w:position w:val="-6"/>
          <w:sz w:val="13"/>
        </w:rPr>
        <w:t>1</w:t>
      </w:r>
      <w:r>
        <w:rPr>
          <w:rFonts w:ascii="Times New Roman" w:hAnsi="Times New Roman" w:eastAsia="Times New Roman"/>
          <w:spacing w:val="-5"/>
          <w:position w:val="-6"/>
          <w:sz w:val="13"/>
        </w:rPr>
        <w:t xml:space="preserve"> </w:t>
      </w:r>
      <w:r>
        <w:rPr>
          <w:spacing w:val="-97"/>
          <w:w w:val="99"/>
          <w:position w:val="1"/>
          <w:sz w:val="21"/>
        </w:rPr>
        <w:t>；</w:t>
      </w:r>
      <w:r>
        <w:rPr>
          <w:w w:val="99"/>
          <w:position w:val="1"/>
          <w:sz w:val="21"/>
        </w:rPr>
        <w:t>在</w:t>
      </w:r>
      <w:r>
        <w:rPr>
          <w:spacing w:val="-61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7"/>
          <w:w w:val="102"/>
          <w:position w:val="-2"/>
          <w:sz w:val="21"/>
        </w:rPr>
        <w:t>B</w:t>
      </w:r>
      <w:r>
        <w:rPr>
          <w:rFonts w:ascii="Times New Roman" w:hAnsi="Times New Roman" w:eastAsia="Times New Roman"/>
          <w:i/>
          <w:w w:val="102"/>
          <w:position w:val="-2"/>
          <w:sz w:val="21"/>
        </w:rPr>
        <w:t>C</w:t>
      </w:r>
      <w:r>
        <w:rPr>
          <w:rFonts w:ascii="Times New Roman" w:hAnsi="Times New Roman" w:eastAsia="Times New Roman"/>
          <w:i/>
          <w:spacing w:val="-13"/>
          <w:position w:val="-2"/>
          <w:sz w:val="21"/>
        </w:rPr>
        <w:t xml:space="preserve"> </w:t>
      </w:r>
      <w:r>
        <w:rPr>
          <w:spacing w:val="-1"/>
          <w:w w:val="99"/>
          <w:position w:val="1"/>
          <w:sz w:val="21"/>
        </w:rPr>
        <w:t>段</w:t>
      </w:r>
      <w:r>
        <w:rPr>
          <w:spacing w:val="2"/>
          <w:w w:val="99"/>
          <w:position w:val="1"/>
          <w:sz w:val="21"/>
        </w:rPr>
        <w:t>重</w:t>
      </w:r>
      <w:r>
        <w:rPr>
          <w:spacing w:val="-1"/>
          <w:w w:val="99"/>
          <w:position w:val="1"/>
          <w:sz w:val="21"/>
        </w:rPr>
        <w:t>力</w:t>
      </w:r>
      <w:r>
        <w:rPr>
          <w:spacing w:val="2"/>
          <w:w w:val="99"/>
          <w:position w:val="1"/>
          <w:sz w:val="21"/>
        </w:rPr>
        <w:t>做</w:t>
      </w:r>
      <w:r>
        <w:rPr>
          <w:spacing w:val="20"/>
          <w:w w:val="99"/>
          <w:position w:val="1"/>
          <w:sz w:val="21"/>
        </w:rPr>
        <w:t>功</w:t>
      </w:r>
      <w:r>
        <w:rPr>
          <w:rFonts w:ascii="Times New Roman" w:hAnsi="Times New Roman" w:eastAsia="Times New Roman"/>
          <w:i/>
          <w:spacing w:val="-14"/>
          <w:w w:val="100"/>
          <w:position w:val="0"/>
          <w:sz w:val="22"/>
        </w:rPr>
        <w:t>W</w:t>
      </w:r>
      <w:r>
        <w:rPr>
          <w:rFonts w:ascii="Times New Roman" w:hAnsi="Times New Roman" w:eastAsia="Times New Roman"/>
          <w:w w:val="98"/>
          <w:position w:val="-6"/>
          <w:sz w:val="13"/>
        </w:rPr>
        <w:t>2</w:t>
      </w:r>
      <w:r>
        <w:rPr>
          <w:rFonts w:ascii="Times New Roman" w:hAnsi="Times New Roman" w:eastAsia="Times New Roman"/>
          <w:spacing w:val="-3"/>
          <w:position w:val="-6"/>
          <w:sz w:val="13"/>
        </w:rPr>
        <w:t xml:space="preserve"> </w:t>
      </w:r>
      <w:r>
        <w:rPr>
          <w:spacing w:val="-97"/>
          <w:w w:val="99"/>
          <w:position w:val="1"/>
          <w:sz w:val="21"/>
        </w:rPr>
        <w:t>，</w:t>
      </w:r>
      <w:r>
        <w:rPr>
          <w:spacing w:val="-1"/>
          <w:w w:val="99"/>
          <w:position w:val="1"/>
          <w:sz w:val="21"/>
        </w:rPr>
        <w:t>功</w:t>
      </w:r>
      <w:r>
        <w:rPr>
          <w:w w:val="99"/>
          <w:position w:val="1"/>
          <w:sz w:val="21"/>
        </w:rPr>
        <w:t>率</w:t>
      </w:r>
      <w:r>
        <w:rPr>
          <w:spacing w:val="-61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43"/>
          <w:w w:val="100"/>
          <w:position w:val="0"/>
          <w:sz w:val="22"/>
        </w:rPr>
        <w:t>P</w:t>
      </w:r>
      <w:r>
        <w:rPr>
          <w:rFonts w:ascii="Times New Roman" w:hAnsi="Times New Roman" w:eastAsia="Times New Roman"/>
          <w:w w:val="98"/>
          <w:position w:val="-6"/>
          <w:sz w:val="13"/>
        </w:rPr>
        <w:t>2</w:t>
      </w:r>
      <w:r>
        <w:rPr>
          <w:rFonts w:ascii="Times New Roman" w:hAnsi="Times New Roman" w:eastAsia="Times New Roman"/>
          <w:spacing w:val="3"/>
          <w:position w:val="-6"/>
          <w:sz w:val="13"/>
        </w:rPr>
        <w:t xml:space="preserve"> </w:t>
      </w:r>
      <w:r>
        <w:rPr>
          <w:spacing w:val="-97"/>
          <w:w w:val="99"/>
          <w:position w:val="1"/>
          <w:sz w:val="21"/>
        </w:rPr>
        <w:t>，</w:t>
      </w:r>
      <w:r>
        <w:rPr>
          <w:spacing w:val="-1"/>
          <w:w w:val="99"/>
          <w:position w:val="1"/>
          <w:sz w:val="21"/>
        </w:rPr>
        <w:t>则</w:t>
      </w:r>
      <w:r>
        <w:rPr>
          <w:spacing w:val="2"/>
          <w:w w:val="99"/>
          <w:position w:val="1"/>
          <w:sz w:val="21"/>
        </w:rPr>
        <w:t>下</w:t>
      </w:r>
      <w:r>
        <w:rPr>
          <w:spacing w:val="-1"/>
          <w:w w:val="99"/>
          <w:position w:val="1"/>
          <w:sz w:val="21"/>
        </w:rPr>
        <w:t>列</w:t>
      </w:r>
      <w:r>
        <w:rPr>
          <w:spacing w:val="2"/>
          <w:w w:val="99"/>
          <w:position w:val="1"/>
          <w:sz w:val="21"/>
        </w:rPr>
        <w:t>关</w:t>
      </w:r>
      <w:r>
        <w:rPr>
          <w:spacing w:val="-1"/>
          <w:w w:val="99"/>
          <w:position w:val="1"/>
          <w:sz w:val="21"/>
        </w:rPr>
        <w:t>系</w:t>
      </w:r>
      <w:r>
        <w:rPr>
          <w:spacing w:val="2"/>
          <w:w w:val="99"/>
          <w:position w:val="1"/>
          <w:sz w:val="21"/>
        </w:rPr>
        <w:t>正</w:t>
      </w:r>
      <w:r>
        <w:rPr>
          <w:spacing w:val="-1"/>
          <w:w w:val="99"/>
          <w:position w:val="1"/>
          <w:sz w:val="21"/>
        </w:rPr>
        <w:t>确</w:t>
      </w:r>
      <w:r>
        <w:rPr>
          <w:spacing w:val="2"/>
          <w:w w:val="99"/>
          <w:position w:val="1"/>
          <w:sz w:val="21"/>
        </w:rPr>
        <w:t>的</w:t>
      </w:r>
      <w:r>
        <w:rPr>
          <w:spacing w:val="32"/>
          <w:w w:val="99"/>
          <w:position w:val="1"/>
          <w:sz w:val="21"/>
        </w:rPr>
        <w:t>是</w:t>
      </w:r>
      <w:r>
        <w:rPr>
          <w:rFonts w:ascii="Times New Roman" w:hAnsi="Times New Roman" w:eastAsia="Times New Roman"/>
          <w:w w:val="99"/>
          <w:sz w:val="21"/>
        </w:rPr>
        <w:t>(</w:t>
      </w:r>
      <w:r>
        <w:rPr>
          <w:rFonts w:ascii="Times New Roman" w:hAnsi="Times New Roman" w:eastAsia="Times New Roman"/>
          <w:sz w:val="21"/>
        </w:rPr>
        <w:tab/>
      </w:r>
      <w:r>
        <w:rPr>
          <w:rFonts w:ascii="Times New Roman" w:hAnsi="Times New Roman" w:eastAsia="Times New Roman"/>
          <w:w w:val="99"/>
          <w:sz w:val="21"/>
        </w:rPr>
        <w:t>)</w:t>
      </w:r>
    </w:p>
    <w:p>
      <w:pPr>
        <w:pStyle w:val="4"/>
        <w:spacing w:line="240" w:lineRule="auto"/>
        <w:ind w:left="331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1887220" cy="76200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7.jpe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87644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/>
          <w:sz w:val="20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spacing w:before="78" w:line="240" w:lineRule="auto"/>
        <w:ind w:left="328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w w:val="99"/>
          <w:position w:val="3"/>
          <w:sz w:val="21"/>
        </w:rPr>
        <w:t>A</w:t>
      </w:r>
      <w:r>
        <w:rPr>
          <w:w w:val="99"/>
          <w:position w:val="3"/>
          <w:sz w:val="21"/>
        </w:rPr>
        <w:t>．</w:t>
      </w:r>
      <w:r>
        <w:rPr>
          <w:spacing w:val="-86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31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D"/>
      </w:r>
      <w:r>
        <w:rPr>
          <w:rFonts w:ascii="Times New Roman" w:hAnsi="Times New Roman"/>
          <w:spacing w:val="-32"/>
          <w:sz w:val="22"/>
        </w:rPr>
        <w:t xml:space="preserve"> </w:t>
      </w:r>
      <w:r>
        <w:rPr>
          <w:rFonts w:ascii="Times New Roman" w:hAnsi="Times New Roman"/>
          <w:i/>
          <w:spacing w:val="-18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2</w:t>
      </w:r>
      <w:r>
        <w:rPr>
          <w:rFonts w:ascii="Times New Roman" w:hAnsi="Times New Roman"/>
          <w:spacing w:val="14"/>
          <w:position w:val="-5"/>
          <w:sz w:val="13"/>
        </w:rPr>
        <w:t xml:space="preserve"> </w:t>
      </w:r>
      <w:r>
        <w:rPr>
          <w:w w:val="99"/>
          <w:position w:val="3"/>
          <w:sz w:val="21"/>
        </w:rPr>
        <w:t>，</w:t>
      </w:r>
      <w:r>
        <w:rPr>
          <w:spacing w:val="-63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54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8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C"/>
      </w:r>
      <w:r>
        <w:rPr>
          <w:rFonts w:ascii="Times New Roman" w:hAnsi="Times New Roman"/>
          <w:spacing w:val="-6"/>
          <w:sz w:val="22"/>
        </w:rPr>
        <w:t xml:space="preserve"> </w:t>
      </w:r>
      <w:r>
        <w:rPr>
          <w:rFonts w:ascii="Times New Roman" w:hAnsi="Times New Roman"/>
          <w:i/>
          <w:spacing w:val="-41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2</w:t>
      </w:r>
    </w:p>
    <w:p>
      <w:pPr>
        <w:spacing w:before="70" w:line="240" w:lineRule="auto"/>
        <w:ind w:left="328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spacing w:val="2"/>
          <w:w w:val="99"/>
          <w:position w:val="3"/>
          <w:sz w:val="21"/>
        </w:rPr>
        <w:t>C</w:t>
      </w:r>
      <w:r>
        <w:rPr>
          <w:spacing w:val="17"/>
          <w:w w:val="99"/>
          <w:position w:val="3"/>
          <w:sz w:val="21"/>
        </w:rPr>
        <w:t>．</w:t>
      </w:r>
      <w:r>
        <w:rPr>
          <w:rFonts w:ascii="Times New Roman" w:hAnsi="Times New Roman"/>
          <w:i/>
          <w:spacing w:val="-31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D"/>
      </w:r>
      <w:r>
        <w:rPr>
          <w:rFonts w:ascii="Times New Roman" w:hAnsi="Times New Roman"/>
          <w:spacing w:val="-32"/>
          <w:sz w:val="22"/>
        </w:rPr>
        <w:t xml:space="preserve"> </w:t>
      </w:r>
      <w:r>
        <w:rPr>
          <w:rFonts w:ascii="Times New Roman" w:hAnsi="Times New Roman"/>
          <w:i/>
          <w:spacing w:val="-18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2</w:t>
      </w:r>
      <w:r>
        <w:rPr>
          <w:rFonts w:ascii="Times New Roman" w:hAnsi="Times New Roman"/>
          <w:spacing w:val="14"/>
          <w:position w:val="-5"/>
          <w:sz w:val="13"/>
        </w:rPr>
        <w:t xml:space="preserve"> </w:t>
      </w:r>
      <w:r>
        <w:rPr>
          <w:w w:val="99"/>
          <w:position w:val="3"/>
          <w:sz w:val="21"/>
        </w:rPr>
        <w:t>，</w:t>
      </w:r>
      <w:r>
        <w:rPr>
          <w:spacing w:val="-61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54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E"/>
      </w:r>
      <w:r>
        <w:rPr>
          <w:rFonts w:ascii="Times New Roman" w:hAnsi="Times New Roman"/>
          <w:spacing w:val="-6"/>
          <w:sz w:val="22"/>
        </w:rPr>
        <w:t xml:space="preserve"> </w:t>
      </w:r>
      <w:r>
        <w:rPr>
          <w:rFonts w:ascii="Times New Roman" w:hAnsi="Times New Roman"/>
          <w:i/>
          <w:spacing w:val="-41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2</w:t>
      </w:r>
    </w:p>
    <w:p>
      <w:pPr>
        <w:spacing w:before="78" w:line="240" w:lineRule="auto"/>
        <w:ind w:left="328" w:right="0" w:firstLine="0"/>
        <w:jc w:val="left"/>
      </w:pPr>
    </w:p>
    <w:p/>
    <w:p/>
    <w:p/>
    <w:p>
      <w:pPr>
        <w:jc w:val="left"/>
        <w:rPr>
          <w:rFonts w:ascii="Times New Roman" w:hAnsi="Times New Roman"/>
          <w:sz w:val="13"/>
        </w:rPr>
      </w:pPr>
      <w:bookmarkStart w:id="0" w:name="_GoBack"/>
      <w:bookmarkEnd w:id="0"/>
      <w:r>
        <w:br w:type="column"/>
      </w:r>
      <w:r>
        <w:rPr>
          <w:rFonts w:ascii="Times New Roman" w:hAnsi="Times New Roman"/>
          <w:spacing w:val="-1"/>
          <w:w w:val="99"/>
          <w:position w:val="3"/>
          <w:sz w:val="21"/>
        </w:rPr>
        <w:t>B</w:t>
      </w:r>
      <w:r>
        <w:rPr>
          <w:w w:val="99"/>
          <w:position w:val="3"/>
          <w:sz w:val="21"/>
        </w:rPr>
        <w:t>．</w:t>
      </w:r>
      <w:r>
        <w:rPr>
          <w:spacing w:val="-86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31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D"/>
      </w:r>
      <w:r>
        <w:rPr>
          <w:rFonts w:ascii="Times New Roman" w:hAnsi="Times New Roman"/>
          <w:spacing w:val="-32"/>
          <w:sz w:val="22"/>
        </w:rPr>
        <w:t xml:space="preserve"> </w:t>
      </w:r>
      <w:r>
        <w:rPr>
          <w:rFonts w:ascii="Times New Roman" w:hAnsi="Times New Roman"/>
          <w:i/>
          <w:spacing w:val="-18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2</w:t>
      </w:r>
      <w:r>
        <w:rPr>
          <w:rFonts w:ascii="Times New Roman" w:hAnsi="Times New Roman"/>
          <w:spacing w:val="14"/>
          <w:position w:val="-5"/>
          <w:sz w:val="13"/>
        </w:rPr>
        <w:t xml:space="preserve"> </w:t>
      </w:r>
      <w:r>
        <w:rPr>
          <w:w w:val="99"/>
          <w:position w:val="3"/>
          <w:sz w:val="21"/>
        </w:rPr>
        <w:t>，</w:t>
      </w:r>
      <w:r>
        <w:rPr>
          <w:spacing w:val="-63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54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3D"/>
      </w:r>
      <w:r>
        <w:rPr>
          <w:rFonts w:ascii="Times New Roman" w:hAnsi="Times New Roman"/>
          <w:spacing w:val="-6"/>
          <w:sz w:val="22"/>
        </w:rPr>
        <w:t xml:space="preserve"> </w:t>
      </w:r>
      <w:r>
        <w:rPr>
          <w:rFonts w:ascii="Times New Roman" w:hAnsi="Times New Roman"/>
          <w:i/>
          <w:spacing w:val="-41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2</w:t>
      </w:r>
    </w:p>
    <w:p>
      <w:pPr>
        <w:spacing w:before="70" w:line="240" w:lineRule="auto"/>
        <w:ind w:left="328" w:right="0" w:firstLine="0"/>
        <w:jc w:val="left"/>
        <w:rPr>
          <w:rFonts w:ascii="Times New Roman" w:hAnsi="Times New Roman"/>
          <w:sz w:val="13"/>
        </w:rPr>
      </w:pPr>
      <w:r>
        <w:rPr>
          <w:rFonts w:ascii="Times New Roman" w:hAnsi="Times New Roman"/>
          <w:w w:val="99"/>
          <w:position w:val="3"/>
          <w:sz w:val="21"/>
        </w:rPr>
        <w:t>D</w:t>
      </w:r>
      <w:r>
        <w:rPr>
          <w:spacing w:val="17"/>
          <w:w w:val="99"/>
          <w:position w:val="3"/>
          <w:sz w:val="21"/>
        </w:rPr>
        <w:t>．</w:t>
      </w:r>
      <w:r>
        <w:rPr>
          <w:rFonts w:ascii="Times New Roman" w:hAnsi="Times New Roman"/>
          <w:i/>
          <w:spacing w:val="-31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B9"/>
      </w:r>
      <w:r>
        <w:rPr>
          <w:rFonts w:ascii="Times New Roman" w:hAnsi="Times New Roman"/>
          <w:spacing w:val="-28"/>
          <w:sz w:val="22"/>
        </w:rPr>
        <w:t xml:space="preserve"> </w:t>
      </w:r>
      <w:r>
        <w:rPr>
          <w:rFonts w:ascii="Times New Roman" w:hAnsi="Times New Roman"/>
          <w:i/>
          <w:spacing w:val="-18"/>
          <w:w w:val="100"/>
          <w:sz w:val="22"/>
        </w:rPr>
        <w:t>W</w:t>
      </w:r>
      <w:r>
        <w:rPr>
          <w:rFonts w:ascii="Times New Roman" w:hAnsi="Times New Roman"/>
          <w:w w:val="98"/>
          <w:position w:val="-5"/>
          <w:sz w:val="13"/>
        </w:rPr>
        <w:t>2</w:t>
      </w:r>
      <w:r>
        <w:rPr>
          <w:rFonts w:ascii="Times New Roman" w:hAnsi="Times New Roman"/>
          <w:spacing w:val="10"/>
          <w:position w:val="-5"/>
          <w:sz w:val="13"/>
        </w:rPr>
        <w:t xml:space="preserve"> </w:t>
      </w:r>
      <w:r>
        <w:rPr>
          <w:w w:val="99"/>
          <w:position w:val="3"/>
          <w:sz w:val="21"/>
        </w:rPr>
        <w:t>，</w:t>
      </w:r>
      <w:r>
        <w:rPr>
          <w:spacing w:val="-60"/>
          <w:position w:val="3"/>
          <w:sz w:val="21"/>
        </w:rPr>
        <w:t xml:space="preserve"> </w:t>
      </w:r>
      <w:r>
        <w:rPr>
          <w:rFonts w:ascii="Times New Roman" w:hAnsi="Times New Roman"/>
          <w:i/>
          <w:spacing w:val="-54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1</w:t>
      </w:r>
      <w:r>
        <w:rPr>
          <w:rFonts w:ascii="Times New Roman" w:hAnsi="Times New Roman"/>
          <w:position w:val="-5"/>
          <w:sz w:val="13"/>
        </w:rPr>
        <w:t xml:space="preserve"> </w:t>
      </w:r>
      <w:r>
        <w:rPr>
          <w:rFonts w:ascii="Times New Roman" w:hAnsi="Times New Roman"/>
          <w:spacing w:val="-5"/>
          <w:position w:val="-5"/>
          <w:sz w:val="13"/>
        </w:rPr>
        <w:t xml:space="preserve"> </w:t>
      </w:r>
      <w:r>
        <w:rPr>
          <w:rFonts w:ascii="Symbol" w:hAnsi="Symbol"/>
          <w:w w:val="100"/>
          <w:sz w:val="22"/>
        </w:rPr>
        <w:sym w:font="Symbol" w:char="F0B9"/>
      </w:r>
      <w:r>
        <w:rPr>
          <w:rFonts w:ascii="Times New Roman" w:hAnsi="Times New Roman"/>
          <w:spacing w:val="-3"/>
          <w:sz w:val="22"/>
        </w:rPr>
        <w:t xml:space="preserve"> </w:t>
      </w:r>
      <w:r>
        <w:rPr>
          <w:rFonts w:ascii="Times New Roman" w:hAnsi="Times New Roman"/>
          <w:i/>
          <w:spacing w:val="-41"/>
          <w:w w:val="100"/>
          <w:sz w:val="22"/>
        </w:rPr>
        <w:t>P</w:t>
      </w:r>
      <w:r>
        <w:rPr>
          <w:rFonts w:ascii="Times New Roman" w:hAnsi="Times New Roman"/>
          <w:w w:val="98"/>
          <w:position w:val="-5"/>
          <w:sz w:val="13"/>
        </w:rPr>
        <w:t>2</w:t>
      </w:r>
    </w:p>
    <w:p>
      <w:pPr>
        <w:spacing w:after="0" w:line="240" w:lineRule="auto"/>
        <w:jc w:val="left"/>
        <w:rPr>
          <w:rFonts w:ascii="Times New Roman" w:hAnsi="Times New Roman"/>
          <w:sz w:val="13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3343" w:space="1068"/>
            <w:col w:w="5819"/>
          </w:cols>
        </w:sectPr>
      </w:pPr>
    </w:p>
    <w:p>
      <w:pPr>
        <w:pStyle w:val="4"/>
        <w:spacing w:before="2" w:line="240" w:lineRule="auto"/>
        <w:ind w:left="0"/>
        <w:rPr>
          <w:rFonts w:ascii="Times New Roman"/>
        </w:rPr>
      </w:pPr>
    </w:p>
    <w:p>
      <w:pPr>
        <w:spacing w:after="0" w:line="240" w:lineRule="auto"/>
        <w:rPr>
          <w:rFonts w:ascii="Times New Roman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5" w:line="240" w:lineRule="auto"/>
        <w:ind w:left="0"/>
        <w:rPr>
          <w:rFonts w:ascii="Times New Roman"/>
          <w:sz w:val="9"/>
        </w:rPr>
      </w:pPr>
    </w:p>
    <w:p>
      <w:pPr>
        <w:pStyle w:val="4"/>
        <w:spacing w:line="240" w:lineRule="auto"/>
        <w:ind w:left="331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inline distT="0" distB="0" distL="0" distR="0">
            <wp:extent cx="2238375" cy="1956435"/>
            <wp:effectExtent l="0" t="0" r="0" b="0"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8.jpeg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961" cy="1956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rFonts w:ascii="Times New Roman"/>
          <w:sz w:val="20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8"/>
        <w:numPr>
          <w:ilvl w:val="1"/>
          <w:numId w:val="1"/>
        </w:numPr>
        <w:tabs>
          <w:tab w:val="left" w:pos="690"/>
        </w:tabs>
        <w:spacing w:before="36" w:after="0" w:line="240" w:lineRule="auto"/>
        <w:ind w:left="690" w:right="0" w:hanging="362"/>
        <w:jc w:val="left"/>
        <w:rPr>
          <w:rFonts w:ascii="Times New Roman" w:hAnsi="Times New Roman" w:eastAsia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page">
                  <wp:posOffset>3209925</wp:posOffset>
                </wp:positionH>
                <wp:positionV relativeFrom="paragraph">
                  <wp:posOffset>154305</wp:posOffset>
                </wp:positionV>
                <wp:extent cx="76835" cy="76835"/>
                <wp:effectExtent l="0" t="0" r="0" b="0"/>
                <wp:wrapNone/>
                <wp:docPr id="130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100"/>
                                <w:sz w:val="12"/>
                              </w:rPr>
                              <w:t>物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252.75pt;margin-top:12.15pt;height:6.05pt;width:6.05pt;mso-position-horizontal-relative:page;z-index:251719680;mso-width-relative:page;mso-height-relative:page;" filled="f" stroked="f" coordsize="21600,21600" o:gfxdata="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JgWfE/ZAAAACQEAAA8AAAAAAAAAAQAg&#10;AAAAIgAAAGRycy9kb3ducmV2LnhtbFBLAQIUABQAAAAIAIdO4kAJuyIwmwEAACMDAAAOAAAAAAAA&#10;AAEAIAAAACg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sz w:val="12"/>
                        </w:rPr>
                      </w:pPr>
                      <w:r>
                        <w:rPr>
                          <w:w w:val="100"/>
                          <w:sz w:val="12"/>
                        </w:rPr>
                        <w:t>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sz w:val="21"/>
        </w:rPr>
        <w:t>同一滑轮组的机械效率</w:t>
      </w:r>
      <w:r>
        <w:rPr>
          <w:rFonts w:ascii="Symbol" w:hAnsi="Symbol" w:eastAsia="Symbol"/>
          <w:i/>
          <w:spacing w:val="-3"/>
          <w:position w:val="3"/>
          <w:sz w:val="22"/>
        </w:rPr>
        <w:sym w:font="Symbol" w:char="F068"/>
      </w:r>
      <w:r>
        <w:rPr>
          <w:spacing w:val="30"/>
          <w:position w:val="2"/>
          <w:sz w:val="21"/>
        </w:rPr>
        <w:t>随</w:t>
      </w:r>
      <w:r>
        <w:rPr>
          <w:rFonts w:ascii="Times New Roman" w:hAnsi="Times New Roman" w:eastAsia="Times New Roman"/>
          <w:i/>
          <w:sz w:val="21"/>
        </w:rPr>
        <w:t>G</w:t>
      </w:r>
    </w:p>
    <w:p>
      <w:pPr>
        <w:pStyle w:val="4"/>
        <w:spacing w:before="61" w:line="240" w:lineRule="auto"/>
        <w:ind w:left="114"/>
      </w:pPr>
      <w:r>
        <w:br w:type="column"/>
      </w:r>
      <w:r>
        <w:t>的增大而增大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3383" w:space="40"/>
            <w:col w:w="6807"/>
          </w:cols>
        </w:sectPr>
      </w:pPr>
    </w:p>
    <w:p>
      <w:pPr>
        <w:pStyle w:val="8"/>
        <w:numPr>
          <w:ilvl w:val="1"/>
          <w:numId w:val="1"/>
        </w:numPr>
        <w:tabs>
          <w:tab w:val="left" w:pos="681"/>
        </w:tabs>
        <w:spacing w:before="130" w:after="0" w:line="240" w:lineRule="auto"/>
        <w:ind w:left="680" w:right="0" w:hanging="353"/>
        <w:jc w:val="left"/>
        <w:rPr>
          <w:rFonts w:ascii="Times New Roman" w:eastAsia="Times New Roman"/>
          <w:i/>
          <w:sz w:val="21"/>
        </w:rPr>
      </w:pPr>
      <w:r>
        <w:rPr>
          <w:spacing w:val="2"/>
          <w:sz w:val="21"/>
        </w:rPr>
        <w:t>此滑轮组动滑轮的重力为</w:t>
      </w:r>
      <w:r>
        <w:rPr>
          <w:rFonts w:ascii="Times New Roman" w:eastAsia="Times New Roman"/>
          <w:spacing w:val="2"/>
          <w:position w:val="-3"/>
          <w:sz w:val="21"/>
        </w:rPr>
        <w:t>5</w:t>
      </w:r>
      <w:r>
        <w:rPr>
          <w:rFonts w:ascii="Times New Roman" w:eastAsia="Times New Roman"/>
          <w:i/>
          <w:spacing w:val="2"/>
          <w:position w:val="-3"/>
          <w:sz w:val="21"/>
        </w:rPr>
        <w:t>N</w:t>
      </w:r>
    </w:p>
    <w:p>
      <w:pPr>
        <w:pStyle w:val="8"/>
        <w:numPr>
          <w:ilvl w:val="1"/>
          <w:numId w:val="1"/>
        </w:numPr>
        <w:tabs>
          <w:tab w:val="left" w:pos="681"/>
        </w:tabs>
        <w:spacing w:before="62" w:after="0" w:line="240" w:lineRule="auto"/>
        <w:ind w:left="680" w:right="0" w:hanging="353"/>
        <w:jc w:val="left"/>
        <w:rPr>
          <w:rFonts w:ascii="Times New Roman" w:hAnsi="Times New Roman"/>
          <w:sz w:val="21"/>
        </w:rPr>
      </w:pPr>
      <w:r>
        <w:rPr>
          <w:spacing w:val="32"/>
          <w:position w:val="2"/>
          <w:sz w:val="21"/>
        </w:rPr>
        <w:t>当</w:t>
      </w:r>
      <w:r>
        <w:rPr>
          <w:rFonts w:ascii="Times New Roman" w:hAnsi="Times New Roman"/>
          <w:i/>
          <w:spacing w:val="-6"/>
          <w:sz w:val="21"/>
        </w:rPr>
        <w:t>G</w:t>
      </w:r>
      <w:r>
        <w:rPr>
          <w:spacing w:val="5"/>
          <w:position w:val="-5"/>
          <w:sz w:val="12"/>
        </w:rPr>
        <w:t xml:space="preserve">物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pacing w:val="-26"/>
          <w:sz w:val="21"/>
        </w:rPr>
        <w:t xml:space="preserve"> </w:t>
      </w:r>
      <w:r>
        <w:rPr>
          <w:rFonts w:ascii="Times New Roman" w:hAnsi="Times New Roman"/>
          <w:spacing w:val="3"/>
          <w:sz w:val="21"/>
        </w:rPr>
        <w:t>15</w:t>
      </w:r>
      <w:r>
        <w:rPr>
          <w:rFonts w:ascii="Times New Roman" w:hAnsi="Times New Roman"/>
          <w:i/>
          <w:spacing w:val="3"/>
          <w:sz w:val="21"/>
        </w:rPr>
        <w:t>N</w:t>
      </w:r>
      <w:r>
        <w:rPr>
          <w:rFonts w:ascii="Times New Roman" w:hAnsi="Times New Roman"/>
          <w:i/>
          <w:spacing w:val="19"/>
          <w:sz w:val="21"/>
        </w:rPr>
        <w:t xml:space="preserve"> </w:t>
      </w:r>
      <w:r>
        <w:rPr>
          <w:position w:val="2"/>
          <w:sz w:val="21"/>
        </w:rPr>
        <w:t>时，滑轮组机械效率为</w:t>
      </w:r>
      <w:r>
        <w:rPr>
          <w:rFonts w:ascii="Symbol" w:hAnsi="Symbol"/>
          <w:i/>
          <w:sz w:val="22"/>
        </w:rPr>
        <w:sym w:font="Symbol" w:char="F068"/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pacing w:val="-5"/>
          <w:sz w:val="21"/>
        </w:rPr>
        <w:t xml:space="preserve"> </w:t>
      </w:r>
      <w:r>
        <w:rPr>
          <w:rFonts w:ascii="Times New Roman" w:hAnsi="Times New Roman"/>
          <w:sz w:val="21"/>
        </w:rPr>
        <w:t>75%</w:t>
      </w:r>
    </w:p>
    <w:p>
      <w:pPr>
        <w:pStyle w:val="8"/>
        <w:numPr>
          <w:ilvl w:val="1"/>
          <w:numId w:val="1"/>
        </w:numPr>
        <w:tabs>
          <w:tab w:val="left" w:pos="722"/>
        </w:tabs>
        <w:spacing w:before="75" w:after="0" w:line="240" w:lineRule="auto"/>
        <w:ind w:left="721" w:right="0" w:hanging="394"/>
        <w:jc w:val="left"/>
        <w:rPr>
          <w:sz w:val="21"/>
        </w:rPr>
      </w:pPr>
      <w:r>
        <w:rPr>
          <w:rFonts w:ascii="Times New Roman" w:eastAsia="Times New Roman"/>
          <w:i/>
          <w:spacing w:val="-8"/>
          <w:sz w:val="21"/>
        </w:rPr>
        <w:t>G</w:t>
      </w:r>
      <w:r>
        <w:rPr>
          <w:spacing w:val="-11"/>
          <w:position w:val="-5"/>
          <w:sz w:val="12"/>
        </w:rPr>
        <w:t xml:space="preserve">物 </w:t>
      </w:r>
      <w:r>
        <w:rPr>
          <w:position w:val="2"/>
          <w:sz w:val="21"/>
        </w:rPr>
        <w:t>不变，改变图甲中的绕绳方式，滑轮组的机械效率将改变</w:t>
      </w:r>
    </w:p>
    <w:p>
      <w:pPr>
        <w:pStyle w:val="8"/>
        <w:numPr>
          <w:ilvl w:val="0"/>
          <w:numId w:val="1"/>
        </w:numPr>
        <w:tabs>
          <w:tab w:val="left" w:pos="539"/>
          <w:tab w:val="left" w:pos="5326"/>
        </w:tabs>
        <w:spacing w:before="84" w:after="0" w:line="240" w:lineRule="auto"/>
        <w:ind w:left="538" w:right="0" w:hanging="419"/>
        <w:jc w:val="left"/>
        <w:rPr>
          <w:rFonts w:ascii="Times New Roman" w:eastAsia="Times New Roman"/>
          <w:sz w:val="21"/>
        </w:rPr>
      </w:pPr>
      <w:r>
        <w:rPr>
          <w:position w:val="1"/>
          <w:sz w:val="21"/>
        </w:rPr>
        <w:t>如下图所示，四个电路图中与实物图对应的</w:t>
      </w:r>
      <w:r>
        <w:rPr>
          <w:spacing w:val="34"/>
          <w:position w:val="1"/>
          <w:sz w:val="21"/>
        </w:rPr>
        <w:t>是</w:t>
      </w:r>
      <w:r>
        <w:rPr>
          <w:rFonts w:ascii="Times New Roman" w:eastAsia="Times New Roman"/>
          <w:sz w:val="21"/>
        </w:rPr>
        <w:t>(</w:t>
      </w:r>
      <w:r>
        <w:rPr>
          <w:rFonts w:ascii="Times New Roman" w:eastAsia="Times New Roman"/>
          <w:sz w:val="21"/>
        </w:rPr>
        <w:tab/>
      </w:r>
      <w:r>
        <w:rPr>
          <w:rFonts w:ascii="Times New Roman" w:eastAsia="Times New Roman"/>
          <w:sz w:val="21"/>
        </w:rPr>
        <w:t>)</w:t>
      </w:r>
    </w:p>
    <w:p>
      <w:pPr>
        <w:pStyle w:val="4"/>
        <w:spacing w:before="1" w:line="240" w:lineRule="auto"/>
        <w:ind w:left="0"/>
        <w:rPr>
          <w:rFonts w:ascii="Times New Roman"/>
          <w:sz w:val="16"/>
        </w:rPr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1276985</wp:posOffset>
            </wp:positionH>
            <wp:positionV relativeFrom="paragraph">
              <wp:posOffset>142240</wp:posOffset>
            </wp:positionV>
            <wp:extent cx="1643380" cy="1178560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9.jpeg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3325" cy="1178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4"/>
        <w:spacing w:line="240" w:lineRule="auto"/>
        <w:ind w:left="0"/>
        <w:rPr>
          <w:rFonts w:ascii="Times New Roman"/>
          <w:sz w:val="24"/>
        </w:rPr>
      </w:pPr>
    </w:p>
    <w:p>
      <w:pPr>
        <w:pStyle w:val="8"/>
        <w:numPr>
          <w:ilvl w:val="1"/>
          <w:numId w:val="1"/>
        </w:numPr>
        <w:tabs>
          <w:tab w:val="left" w:pos="4739"/>
          <w:tab w:val="left" w:pos="4740"/>
        </w:tabs>
        <w:spacing w:before="215" w:after="0" w:line="240" w:lineRule="auto"/>
        <w:ind w:left="4740" w:right="0" w:hanging="4412"/>
        <w:jc w:val="left"/>
        <w:rPr>
          <w:sz w:val="21"/>
        </w:rPr>
      </w:pPr>
      <w:r>
        <w:drawing>
          <wp:anchor distT="0" distB="0" distL="0" distR="0" simplePos="0" relativeHeight="251667456" behindDoc="1" locked="0" layoutInCell="1" allowOverlap="1">
            <wp:simplePos x="0" y="0"/>
            <wp:positionH relativeFrom="page">
              <wp:posOffset>1505585</wp:posOffset>
            </wp:positionH>
            <wp:positionV relativeFrom="paragraph">
              <wp:posOffset>-129540</wp:posOffset>
            </wp:positionV>
            <wp:extent cx="867410" cy="705485"/>
            <wp:effectExtent l="0" t="0" r="0" b="0"/>
            <wp:wrapNone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10.jpeg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7155" cy="7056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4298950</wp:posOffset>
                </wp:positionH>
                <wp:positionV relativeFrom="paragraph">
                  <wp:posOffset>-158750</wp:posOffset>
                </wp:positionV>
                <wp:extent cx="1038225" cy="1729105"/>
                <wp:effectExtent l="0" t="635" r="9525" b="3810"/>
                <wp:wrapNone/>
                <wp:docPr id="6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38225" cy="1729105"/>
                          <a:chOff x="6770" y="-250"/>
                          <a:chExt cx="1635" cy="2723"/>
                        </a:xfrm>
                      </wpg:grpSpPr>
                      <pic:pic xmlns:pic="http://schemas.openxmlformats.org/drawingml/2006/picture">
                        <pic:nvPicPr>
                          <pic:cNvPr id="2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6770" y="-251"/>
                            <a:ext cx="1635" cy="1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6780" y="1002"/>
                            <a:ext cx="1547" cy="14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8" o:spid="_x0000_s1026" o:spt="203" style="position:absolute;left:0pt;margin-left:338.5pt;margin-top:-12.5pt;height:136.15pt;width:81.75pt;mso-position-horizontal-relative:page;z-index:-251648000;mso-width-relative:page;mso-height-relative:page;" coordorigin="6770,-250" coordsize="1635,2723" o:gfxdata="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">
                <o:lock v:ext="edit" aspectratio="f"/>
                <v:shape id="图片 9" o:spid="_x0000_s1026" o:spt="75" type="#_x0000_t75" style="position:absolute;left:6770;top:-251;height:1186;width:1635;" filled="f" o:preferrelative="t" stroked="f" coordsize="21600,21600" o:gfxdata="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DEn4g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20" o:title=""/>
                  <o:lock v:ext="edit" aspectratio="t"/>
                </v:shape>
                <v:shape id="图片 10" o:spid="_x0000_s1026" o:spt="75" type="#_x0000_t75" style="position:absolute;left:6780;top:1002;height:1470;width:1547;" filled="f" o:preferrelative="t" stroked="f" coordsize="21600,21600" o:gfxdata="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4uZom8AAAA&#10;2g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1" o:title=""/>
                  <o:lock v:ext="edit" aspectratio="t"/>
                </v:shape>
              </v:group>
            </w:pict>
          </mc:Fallback>
        </mc:AlternateContent>
      </w:r>
      <w:r>
        <w:drawing>
          <wp:anchor distT="0" distB="0" distL="0" distR="0" simplePos="0" relativeHeight="251670528" behindDoc="1" locked="0" layoutInCell="1" allowOverlap="1">
            <wp:simplePos x="0" y="0"/>
            <wp:positionH relativeFrom="page">
              <wp:posOffset>1497965</wp:posOffset>
            </wp:positionH>
            <wp:positionV relativeFrom="paragraph">
              <wp:posOffset>636270</wp:posOffset>
            </wp:positionV>
            <wp:extent cx="1200785" cy="972185"/>
            <wp:effectExtent l="0" t="0" r="0" b="0"/>
            <wp:wrapNone/>
            <wp:docPr id="21" name="image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image13.jpeg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00911" cy="972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sz w:val="21"/>
        </w:rPr>
        <w:t>B</w:t>
      </w:r>
      <w:r>
        <w:rPr>
          <w:sz w:val="21"/>
        </w:rPr>
        <w:t>．</w:t>
      </w: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before="9" w:line="240" w:lineRule="auto"/>
        <w:ind w:left="0"/>
        <w:rPr>
          <w:sz w:val="23"/>
        </w:rPr>
      </w:pPr>
    </w:p>
    <w:p>
      <w:pPr>
        <w:pStyle w:val="4"/>
        <w:tabs>
          <w:tab w:val="left" w:pos="4739"/>
        </w:tabs>
        <w:spacing w:line="240" w:lineRule="auto"/>
        <w:ind w:left="328"/>
      </w:pPr>
      <w:r>
        <w:rPr>
          <w:rFonts w:ascii="Times New Roman" w:eastAsia="Times New Roman"/>
        </w:rPr>
        <w:t>C</w:t>
      </w:r>
      <w:r>
        <w:t>．</w:t>
      </w:r>
      <w:r>
        <w:tab/>
      </w:r>
      <w:r>
        <w:rPr>
          <w:rFonts w:ascii="Times New Roman" w:eastAsia="Times New Roman"/>
        </w:rPr>
        <w:t>D</w:t>
      </w:r>
      <w:r>
        <w:t>．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3" w:line="240" w:lineRule="auto"/>
        <w:ind w:left="0"/>
        <w:rPr>
          <w:sz w:val="22"/>
        </w:rPr>
      </w:pPr>
    </w:p>
    <w:p>
      <w:pPr>
        <w:pStyle w:val="3"/>
        <w:spacing w:line="240" w:lineRule="auto"/>
      </w:pPr>
      <w:r>
        <w:t>三．简答与计算题</w:t>
      </w:r>
    </w:p>
    <w:p>
      <w:pPr>
        <w:pStyle w:val="8"/>
        <w:numPr>
          <w:ilvl w:val="0"/>
          <w:numId w:val="1"/>
        </w:numPr>
        <w:tabs>
          <w:tab w:val="left" w:pos="532"/>
        </w:tabs>
        <w:spacing w:before="60" w:after="0" w:line="240" w:lineRule="auto"/>
        <w:ind w:left="120" w:right="1797" w:firstLine="0"/>
        <w:jc w:val="both"/>
        <w:rPr>
          <w:sz w:val="21"/>
        </w:rPr>
      </w:pPr>
      <w:r>
        <w:rPr>
          <w:spacing w:val="-4"/>
          <w:sz w:val="21"/>
        </w:rPr>
        <w:t>老师带领同学们到码头参观，看到一台又一台大型起重机正忙碌地工作着，老师问同</w:t>
      </w:r>
      <w:r>
        <w:rPr>
          <w:spacing w:val="-6"/>
          <w:w w:val="95"/>
          <w:sz w:val="21"/>
        </w:rPr>
        <w:t>学们：知道这些机械的工作原理吗？</w:t>
      </w: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spacing w:val="4"/>
          <w:w w:val="95"/>
          <w:sz w:val="21"/>
        </w:rPr>
        <w:t>滑轮组呀</w:t>
      </w:r>
      <w:r>
        <w:rPr>
          <w:rFonts w:ascii="Times New Roman" w:hAnsi="Times New Roman" w:eastAsia="Times New Roman"/>
          <w:spacing w:val="11"/>
          <w:w w:val="95"/>
          <w:position w:val="-3"/>
          <w:sz w:val="21"/>
        </w:rPr>
        <w:t>!</w:t>
      </w:r>
      <w:r>
        <w:rPr>
          <w:w w:val="95"/>
          <w:sz w:val="21"/>
        </w:rPr>
        <w:t>同学们都回答到</w:t>
      </w:r>
      <w:r>
        <w:rPr>
          <w:rFonts w:ascii="Times New Roman" w:hAnsi="Times New Roman" w:eastAsia="Times New Roman"/>
          <w:w w:val="95"/>
          <w:sz w:val="21"/>
        </w:rPr>
        <w:t>”“</w:t>
      </w:r>
      <w:r>
        <w:rPr>
          <w:spacing w:val="-4"/>
          <w:w w:val="95"/>
          <w:sz w:val="21"/>
        </w:rPr>
        <w:t>那用他们来钓鱼，你觉得   怎么样？</w:t>
      </w:r>
      <w:r>
        <w:rPr>
          <w:rFonts w:ascii="Times New Roman" w:hAnsi="Times New Roman" w:eastAsia="Times New Roman"/>
          <w:spacing w:val="-4"/>
          <w:w w:val="95"/>
          <w:sz w:val="21"/>
        </w:rPr>
        <w:t>”</w:t>
      </w:r>
      <w:r>
        <w:rPr>
          <w:spacing w:val="-5"/>
          <w:w w:val="95"/>
          <w:sz w:val="21"/>
        </w:rPr>
        <w:t>大家都捧腹大笑。</w:t>
      </w: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w w:val="95"/>
          <w:sz w:val="21"/>
        </w:rPr>
        <w:t>不可以吗？</w:t>
      </w:r>
      <w:r>
        <w:rPr>
          <w:rFonts w:ascii="Times New Roman" w:hAnsi="Times New Roman" w:eastAsia="Times New Roman"/>
          <w:w w:val="95"/>
          <w:sz w:val="21"/>
        </w:rPr>
        <w:t>”</w:t>
      </w:r>
      <w:r>
        <w:rPr>
          <w:spacing w:val="-2"/>
          <w:w w:val="95"/>
          <w:sz w:val="21"/>
        </w:rPr>
        <w:t>老师又问。</w:t>
      </w: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spacing w:val="-3"/>
          <w:w w:val="95"/>
          <w:sz w:val="21"/>
        </w:rPr>
        <w:t xml:space="preserve">可以是可以，就是太不合算了，用它   </w:t>
      </w:r>
      <w:r>
        <w:rPr>
          <w:spacing w:val="-3"/>
          <w:sz w:val="21"/>
        </w:rPr>
        <w:t>们钓鱼，机械效率太低了。</w:t>
      </w:r>
      <w:r>
        <w:rPr>
          <w:rFonts w:ascii="Times New Roman" w:hAnsi="Times New Roman" w:eastAsia="Times New Roman"/>
          <w:spacing w:val="-3"/>
          <w:sz w:val="21"/>
        </w:rPr>
        <w:t>”</w:t>
      </w:r>
      <w:r>
        <w:rPr>
          <w:spacing w:val="-3"/>
          <w:sz w:val="21"/>
        </w:rPr>
        <w:t>同学们回答。同学们的说法对吗？请你结合上述情境，对该说法进行评价。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6" w:line="240" w:lineRule="auto"/>
        <w:ind w:left="0"/>
        <w:rPr>
          <w:sz w:val="26"/>
        </w:rPr>
      </w:pPr>
    </w:p>
    <w:p>
      <w:pPr>
        <w:pStyle w:val="8"/>
        <w:numPr>
          <w:ilvl w:val="0"/>
          <w:numId w:val="1"/>
        </w:numPr>
        <w:tabs>
          <w:tab w:val="left" w:pos="539"/>
        </w:tabs>
        <w:spacing w:before="0" w:after="0" w:line="240" w:lineRule="auto"/>
        <w:ind w:left="120" w:right="1694" w:firstLine="0"/>
        <w:jc w:val="left"/>
        <w:rPr>
          <w:sz w:val="21"/>
        </w:rPr>
      </w:pPr>
      <w:r>
        <w:rPr>
          <w:spacing w:val="-4"/>
          <w:sz w:val="21"/>
        </w:rPr>
        <w:t xml:space="preserve">某单缸四冲程汽油机的气缸活塞面积为 </w:t>
      </w:r>
      <w:r>
        <w:rPr>
          <w:rFonts w:ascii="Times New Roman" w:eastAsia="Times New Roman"/>
          <w:i/>
          <w:spacing w:val="3"/>
          <w:position w:val="-4"/>
          <w:sz w:val="21"/>
        </w:rPr>
        <w:t>Sm</w:t>
      </w:r>
      <w:r>
        <w:rPr>
          <w:rFonts w:ascii="Times New Roman" w:eastAsia="Times New Roman"/>
          <w:spacing w:val="3"/>
          <w:position w:val="4"/>
          <w:sz w:val="12"/>
        </w:rPr>
        <w:t>2</w:t>
      </w:r>
      <w:r>
        <w:rPr>
          <w:rFonts w:ascii="Times New Roman" w:eastAsia="Times New Roman"/>
          <w:spacing w:val="7"/>
          <w:position w:val="4"/>
          <w:sz w:val="12"/>
        </w:rPr>
        <w:t xml:space="preserve"> </w:t>
      </w:r>
      <w:r>
        <w:rPr>
          <w:spacing w:val="-12"/>
          <w:sz w:val="21"/>
        </w:rPr>
        <w:t xml:space="preserve">，一个冲程活塞在气缸中移动的距离是 </w:t>
      </w:r>
      <w:r>
        <w:rPr>
          <w:rFonts w:ascii="Times New Roman" w:eastAsia="Times New Roman"/>
          <w:i/>
          <w:position w:val="-3"/>
          <w:sz w:val="21"/>
        </w:rPr>
        <w:t xml:space="preserve">Lm </w:t>
      </w:r>
      <w:r>
        <w:rPr>
          <w:sz w:val="21"/>
        </w:rPr>
        <w:t>，</w:t>
      </w:r>
      <w:r>
        <w:rPr>
          <w:spacing w:val="-3"/>
          <w:position w:val="2"/>
          <w:sz w:val="21"/>
        </w:rPr>
        <w:t xml:space="preserve">满负荷工作时做功冲程燃气的平均压强为 </w:t>
      </w:r>
      <w:r>
        <w:rPr>
          <w:rFonts w:ascii="Times New Roman" w:eastAsia="Times New Roman"/>
          <w:i/>
          <w:sz w:val="21"/>
        </w:rPr>
        <w:t>pkPa</w:t>
      </w:r>
      <w:r>
        <w:rPr>
          <w:rFonts w:ascii="Times New Roman" w:eastAsia="Times New Roman"/>
          <w:i/>
          <w:spacing w:val="-8"/>
          <w:sz w:val="21"/>
        </w:rPr>
        <w:t xml:space="preserve"> </w:t>
      </w:r>
      <w:r>
        <w:rPr>
          <w:spacing w:val="-3"/>
          <w:position w:val="2"/>
          <w:sz w:val="21"/>
        </w:rPr>
        <w:t>，飞轮</w:t>
      </w:r>
      <w:r>
        <w:rPr>
          <w:rFonts w:ascii="Times New Roman" w:eastAsia="Times New Roman"/>
          <w:spacing w:val="-8"/>
          <w:position w:val="-1"/>
          <w:sz w:val="21"/>
        </w:rPr>
        <w:t>1</w:t>
      </w:r>
      <w:r>
        <w:rPr>
          <w:rFonts w:ascii="Times New Roman" w:eastAsia="Times New Roman"/>
          <w:i/>
          <w:spacing w:val="-8"/>
          <w:position w:val="-1"/>
          <w:sz w:val="21"/>
        </w:rPr>
        <w:t>s</w:t>
      </w:r>
      <w:r>
        <w:rPr>
          <w:rFonts w:ascii="Times New Roman" w:eastAsia="Times New Roman"/>
          <w:i/>
          <w:spacing w:val="-13"/>
          <w:position w:val="-1"/>
          <w:sz w:val="21"/>
        </w:rPr>
        <w:t xml:space="preserve"> </w:t>
      </w:r>
      <w:r>
        <w:rPr>
          <w:spacing w:val="-21"/>
          <w:position w:val="2"/>
          <w:sz w:val="21"/>
        </w:rPr>
        <w:t xml:space="preserve">转动 </w:t>
      </w:r>
      <w:r>
        <w:rPr>
          <w:rFonts w:ascii="Times New Roman" w:eastAsia="Times New Roman"/>
          <w:i/>
          <w:position w:val="-1"/>
          <w:sz w:val="21"/>
        </w:rPr>
        <w:t>N</w:t>
      </w:r>
      <w:r>
        <w:rPr>
          <w:rFonts w:ascii="Times New Roman" w:eastAsia="Times New Roman"/>
          <w:i/>
          <w:spacing w:val="-9"/>
          <w:position w:val="-1"/>
          <w:sz w:val="21"/>
        </w:rPr>
        <w:t xml:space="preserve"> </w:t>
      </w:r>
      <w:r>
        <w:rPr>
          <w:spacing w:val="-5"/>
          <w:position w:val="2"/>
          <w:sz w:val="21"/>
        </w:rPr>
        <w:t>周，当汽油机满负荷工作时</w:t>
      </w:r>
    </w:p>
    <w:p>
      <w:pPr>
        <w:spacing w:before="25" w:line="240" w:lineRule="auto"/>
        <w:ind w:left="120" w:right="0" w:firstLine="0"/>
        <w:jc w:val="left"/>
        <w:rPr>
          <w:sz w:val="21"/>
        </w:rPr>
      </w:pPr>
      <w:r>
        <w:rPr>
          <w:spacing w:val="-1"/>
          <w:w w:val="99"/>
          <w:position w:val="1"/>
          <w:sz w:val="21"/>
        </w:rPr>
        <w:t>（不计摩擦与机器散热</w:t>
      </w:r>
      <w:r>
        <w:rPr>
          <w:spacing w:val="-104"/>
          <w:w w:val="99"/>
          <w:position w:val="1"/>
          <w:sz w:val="21"/>
        </w:rPr>
        <w:t>）</w:t>
      </w:r>
      <w:r>
        <w:rPr>
          <w:spacing w:val="13"/>
          <w:w w:val="99"/>
          <w:position w:val="1"/>
          <w:sz w:val="21"/>
        </w:rPr>
        <w:t>，</w:t>
      </w:r>
      <w:r>
        <w:rPr>
          <w:rFonts w:ascii="Times New Roman" w:hAnsi="Times New Roman" w:eastAsia="Times New Roman"/>
          <w:spacing w:val="-13"/>
          <w:w w:val="102"/>
          <w:position w:val="-1"/>
          <w:sz w:val="21"/>
        </w:rPr>
        <w:t>1</w:t>
      </w:r>
      <w:r>
        <w:rPr>
          <w:rFonts w:ascii="Times New Roman" w:hAnsi="Times New Roman" w:eastAsia="Times New Roman"/>
          <w:i/>
          <w:w w:val="102"/>
          <w:position w:val="-1"/>
          <w:sz w:val="21"/>
        </w:rPr>
        <w:t>h</w:t>
      </w:r>
      <w:r>
        <w:rPr>
          <w:rFonts w:ascii="Times New Roman" w:hAnsi="Times New Roman" w:eastAsia="Times New Roman"/>
          <w:i/>
          <w:spacing w:val="-1"/>
          <w:position w:val="-1"/>
          <w:sz w:val="21"/>
        </w:rPr>
        <w:t xml:space="preserve"> </w:t>
      </w:r>
      <w:r>
        <w:rPr>
          <w:spacing w:val="4"/>
          <w:w w:val="99"/>
          <w:position w:val="1"/>
          <w:sz w:val="21"/>
        </w:rPr>
        <w:t>消耗汽油</w:t>
      </w:r>
      <w:r>
        <w:rPr>
          <w:rFonts w:ascii="Times New Roman" w:hAnsi="Times New Roman" w:eastAsia="Times New Roman"/>
          <w:i/>
          <w:spacing w:val="-4"/>
          <w:w w:val="102"/>
          <w:position w:val="-1"/>
          <w:sz w:val="21"/>
        </w:rPr>
        <w:t>V</w:t>
      </w:r>
      <w:r>
        <w:rPr>
          <w:rFonts w:ascii="Times New Roman" w:hAnsi="Times New Roman" w:eastAsia="Times New Roman"/>
          <w:i/>
          <w:w w:val="102"/>
          <w:position w:val="-1"/>
          <w:sz w:val="21"/>
        </w:rPr>
        <w:t>L</w:t>
      </w:r>
      <w:r>
        <w:rPr>
          <w:rFonts w:ascii="Times New Roman" w:hAnsi="Times New Roman" w:eastAsia="Times New Roman"/>
          <w:i/>
          <w:spacing w:val="-17"/>
          <w:position w:val="-1"/>
          <w:sz w:val="21"/>
        </w:rPr>
        <w:t xml:space="preserve"> </w:t>
      </w:r>
      <w:r>
        <w:rPr>
          <w:spacing w:val="-1"/>
          <w:w w:val="99"/>
          <w:position w:val="1"/>
          <w:sz w:val="21"/>
        </w:rPr>
        <w:t>（</w:t>
      </w:r>
      <w:r>
        <w:rPr>
          <w:spacing w:val="5"/>
          <w:w w:val="99"/>
          <w:position w:val="1"/>
          <w:sz w:val="21"/>
        </w:rPr>
        <w:t>汽油密度为</w:t>
      </w:r>
      <w:r>
        <w:rPr>
          <w:rFonts w:ascii="Symbol" w:hAnsi="Symbol" w:eastAsia="Symbol"/>
          <w:i/>
          <w:spacing w:val="-49"/>
          <w:w w:val="94"/>
          <w:position w:val="-1"/>
          <w:sz w:val="22"/>
        </w:rPr>
        <w:sym w:font="Symbol" w:char="F072"/>
      </w:r>
      <w:r>
        <w:rPr>
          <w:rFonts w:ascii="Times New Roman" w:hAnsi="Times New Roman" w:eastAsia="Times New Roman"/>
          <w:i/>
          <w:spacing w:val="-1"/>
          <w:w w:val="99"/>
          <w:position w:val="-1"/>
          <w:sz w:val="21"/>
        </w:rPr>
        <w:t>k</w:t>
      </w:r>
      <w:r>
        <w:rPr>
          <w:rFonts w:ascii="Times New Roman" w:hAnsi="Times New Roman" w:eastAsia="Times New Roman"/>
          <w:i/>
          <w:w w:val="99"/>
          <w:position w:val="-1"/>
          <w:sz w:val="21"/>
        </w:rPr>
        <w:t>g</w:t>
      </w:r>
      <w:r>
        <w:rPr>
          <w:rFonts w:ascii="Times New Roman" w:hAnsi="Times New Roman" w:eastAsia="Times New Roman"/>
          <w:i/>
          <w:spacing w:val="7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w w:val="99"/>
          <w:position w:val="-1"/>
          <w:sz w:val="21"/>
        </w:rPr>
        <w:t>/</w:t>
      </w:r>
      <w:r>
        <w:rPr>
          <w:rFonts w:ascii="Times New Roman" w:hAnsi="Times New Roman" w:eastAsia="Times New Roman"/>
          <w:spacing w:val="-2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5"/>
          <w:w w:val="99"/>
          <w:position w:val="-1"/>
          <w:sz w:val="21"/>
        </w:rPr>
        <w:t>m</w:t>
      </w:r>
      <w:r>
        <w:rPr>
          <w:rFonts w:ascii="Times New Roman" w:hAnsi="Times New Roman" w:eastAsia="Times New Roman"/>
          <w:w w:val="100"/>
          <w:position w:val="7"/>
          <w:sz w:val="12"/>
        </w:rPr>
        <w:t>3</w:t>
      </w:r>
      <w:r>
        <w:rPr>
          <w:rFonts w:ascii="Times New Roman" w:hAnsi="Times New Roman" w:eastAsia="Times New Roman"/>
          <w:spacing w:val="-7"/>
          <w:position w:val="7"/>
          <w:sz w:val="12"/>
        </w:rPr>
        <w:t xml:space="preserve">  </w:t>
      </w:r>
      <w:r>
        <w:rPr>
          <w:spacing w:val="-1"/>
          <w:w w:val="99"/>
          <w:position w:val="1"/>
          <w:sz w:val="21"/>
        </w:rPr>
        <w:t>，汽油热值为</w:t>
      </w:r>
      <w:r>
        <w:rPr>
          <w:spacing w:val="-67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w w:val="99"/>
          <w:sz w:val="21"/>
        </w:rPr>
        <w:t>qJ</w:t>
      </w:r>
      <w:r>
        <w:rPr>
          <w:rFonts w:ascii="Times New Roman" w:hAnsi="Times New Roman" w:eastAsia="Times New Roman"/>
          <w:i/>
          <w:spacing w:val="18"/>
          <w:sz w:val="21"/>
        </w:rPr>
        <w:t xml:space="preserve"> </w:t>
      </w:r>
      <w:r>
        <w:rPr>
          <w:rFonts w:ascii="Times New Roman" w:hAnsi="Times New Roman" w:eastAsia="Times New Roman"/>
          <w:w w:val="99"/>
          <w:sz w:val="21"/>
        </w:rPr>
        <w:t>/</w:t>
      </w:r>
      <w:r>
        <w:rPr>
          <w:rFonts w:ascii="Times New Roman" w:hAnsi="Times New Roman" w:eastAsia="Times New Roman"/>
          <w:spacing w:val="-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2"/>
          <w:w w:val="99"/>
          <w:sz w:val="21"/>
        </w:rPr>
        <w:t>k</w:t>
      </w:r>
      <w:r>
        <w:rPr>
          <w:rFonts w:ascii="Times New Roman" w:hAnsi="Times New Roman" w:eastAsia="Times New Roman"/>
          <w:i/>
          <w:spacing w:val="17"/>
          <w:w w:val="99"/>
          <w:sz w:val="21"/>
        </w:rPr>
        <w:t>g</w:t>
      </w:r>
      <w:r>
        <w:rPr>
          <w:rFonts w:ascii="Times New Roman" w:hAnsi="Times New Roman" w:eastAsia="Times New Roman"/>
          <w:w w:val="99"/>
          <w:sz w:val="21"/>
        </w:rPr>
        <w:t>)</w:t>
      </w:r>
      <w:r>
        <w:rPr>
          <w:rFonts w:ascii="Times New Roman" w:hAnsi="Times New Roman" w:eastAsia="Times New Roman"/>
          <w:spacing w:val="-8"/>
          <w:sz w:val="21"/>
        </w:rPr>
        <w:t xml:space="preserve"> </w:t>
      </w:r>
      <w:r>
        <w:rPr>
          <w:spacing w:val="-1"/>
          <w:w w:val="99"/>
          <w:position w:val="1"/>
          <w:sz w:val="21"/>
        </w:rPr>
        <w:t>求：</w:t>
      </w:r>
    </w:p>
    <w:p>
      <w:pPr>
        <w:pStyle w:val="4"/>
        <w:spacing w:before="105" w:line="240" w:lineRule="auto"/>
      </w:pP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16"/>
          <w:w w:val="99"/>
        </w:rPr>
        <w:t>汽油机的功率；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）汽油机的效率。</w:t>
      </w:r>
    </w:p>
    <w:p>
      <w:pPr>
        <w:spacing w:after="0" w:line="240" w:lineRule="auto"/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8"/>
        <w:numPr>
          <w:ilvl w:val="0"/>
          <w:numId w:val="1"/>
        </w:numPr>
        <w:tabs>
          <w:tab w:val="left" w:pos="539"/>
        </w:tabs>
        <w:spacing w:before="76" w:after="0" w:line="240" w:lineRule="auto"/>
        <w:ind w:left="119" w:right="1797" w:firstLine="0"/>
        <w:jc w:val="both"/>
        <w:rPr>
          <w:sz w:val="21"/>
        </w:rPr>
      </w:pPr>
      <w:r>
        <w:rPr>
          <w:spacing w:val="-4"/>
          <w:sz w:val="21"/>
        </w:rPr>
        <w:t>暑假里，小明家装修新房，要将一箱重</w:t>
      </w:r>
      <w:r>
        <w:rPr>
          <w:rFonts w:ascii="Times New Roman" w:eastAsia="Times New Roman"/>
          <w:i/>
          <w:position w:val="-3"/>
          <w:sz w:val="21"/>
        </w:rPr>
        <w:t>G</w:t>
      </w:r>
      <w:r>
        <w:rPr>
          <w:rFonts w:ascii="Times New Roman" w:eastAsia="Times New Roman"/>
          <w:i/>
          <w:spacing w:val="-8"/>
          <w:position w:val="-3"/>
          <w:sz w:val="21"/>
        </w:rPr>
        <w:t xml:space="preserve"> </w:t>
      </w:r>
      <w:r>
        <w:rPr>
          <w:spacing w:val="-10"/>
          <w:sz w:val="21"/>
        </w:rPr>
        <w:t xml:space="preserve">的瓷砖送到高 </w:t>
      </w:r>
      <w:r>
        <w:rPr>
          <w:rFonts w:ascii="Times New Roman" w:eastAsia="Times New Roman"/>
          <w:i/>
          <w:position w:val="-3"/>
          <w:sz w:val="21"/>
        </w:rPr>
        <w:t>h</w:t>
      </w:r>
      <w:r>
        <w:rPr>
          <w:rFonts w:ascii="Times New Roman" w:eastAsia="Times New Roman"/>
          <w:i/>
          <w:spacing w:val="-18"/>
          <w:position w:val="-3"/>
          <w:sz w:val="21"/>
        </w:rPr>
        <w:t xml:space="preserve"> </w:t>
      </w:r>
      <w:r>
        <w:rPr>
          <w:spacing w:val="-6"/>
          <w:sz w:val="21"/>
        </w:rPr>
        <w:t>的阳台上。如图所示，他在地</w:t>
      </w:r>
      <w:r>
        <w:rPr>
          <w:spacing w:val="-12"/>
          <w:position w:val="1"/>
          <w:sz w:val="21"/>
        </w:rPr>
        <w:t xml:space="preserve">面与阳台间放置一长 </w:t>
      </w:r>
      <w:r>
        <w:rPr>
          <w:rFonts w:ascii="Times New Roman" w:eastAsia="Times New Roman"/>
          <w:i/>
          <w:sz w:val="21"/>
        </w:rPr>
        <w:t>s</w:t>
      </w:r>
      <w:r>
        <w:rPr>
          <w:rFonts w:ascii="Times New Roman" w:eastAsia="Times New Roman"/>
          <w:i/>
          <w:spacing w:val="-14"/>
          <w:sz w:val="21"/>
        </w:rPr>
        <w:t xml:space="preserve"> </w:t>
      </w:r>
      <w:r>
        <w:rPr>
          <w:spacing w:val="-12"/>
          <w:position w:val="1"/>
          <w:sz w:val="21"/>
        </w:rPr>
        <w:t xml:space="preserve">的斜木板。他用方向沿斜面向上，大小为 </w:t>
      </w:r>
      <w:r>
        <w:rPr>
          <w:rFonts w:ascii="Times New Roman" w:eastAsia="Times New Roman"/>
          <w:i/>
          <w:position w:val="-3"/>
          <w:sz w:val="21"/>
        </w:rPr>
        <w:t>F</w:t>
      </w:r>
      <w:r>
        <w:rPr>
          <w:rFonts w:ascii="Times New Roman" w:eastAsia="Times New Roman"/>
          <w:i/>
          <w:spacing w:val="5"/>
          <w:position w:val="-3"/>
          <w:sz w:val="21"/>
        </w:rPr>
        <w:t xml:space="preserve"> </w:t>
      </w:r>
      <w:r>
        <w:rPr>
          <w:position w:val="1"/>
          <w:sz w:val="21"/>
        </w:rPr>
        <w:t>的拉力将这箱瓷砖从木板</w:t>
      </w:r>
      <w:r>
        <w:rPr>
          <w:spacing w:val="-18"/>
          <w:position w:val="1"/>
          <w:sz w:val="21"/>
        </w:rPr>
        <w:t xml:space="preserve">底端以 </w:t>
      </w:r>
      <w:r>
        <w:rPr>
          <w:rFonts w:ascii="Times New Roman" w:eastAsia="Times New Roman"/>
          <w:i/>
          <w:sz w:val="21"/>
        </w:rPr>
        <w:t>v</w:t>
      </w:r>
      <w:r>
        <w:rPr>
          <w:rFonts w:ascii="Times New Roman" w:eastAsia="Times New Roman"/>
          <w:i/>
          <w:spacing w:val="2"/>
          <w:sz w:val="21"/>
        </w:rPr>
        <w:t xml:space="preserve"> </w:t>
      </w:r>
      <w:r>
        <w:rPr>
          <w:position w:val="1"/>
          <w:sz w:val="21"/>
        </w:rPr>
        <w:t>的速度匀速拉上阳台。</w:t>
      </w:r>
    </w:p>
    <w:p>
      <w:pPr>
        <w:pStyle w:val="8"/>
        <w:numPr>
          <w:ilvl w:val="0"/>
          <w:numId w:val="2"/>
        </w:numPr>
        <w:tabs>
          <w:tab w:val="left" w:pos="645"/>
        </w:tabs>
        <w:spacing w:before="11" w:after="0" w:line="240" w:lineRule="auto"/>
        <w:ind w:left="644" w:right="0" w:hanging="526"/>
        <w:jc w:val="left"/>
        <w:rPr>
          <w:sz w:val="21"/>
        </w:rPr>
      </w:pPr>
      <w:r>
        <w:rPr>
          <w:spacing w:val="-16"/>
          <w:sz w:val="21"/>
        </w:rPr>
        <w:t xml:space="preserve">求拉力 </w:t>
      </w:r>
      <w:r>
        <w:rPr>
          <w:rFonts w:ascii="Times New Roman" w:eastAsia="Times New Roman"/>
          <w:i/>
          <w:position w:val="-3"/>
          <w:sz w:val="21"/>
        </w:rPr>
        <w:t>F</w:t>
      </w:r>
      <w:r>
        <w:rPr>
          <w:rFonts w:ascii="Times New Roman" w:eastAsia="Times New Roman"/>
          <w:i/>
          <w:spacing w:val="13"/>
          <w:position w:val="-3"/>
          <w:sz w:val="21"/>
        </w:rPr>
        <w:t xml:space="preserve"> </w:t>
      </w:r>
      <w:r>
        <w:rPr>
          <w:sz w:val="21"/>
        </w:rPr>
        <w:t>做功的功率。</w:t>
      </w:r>
    </w:p>
    <w:p>
      <w:pPr>
        <w:pStyle w:val="8"/>
        <w:numPr>
          <w:ilvl w:val="0"/>
          <w:numId w:val="2"/>
        </w:numPr>
        <w:tabs>
          <w:tab w:val="left" w:pos="645"/>
        </w:tabs>
        <w:spacing w:before="52" w:after="0" w:line="240" w:lineRule="auto"/>
        <w:ind w:left="644" w:right="0" w:hanging="525"/>
        <w:jc w:val="left"/>
        <w:rPr>
          <w:sz w:val="21"/>
        </w:rPr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238760</wp:posOffset>
            </wp:positionV>
            <wp:extent cx="1717040" cy="829945"/>
            <wp:effectExtent l="0" t="0" r="0" b="0"/>
            <wp:wrapTopAndBottom/>
            <wp:docPr id="23" name="image1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image14.jpeg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7198" cy="829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1"/>
        </w:rPr>
        <w:t>这箱瓷砖在斜木板上被匀速向上拉动时，受到的摩擦力多大？</w:t>
      </w: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line="240" w:lineRule="auto"/>
        <w:ind w:left="0"/>
        <w:rPr>
          <w:sz w:val="22"/>
        </w:rPr>
      </w:pPr>
    </w:p>
    <w:p>
      <w:pPr>
        <w:pStyle w:val="4"/>
        <w:spacing w:before="7" w:line="240" w:lineRule="auto"/>
        <w:ind w:left="0"/>
        <w:rPr>
          <w:sz w:val="24"/>
        </w:rPr>
      </w:pPr>
    </w:p>
    <w:p>
      <w:pPr>
        <w:pStyle w:val="8"/>
        <w:numPr>
          <w:ilvl w:val="0"/>
          <w:numId w:val="1"/>
        </w:numPr>
        <w:tabs>
          <w:tab w:val="left" w:pos="539"/>
        </w:tabs>
        <w:spacing w:before="0" w:after="0" w:line="240" w:lineRule="auto"/>
        <w:ind w:left="120" w:right="1778" w:firstLine="0"/>
        <w:jc w:val="both"/>
        <w:rPr>
          <w:sz w:val="21"/>
        </w:rPr>
      </w:pPr>
      <w:r>
        <w:rPr>
          <w:spacing w:val="1"/>
          <w:sz w:val="21"/>
        </w:rPr>
        <w:t>一辆厢式小货车运货，满载后总质量是</w:t>
      </w:r>
      <w:r>
        <w:rPr>
          <w:rFonts w:ascii="Times New Roman" w:hAnsi="Times New Roman" w:eastAsia="Times New Roman"/>
          <w:position w:val="-2"/>
          <w:sz w:val="21"/>
        </w:rPr>
        <w:t>5.0</w:t>
      </w:r>
      <w:r>
        <w:rPr>
          <w:rFonts w:ascii="Times New Roman" w:hAnsi="Times New Roman" w:eastAsia="Times New Roman"/>
          <w:spacing w:val="-31"/>
          <w:position w:val="-2"/>
          <w:sz w:val="21"/>
        </w:rPr>
        <w:t xml:space="preserve"> </w:t>
      </w:r>
      <w:r>
        <w:rPr>
          <w:rFonts w:ascii="Symbol" w:hAnsi="Symbol" w:eastAsia="Symbol"/>
          <w:spacing w:val="2"/>
          <w:position w:val="-2"/>
          <w:sz w:val="21"/>
        </w:rPr>
        <w:sym w:font="Symbol" w:char="F0B4"/>
      </w:r>
      <w:r>
        <w:rPr>
          <w:rFonts w:ascii="Times New Roman" w:hAnsi="Times New Roman" w:eastAsia="Times New Roman"/>
          <w:spacing w:val="2"/>
          <w:position w:val="-2"/>
          <w:sz w:val="21"/>
        </w:rPr>
        <w:t>10</w:t>
      </w:r>
      <w:r>
        <w:rPr>
          <w:rFonts w:ascii="Times New Roman" w:hAnsi="Times New Roman" w:eastAsia="Times New Roman"/>
          <w:spacing w:val="2"/>
          <w:position w:val="6"/>
          <w:sz w:val="12"/>
        </w:rPr>
        <w:t>3</w:t>
      </w:r>
      <w:r>
        <w:rPr>
          <w:rFonts w:ascii="Times New Roman" w:hAnsi="Times New Roman" w:eastAsia="Times New Roman"/>
          <w:spacing w:val="-8"/>
          <w:position w:val="6"/>
          <w:sz w:val="12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1"/>
        </w:rPr>
        <w:t>kg</w:t>
      </w:r>
      <w:r>
        <w:rPr>
          <w:rFonts w:ascii="Times New Roman" w:hAnsi="Times New Roman" w:eastAsia="Times New Roman"/>
          <w:i/>
          <w:spacing w:val="-4"/>
          <w:position w:val="-2"/>
          <w:sz w:val="21"/>
        </w:rPr>
        <w:t xml:space="preserve"> </w:t>
      </w:r>
      <w:r>
        <w:rPr>
          <w:spacing w:val="1"/>
          <w:sz w:val="21"/>
        </w:rPr>
        <w:t>，在平直的公路上匀速行驶</w:t>
      </w:r>
      <w:r>
        <w:rPr>
          <w:rFonts w:ascii="Times New Roman" w:hAnsi="Times New Roman" w:eastAsia="Times New Roman"/>
          <w:position w:val="-3"/>
          <w:sz w:val="21"/>
        </w:rPr>
        <w:t>100</w:t>
      </w:r>
      <w:r>
        <w:rPr>
          <w:rFonts w:ascii="Times New Roman" w:hAnsi="Times New Roman" w:eastAsia="Times New Roman"/>
          <w:i/>
          <w:position w:val="-3"/>
          <w:sz w:val="21"/>
        </w:rPr>
        <w:t>km</w:t>
      </w:r>
      <w:r>
        <w:rPr>
          <w:rFonts w:ascii="Times New Roman" w:hAnsi="Times New Roman" w:eastAsia="Times New Roman"/>
          <w:i/>
          <w:spacing w:val="-17"/>
          <w:position w:val="-3"/>
          <w:sz w:val="21"/>
        </w:rPr>
        <w:t xml:space="preserve"> </w:t>
      </w:r>
      <w:r>
        <w:rPr>
          <w:sz w:val="21"/>
        </w:rPr>
        <w:t xml:space="preserve">， </w:t>
      </w:r>
      <w:r>
        <w:rPr>
          <w:spacing w:val="-11"/>
          <w:position w:val="1"/>
          <w:sz w:val="21"/>
        </w:rPr>
        <w:t xml:space="preserve">耗油 </w:t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i/>
          <w:sz w:val="21"/>
        </w:rPr>
        <w:t>kg</w:t>
      </w:r>
      <w:r>
        <w:rPr>
          <w:rFonts w:ascii="Times New Roman" w:hAnsi="Times New Roman" w:eastAsia="Times New Roman"/>
          <w:i/>
          <w:spacing w:val="32"/>
          <w:sz w:val="21"/>
        </w:rPr>
        <w:t xml:space="preserve"> </w:t>
      </w:r>
      <w:r>
        <w:rPr>
          <w:spacing w:val="8"/>
          <w:position w:val="1"/>
          <w:sz w:val="21"/>
        </w:rPr>
        <w:t xml:space="preserve">， 货车受到的阻力是 </w:t>
      </w:r>
      <w:r>
        <w:rPr>
          <w:rFonts w:ascii="Times New Roman" w:hAnsi="Times New Roman" w:eastAsia="Times New Roman"/>
          <w:position w:val="-2"/>
          <w:sz w:val="21"/>
        </w:rPr>
        <w:t>2000</w:t>
      </w:r>
      <w:r>
        <w:rPr>
          <w:rFonts w:ascii="Times New Roman" w:hAnsi="Times New Roman" w:eastAsia="Times New Roman"/>
          <w:i/>
          <w:position w:val="-2"/>
          <w:sz w:val="21"/>
        </w:rPr>
        <w:t>N</w:t>
      </w:r>
      <w:r>
        <w:rPr>
          <w:rFonts w:ascii="Times New Roman" w:hAnsi="Times New Roman" w:eastAsia="Times New Roman"/>
          <w:i/>
          <w:spacing w:val="46"/>
          <w:position w:val="-2"/>
          <w:sz w:val="21"/>
        </w:rPr>
        <w:t xml:space="preserve"> </w:t>
      </w:r>
      <w:r>
        <w:rPr>
          <w:spacing w:val="9"/>
          <w:position w:val="1"/>
          <w:sz w:val="21"/>
        </w:rPr>
        <w:t xml:space="preserve">， 发动机的牵引功率是 </w:t>
      </w:r>
      <w:r>
        <w:rPr>
          <w:rFonts w:ascii="Times New Roman" w:hAnsi="Times New Roman" w:eastAsia="Times New Roman"/>
          <w:position w:val="-2"/>
          <w:sz w:val="21"/>
        </w:rPr>
        <w:t>50</w:t>
      </w:r>
      <w:r>
        <w:rPr>
          <w:rFonts w:ascii="Times New Roman" w:hAnsi="Times New Roman" w:eastAsia="Times New Roman"/>
          <w:i/>
          <w:position w:val="-2"/>
          <w:sz w:val="21"/>
        </w:rPr>
        <w:t>kW</w:t>
      </w:r>
      <w:r>
        <w:rPr>
          <w:rFonts w:ascii="Times New Roman" w:hAnsi="Times New Roman" w:eastAsia="Times New Roman"/>
          <w:i/>
          <w:spacing w:val="43"/>
          <w:position w:val="-2"/>
          <w:sz w:val="21"/>
        </w:rPr>
        <w:t xml:space="preserve"> </w:t>
      </w:r>
      <w:r>
        <w:rPr>
          <w:position w:val="1"/>
          <w:sz w:val="21"/>
        </w:rPr>
        <w:t>（</w:t>
      </w:r>
      <w:r>
        <w:rPr>
          <w:spacing w:val="7"/>
          <w:position w:val="1"/>
          <w:sz w:val="21"/>
        </w:rPr>
        <w:t xml:space="preserve"> 油的热值取</w:t>
      </w:r>
      <w:r>
        <w:rPr>
          <w:rFonts w:ascii="Times New Roman" w:hAnsi="Times New Roman" w:eastAsia="Times New Roman"/>
          <w:spacing w:val="7"/>
          <w:position w:val="-1"/>
          <w:sz w:val="21"/>
        </w:rPr>
        <w:t>5.0</w:t>
      </w:r>
      <w:r>
        <w:rPr>
          <w:rFonts w:ascii="Times New Roman" w:hAnsi="Times New Roman" w:eastAsia="Times New Roman"/>
          <w:spacing w:val="-28"/>
          <w:position w:val="-1"/>
          <w:sz w:val="21"/>
        </w:rPr>
        <w:t xml:space="preserve"> </w:t>
      </w:r>
      <w:r>
        <w:rPr>
          <w:rFonts w:ascii="Symbol" w:hAnsi="Symbol" w:eastAsia="Symbol"/>
          <w:spacing w:val="3"/>
          <w:position w:val="-1"/>
          <w:sz w:val="21"/>
        </w:rPr>
        <w:sym w:font="Symbol" w:char="F0B4"/>
      </w:r>
      <w:r>
        <w:rPr>
          <w:rFonts w:ascii="Times New Roman" w:hAnsi="Times New Roman" w:eastAsia="Times New Roman"/>
          <w:spacing w:val="3"/>
          <w:position w:val="-1"/>
          <w:sz w:val="21"/>
        </w:rPr>
        <w:t>10</w:t>
      </w:r>
      <w:r>
        <w:rPr>
          <w:rFonts w:ascii="Times New Roman" w:hAnsi="Times New Roman" w:eastAsia="Times New Roman"/>
          <w:spacing w:val="3"/>
          <w:position w:val="7"/>
          <w:sz w:val="12"/>
        </w:rPr>
        <w:t>7</w:t>
      </w:r>
      <w:r>
        <w:rPr>
          <w:rFonts w:ascii="Times New Roman" w:hAnsi="Times New Roman" w:eastAsia="Times New Roman"/>
          <w:spacing w:val="10"/>
          <w:position w:val="7"/>
          <w:sz w:val="12"/>
        </w:rPr>
        <w:t xml:space="preserve"> </w:t>
      </w:r>
      <w:r>
        <w:rPr>
          <w:rFonts w:ascii="Times New Roman" w:hAnsi="Times New Roman" w:eastAsia="Times New Roman"/>
          <w:i/>
          <w:position w:val="-1"/>
          <w:sz w:val="21"/>
        </w:rPr>
        <w:t>J</w:t>
      </w:r>
      <w:r>
        <w:rPr>
          <w:rFonts w:ascii="Times New Roman" w:hAnsi="Times New Roman" w:eastAsia="Times New Roman"/>
          <w:i/>
          <w:spacing w:val="17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position w:val="-1"/>
          <w:sz w:val="21"/>
        </w:rPr>
        <w:t>/</w:t>
      </w:r>
      <w:r>
        <w:rPr>
          <w:rFonts w:ascii="Times New Roman" w:hAnsi="Times New Roman" w:eastAsia="Times New Roman"/>
          <w:spacing w:val="-3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1"/>
          <w:sz w:val="21"/>
        </w:rPr>
        <w:t>kg</w:t>
      </w:r>
      <w:r>
        <w:rPr>
          <w:rFonts w:ascii="Times New Roman" w:hAnsi="Times New Roman" w:eastAsia="Times New Roman"/>
          <w:i/>
          <w:spacing w:val="-2"/>
          <w:position w:val="-1"/>
          <w:sz w:val="21"/>
        </w:rPr>
        <w:t xml:space="preserve"> </w:t>
      </w:r>
      <w:r>
        <w:rPr>
          <w:spacing w:val="-29"/>
          <w:position w:val="2"/>
          <w:sz w:val="21"/>
        </w:rPr>
        <w:t xml:space="preserve">， </w:t>
      </w:r>
      <w:r>
        <w:rPr>
          <w:rFonts w:ascii="Times New Roman" w:hAnsi="Times New Roman" w:eastAsia="Times New Roman"/>
          <w:i/>
          <w:position w:val="3"/>
          <w:sz w:val="21"/>
        </w:rPr>
        <w:t>g</w:t>
      </w:r>
      <w:r>
        <w:rPr>
          <w:rFonts w:ascii="Times New Roman" w:hAnsi="Times New Roman" w:eastAsia="Times New Roman"/>
          <w:i/>
          <w:spacing w:val="-2"/>
          <w:position w:val="3"/>
          <w:sz w:val="21"/>
        </w:rPr>
        <w:t xml:space="preserve"> </w:t>
      </w:r>
      <w:r>
        <w:rPr>
          <w:spacing w:val="13"/>
          <w:position w:val="2"/>
          <w:sz w:val="21"/>
        </w:rPr>
        <w:t>取</w:t>
      </w:r>
      <w:r>
        <w:rPr>
          <w:rFonts w:ascii="Times New Roman" w:hAnsi="Times New Roman" w:eastAsia="Times New Roman"/>
          <w:spacing w:val="3"/>
          <w:sz w:val="21"/>
        </w:rPr>
        <w:t>10</w:t>
      </w:r>
      <w:r>
        <w:rPr>
          <w:rFonts w:ascii="Times New Roman" w:hAnsi="Times New Roman" w:eastAsia="Times New Roman"/>
          <w:i/>
          <w:spacing w:val="3"/>
          <w:sz w:val="21"/>
        </w:rPr>
        <w:t>N</w:t>
      </w:r>
      <w:r>
        <w:rPr>
          <w:rFonts w:ascii="Times New Roman" w:hAnsi="Times New Roman" w:eastAsia="Times New Roman"/>
          <w:i/>
          <w:spacing w:val="11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/</w:t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4"/>
          <w:sz w:val="21"/>
        </w:rPr>
        <w:t>kg</w:t>
      </w:r>
      <w:r>
        <w:rPr>
          <w:rFonts w:ascii="Times New Roman" w:hAnsi="Times New Roman" w:eastAsia="Times New Roman"/>
          <w:spacing w:val="-2"/>
          <w:sz w:val="21"/>
        </w:rPr>
        <w:t xml:space="preserve">) </w:t>
      </w:r>
      <w:r>
        <w:rPr>
          <w:position w:val="2"/>
          <w:sz w:val="21"/>
        </w:rPr>
        <w:t>，求：</w:t>
      </w:r>
    </w:p>
    <w:p>
      <w:pPr>
        <w:pStyle w:val="8"/>
        <w:numPr>
          <w:ilvl w:val="0"/>
          <w:numId w:val="3"/>
        </w:numPr>
        <w:tabs>
          <w:tab w:val="left" w:pos="645"/>
        </w:tabs>
        <w:spacing w:before="15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货车受到的牵引力；</w:t>
      </w:r>
    </w:p>
    <w:p>
      <w:pPr>
        <w:pStyle w:val="8"/>
        <w:numPr>
          <w:ilvl w:val="0"/>
          <w:numId w:val="3"/>
        </w:numPr>
        <w:tabs>
          <w:tab w:val="left" w:pos="645"/>
        </w:tabs>
        <w:spacing w:before="60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货车匀速行驶的速度；</w:t>
      </w:r>
    </w:p>
    <w:p>
      <w:pPr>
        <w:pStyle w:val="4"/>
        <w:spacing w:before="50" w:line="240" w:lineRule="auto"/>
        <w:ind w:left="119"/>
      </w:pPr>
      <w:r>
        <w:rPr>
          <w:position w:val="2"/>
        </w:rPr>
        <w:t>（</w:t>
      </w:r>
      <w:r>
        <w:rPr>
          <w:rFonts w:ascii="Times New Roman" w:eastAsia="Times New Roman"/>
          <w:position w:val="1"/>
        </w:rPr>
        <w:t>3</w:t>
      </w:r>
      <w:r>
        <w:rPr>
          <w:position w:val="2"/>
        </w:rPr>
        <w:t>）</w:t>
      </w:r>
      <w:r>
        <w:rPr>
          <w:rFonts w:ascii="Times New Roman" w:eastAsia="Times New Roman"/>
        </w:rPr>
        <w:t>10</w:t>
      </w:r>
      <w:r>
        <w:rPr>
          <w:rFonts w:ascii="Times New Roman" w:eastAsia="Times New Roman"/>
          <w:i/>
        </w:rPr>
        <w:t xml:space="preserve">kg </w:t>
      </w:r>
      <w:r>
        <w:rPr>
          <w:position w:val="2"/>
        </w:rPr>
        <w:t>汽油完全燃烧放出的热量；</w:t>
      </w:r>
    </w:p>
    <w:p>
      <w:pPr>
        <w:pStyle w:val="4"/>
        <w:spacing w:before="113" w:line="240" w:lineRule="auto"/>
      </w:pPr>
      <w:r>
        <w:t>（</w:t>
      </w:r>
      <w:r>
        <w:rPr>
          <w:rFonts w:ascii="Times New Roman" w:eastAsia="Times New Roman"/>
        </w:rPr>
        <w:t>4</w:t>
      </w:r>
      <w:r>
        <w:t>）货车发动机的效率。</w:t>
      </w:r>
    </w:p>
    <w:p>
      <w:pPr>
        <w:spacing w:after="0" w:line="240" w:lineRule="auto"/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8"/>
        <w:numPr>
          <w:ilvl w:val="0"/>
          <w:numId w:val="1"/>
        </w:numPr>
        <w:tabs>
          <w:tab w:val="left" w:pos="539"/>
        </w:tabs>
        <w:spacing w:before="76" w:after="0" w:line="240" w:lineRule="auto"/>
        <w:ind w:left="120" w:right="1797" w:firstLine="0"/>
        <w:jc w:val="left"/>
        <w:rPr>
          <w:sz w:val="21"/>
        </w:rPr>
      </w:pPr>
      <w:r>
        <w:rPr>
          <w:spacing w:val="-7"/>
          <w:sz w:val="21"/>
        </w:rPr>
        <w:t xml:space="preserve">在如图所示的电路中，电流表 </w:t>
      </w:r>
      <w:r>
        <w:rPr>
          <w:rFonts w:ascii="Times New Roman" w:eastAsia="Times New Roman"/>
          <w:i/>
          <w:spacing w:val="-20"/>
          <w:position w:val="-2"/>
          <w:sz w:val="22"/>
        </w:rPr>
        <w:t>A</w:t>
      </w:r>
      <w:r>
        <w:rPr>
          <w:rFonts w:ascii="Times New Roman" w:eastAsia="Times New Roman"/>
          <w:spacing w:val="-20"/>
          <w:position w:val="-7"/>
          <w:sz w:val="13"/>
        </w:rPr>
        <w:t>1</w:t>
      </w:r>
      <w:r>
        <w:rPr>
          <w:rFonts w:ascii="Times New Roman" w:eastAsia="Times New Roman"/>
          <w:spacing w:val="-12"/>
          <w:position w:val="-7"/>
          <w:sz w:val="13"/>
        </w:rPr>
        <w:t xml:space="preserve"> </w:t>
      </w:r>
      <w:r>
        <w:rPr>
          <w:spacing w:val="-23"/>
          <w:sz w:val="21"/>
        </w:rPr>
        <w:t xml:space="preserve">和 </w:t>
      </w:r>
      <w:r>
        <w:rPr>
          <w:rFonts w:ascii="Times New Roman" w:eastAsia="Times New Roman"/>
          <w:i/>
          <w:spacing w:val="-11"/>
          <w:position w:val="-2"/>
          <w:sz w:val="22"/>
        </w:rPr>
        <w:t>A</w:t>
      </w:r>
      <w:r>
        <w:rPr>
          <w:rFonts w:ascii="Times New Roman" w:eastAsia="Times New Roman"/>
          <w:spacing w:val="-11"/>
          <w:position w:val="-7"/>
          <w:sz w:val="13"/>
        </w:rPr>
        <w:t>2</w:t>
      </w:r>
      <w:r>
        <w:rPr>
          <w:rFonts w:ascii="Times New Roman" w:eastAsia="Times New Roman"/>
          <w:spacing w:val="3"/>
          <w:position w:val="-7"/>
          <w:sz w:val="13"/>
        </w:rPr>
        <w:t xml:space="preserve"> </w:t>
      </w:r>
      <w:r>
        <w:rPr>
          <w:spacing w:val="5"/>
          <w:sz w:val="21"/>
        </w:rPr>
        <w:t>的示数分别为</w:t>
      </w:r>
      <w:r>
        <w:rPr>
          <w:rFonts w:ascii="Times New Roman" w:eastAsia="Times New Roman"/>
          <w:position w:val="-3"/>
          <w:sz w:val="21"/>
        </w:rPr>
        <w:t>0.4</w:t>
      </w:r>
      <w:r>
        <w:rPr>
          <w:rFonts w:ascii="Times New Roman" w:eastAsia="Times New Roman"/>
          <w:i/>
          <w:position w:val="-3"/>
          <w:sz w:val="21"/>
        </w:rPr>
        <w:t>A</w:t>
      </w:r>
      <w:r>
        <w:rPr>
          <w:rFonts w:ascii="Times New Roman" w:eastAsia="Times New Roman"/>
          <w:i/>
          <w:spacing w:val="-23"/>
          <w:position w:val="-3"/>
          <w:sz w:val="21"/>
        </w:rPr>
        <w:t xml:space="preserve"> </w:t>
      </w:r>
      <w:r>
        <w:rPr>
          <w:spacing w:val="35"/>
          <w:sz w:val="21"/>
        </w:rPr>
        <w:t>和</w:t>
      </w:r>
      <w:r>
        <w:rPr>
          <w:rFonts w:ascii="Times New Roman" w:eastAsia="Times New Roman"/>
          <w:position w:val="-3"/>
          <w:sz w:val="21"/>
        </w:rPr>
        <w:t>0.5</w:t>
      </w:r>
      <w:r>
        <w:rPr>
          <w:rFonts w:ascii="Times New Roman" w:eastAsia="Times New Roman"/>
          <w:i/>
          <w:position w:val="-3"/>
          <w:sz w:val="21"/>
        </w:rPr>
        <w:t>A</w:t>
      </w:r>
      <w:r>
        <w:rPr>
          <w:rFonts w:ascii="Times New Roman" w:eastAsia="Times New Roman"/>
          <w:i/>
          <w:spacing w:val="-20"/>
          <w:position w:val="-3"/>
          <w:sz w:val="21"/>
        </w:rPr>
        <w:t xml:space="preserve"> </w:t>
      </w:r>
      <w:r>
        <w:rPr>
          <w:spacing w:val="-5"/>
          <w:sz w:val="21"/>
        </w:rPr>
        <w:t>，若将电路中的某两个</w:t>
      </w:r>
      <w:r>
        <w:rPr>
          <w:spacing w:val="-11"/>
          <w:sz w:val="21"/>
        </w:rPr>
        <w:t xml:space="preserve">灯泡互换，电流表 </w:t>
      </w:r>
      <w:r>
        <w:rPr>
          <w:rFonts w:ascii="Times New Roman" w:eastAsia="Times New Roman"/>
          <w:i/>
          <w:spacing w:val="-20"/>
          <w:position w:val="-2"/>
          <w:sz w:val="22"/>
        </w:rPr>
        <w:t>A</w:t>
      </w:r>
      <w:r>
        <w:rPr>
          <w:rFonts w:ascii="Times New Roman" w:eastAsia="Times New Roman"/>
          <w:spacing w:val="-20"/>
          <w:position w:val="-8"/>
          <w:sz w:val="13"/>
        </w:rPr>
        <w:t>1</w:t>
      </w:r>
      <w:r>
        <w:rPr>
          <w:rFonts w:ascii="Times New Roman" w:eastAsia="Times New Roman"/>
          <w:spacing w:val="-12"/>
          <w:position w:val="-8"/>
          <w:sz w:val="13"/>
        </w:rPr>
        <w:t xml:space="preserve"> </w:t>
      </w:r>
      <w:r>
        <w:rPr>
          <w:spacing w:val="-25"/>
          <w:sz w:val="21"/>
        </w:rPr>
        <w:t xml:space="preserve">和 </w:t>
      </w:r>
      <w:r>
        <w:rPr>
          <w:rFonts w:ascii="Times New Roman" w:eastAsia="Times New Roman"/>
          <w:i/>
          <w:spacing w:val="-11"/>
          <w:position w:val="-2"/>
          <w:sz w:val="22"/>
        </w:rPr>
        <w:t>A</w:t>
      </w:r>
      <w:r>
        <w:rPr>
          <w:rFonts w:ascii="Times New Roman" w:eastAsia="Times New Roman"/>
          <w:spacing w:val="-11"/>
          <w:position w:val="-8"/>
          <w:sz w:val="13"/>
        </w:rPr>
        <w:t>2</w:t>
      </w:r>
      <w:r>
        <w:rPr>
          <w:rFonts w:ascii="Times New Roman" w:eastAsia="Times New Roman"/>
          <w:spacing w:val="1"/>
          <w:position w:val="-8"/>
          <w:sz w:val="13"/>
        </w:rPr>
        <w:t xml:space="preserve"> </w:t>
      </w:r>
      <w:r>
        <w:rPr>
          <w:spacing w:val="-5"/>
          <w:sz w:val="21"/>
        </w:rPr>
        <w:t xml:space="preserve">的示数却不变，求电流表 </w:t>
      </w:r>
      <w:r>
        <w:rPr>
          <w:rFonts w:ascii="Times New Roman" w:eastAsia="Times New Roman"/>
          <w:i/>
          <w:position w:val="-3"/>
          <w:sz w:val="21"/>
        </w:rPr>
        <w:t>A</w:t>
      </w:r>
      <w:r>
        <w:rPr>
          <w:rFonts w:ascii="Times New Roman" w:eastAsia="Times New Roman"/>
          <w:i/>
          <w:spacing w:val="-16"/>
          <w:position w:val="-3"/>
          <w:sz w:val="21"/>
        </w:rPr>
        <w:t xml:space="preserve"> </w:t>
      </w:r>
      <w:r>
        <w:rPr>
          <w:sz w:val="21"/>
        </w:rPr>
        <w:t>的示数（求出所有可能情况）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1616710" cy="1216025"/>
            <wp:effectExtent l="0" t="0" r="0" b="0"/>
            <wp:docPr id="25" name="image1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15.jpeg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6745" cy="1216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line="240" w:lineRule="auto"/>
        <w:ind w:left="0"/>
        <w:rPr>
          <w:sz w:val="28"/>
        </w:rPr>
      </w:pPr>
    </w:p>
    <w:p>
      <w:pPr>
        <w:pStyle w:val="4"/>
        <w:spacing w:before="10" w:line="240" w:lineRule="auto"/>
        <w:ind w:left="0"/>
        <w:rPr>
          <w:sz w:val="19"/>
        </w:rPr>
      </w:pPr>
    </w:p>
    <w:p>
      <w:pPr>
        <w:pStyle w:val="3"/>
        <w:spacing w:before="0" w:line="240" w:lineRule="auto"/>
      </w:pPr>
      <w:r>
        <w:t>四．实验探究题</w:t>
      </w:r>
    </w:p>
    <w:p>
      <w:pPr>
        <w:pStyle w:val="8"/>
        <w:numPr>
          <w:ilvl w:val="0"/>
          <w:numId w:val="1"/>
        </w:numPr>
        <w:tabs>
          <w:tab w:val="left" w:pos="539"/>
        </w:tabs>
        <w:spacing w:before="60" w:after="0" w:line="240" w:lineRule="auto"/>
        <w:ind w:left="538" w:right="0" w:hanging="419"/>
        <w:jc w:val="left"/>
        <w:rPr>
          <w:sz w:val="21"/>
        </w:rPr>
      </w:pPr>
      <w:r>
        <w:rPr>
          <w:sz w:val="21"/>
        </w:rPr>
        <w:t>某同学在探究物体内能改变的方法时作了两个实验：</w:t>
      </w:r>
    </w:p>
    <w:p>
      <w:pPr>
        <w:pStyle w:val="8"/>
        <w:numPr>
          <w:ilvl w:val="0"/>
          <w:numId w:val="4"/>
        </w:numPr>
        <w:tabs>
          <w:tab w:val="left" w:pos="646"/>
          <w:tab w:val="left" w:pos="1799"/>
          <w:tab w:val="left" w:pos="4634"/>
          <w:tab w:val="left" w:pos="5788"/>
        </w:tabs>
        <w:spacing w:before="57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如图甲所示，在一个配有活塞的厚玻璃筒里放一小团硝化棉，把活塞迅速压下去，我们会看到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的现象，说明内部气体的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升高，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增大。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1600835" cy="1288415"/>
            <wp:effectExtent l="0" t="0" r="0" b="0"/>
            <wp:docPr id="27" name="image1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16.jpeg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0983" cy="1288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4"/>
        </w:numPr>
        <w:tabs>
          <w:tab w:val="left" w:pos="648"/>
        </w:tabs>
        <w:spacing w:before="38" w:after="0" w:line="240" w:lineRule="auto"/>
        <w:ind w:left="119" w:right="1799" w:firstLine="0"/>
        <w:jc w:val="left"/>
        <w:rPr>
          <w:sz w:val="21"/>
        </w:rPr>
      </w:pPr>
      <w:r>
        <w:rPr>
          <w:sz w:val="21"/>
        </w:rPr>
        <w:t>如图乙所示，是研究</w:t>
      </w:r>
      <w:r>
        <w:rPr>
          <w:rFonts w:ascii="Times New Roman" w:hAnsi="Times New Roman" w:eastAsia="Times New Roman"/>
          <w:spacing w:val="3"/>
          <w:sz w:val="21"/>
        </w:rPr>
        <w:t>“</w:t>
      </w:r>
      <w:r>
        <w:rPr>
          <w:sz w:val="21"/>
        </w:rPr>
        <w:t>做功与内能改变的关系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的实验，玻璃瓶内装有少量的水，用塞子塞紧，并用气筒往瓶内打气，瓶内压强大到一定程度时，瓶塞就会跳起来。</w:t>
      </w:r>
    </w:p>
    <w:p>
      <w:pPr>
        <w:pStyle w:val="4"/>
        <w:tabs>
          <w:tab w:val="left" w:pos="4766"/>
        </w:tabs>
        <w:spacing w:line="240" w:lineRule="auto"/>
        <w:ind w:left="157"/>
        <w:rPr>
          <w:rFonts w:ascii="Times New Roman" w:eastAsia="Times New Roman"/>
        </w:rPr>
      </w:pPr>
      <w:r>
        <w:rPr>
          <w:rFonts w:ascii="Times New Roman" w:eastAsia="Times New Roman"/>
          <w:i/>
        </w:rPr>
        <w:t>a</w:t>
      </w:r>
      <w:r>
        <w:rPr>
          <w:rFonts w:ascii="Times New Roman" w:eastAsia="Times New Roman"/>
          <w:i/>
          <w:spacing w:val="-22"/>
        </w:rPr>
        <w:t xml:space="preserve"> </w:t>
      </w:r>
      <w:r>
        <w:rPr>
          <w:position w:val="1"/>
        </w:rPr>
        <w:t>、在这一实验过程中，你应当注意观察的是</w:t>
      </w:r>
      <w:r>
        <w:rPr>
          <w:rFonts w:ascii="Times New Roman" w:eastAsia="Times New Roman"/>
          <w:position w:val="1"/>
          <w:u w:val="single"/>
        </w:rPr>
        <w:t xml:space="preserve"> </w:t>
      </w:r>
      <w:r>
        <w:rPr>
          <w:rFonts w:ascii="Times New Roman" w:eastAsia="Times New Roman"/>
          <w:position w:val="1"/>
          <w:u w:val="single"/>
        </w:rPr>
        <w:tab/>
      </w:r>
    </w:p>
    <w:p>
      <w:pPr>
        <w:pStyle w:val="4"/>
        <w:tabs>
          <w:tab w:val="left" w:pos="2682"/>
        </w:tabs>
        <w:spacing w:before="66" w:line="240" w:lineRule="auto"/>
        <w:ind w:left="172"/>
      </w:pPr>
      <w:r>
        <w:rPr>
          <w:rFonts w:ascii="Times New Roman" w:eastAsia="Times New Roman"/>
          <w:i/>
          <w:position w:val="-3"/>
        </w:rPr>
        <w:t>A</w:t>
      </w:r>
      <w:r>
        <w:rPr>
          <w:rFonts w:ascii="Times New Roman" w:eastAsia="Times New Roman"/>
          <w:i/>
          <w:spacing w:val="-15"/>
          <w:position w:val="-3"/>
        </w:rPr>
        <w:t xml:space="preserve"> </w:t>
      </w:r>
      <w:r>
        <w:t>．打气过程</w:t>
      </w:r>
      <w:r>
        <w:tab/>
      </w:r>
      <w:r>
        <w:rPr>
          <w:rFonts w:ascii="Times New Roman" w:eastAsia="Times New Roman"/>
          <w:i/>
          <w:position w:val="-3"/>
        </w:rPr>
        <w:t>B</w:t>
      </w:r>
      <w:r>
        <w:rPr>
          <w:rFonts w:ascii="Times New Roman" w:eastAsia="Times New Roman"/>
          <w:i/>
          <w:spacing w:val="-5"/>
          <w:position w:val="-3"/>
        </w:rPr>
        <w:t xml:space="preserve"> </w:t>
      </w:r>
      <w:r>
        <w:t>．打气时瓶内水的情况</w:t>
      </w:r>
    </w:p>
    <w:p>
      <w:pPr>
        <w:pStyle w:val="4"/>
        <w:tabs>
          <w:tab w:val="left" w:pos="2682"/>
        </w:tabs>
        <w:spacing w:before="53" w:line="240" w:lineRule="auto"/>
        <w:ind w:left="150"/>
      </w:pPr>
      <w:r>
        <w:rPr>
          <w:rFonts w:ascii="Times New Roman" w:eastAsia="Times New Roman"/>
          <w:i/>
          <w:position w:val="-3"/>
        </w:rPr>
        <w:t>C</w:t>
      </w:r>
      <w:r>
        <w:rPr>
          <w:rFonts w:ascii="Times New Roman" w:eastAsia="Times New Roman"/>
          <w:i/>
          <w:spacing w:val="-9"/>
          <w:position w:val="-3"/>
        </w:rPr>
        <w:t xml:space="preserve"> </w:t>
      </w:r>
      <w:r>
        <w:t>．瓶塞跳起的现象</w:t>
      </w:r>
      <w:r>
        <w:tab/>
      </w:r>
      <w:r>
        <w:rPr>
          <w:rFonts w:ascii="Times New Roman" w:eastAsia="Times New Roman"/>
          <w:i/>
          <w:position w:val="-3"/>
        </w:rPr>
        <w:t>D</w:t>
      </w:r>
      <w:r>
        <w:rPr>
          <w:rFonts w:ascii="Times New Roman" w:eastAsia="Times New Roman"/>
          <w:i/>
          <w:spacing w:val="-13"/>
          <w:position w:val="-3"/>
        </w:rPr>
        <w:t xml:space="preserve"> </w:t>
      </w:r>
      <w:r>
        <w:t>．瓶塞跳起的瞬间瓶内出现的现象</w:t>
      </w:r>
    </w:p>
    <w:p>
      <w:pPr>
        <w:pStyle w:val="4"/>
        <w:tabs>
          <w:tab w:val="left" w:pos="7679"/>
          <w:tab w:val="left" w:pos="8320"/>
        </w:tabs>
        <w:spacing w:before="69" w:line="240" w:lineRule="auto"/>
        <w:ind w:right="1694" w:firstLine="31"/>
      </w:pPr>
      <w:r>
        <w:rPr>
          <w:rFonts w:ascii="Times New Roman" w:eastAsia="Times New Roman"/>
          <w:i/>
          <w:position w:val="-3"/>
        </w:rPr>
        <w:t>b</w:t>
      </w:r>
      <w:r>
        <w:rPr>
          <w:rFonts w:ascii="Times New Roman" w:eastAsia="Times New Roman"/>
          <w:i/>
          <w:spacing w:val="-9"/>
          <w:position w:val="-3"/>
        </w:rPr>
        <w:t xml:space="preserve"> </w:t>
      </w:r>
      <w:r>
        <w:rPr>
          <w:spacing w:val="-34"/>
        </w:rPr>
        <w:t>、</w:t>
      </w:r>
      <w:r>
        <w:t>在你认为应当观察的一项中</w:t>
      </w:r>
      <w:r>
        <w:rPr>
          <w:spacing w:val="-34"/>
        </w:rPr>
        <w:t>，</w:t>
      </w:r>
      <w:r>
        <w:t>你所观察到的现象是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7"/>
        </w:rPr>
        <w:t xml:space="preserve">； </w:t>
      </w:r>
      <w:r>
        <w:t>这一现象所说明的问题是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spacing w:after="0" w:line="240" w:lineRule="auto"/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8"/>
        <w:numPr>
          <w:ilvl w:val="0"/>
          <w:numId w:val="1"/>
        </w:numPr>
        <w:tabs>
          <w:tab w:val="left" w:pos="539"/>
        </w:tabs>
        <w:spacing w:before="76" w:after="0" w:line="240" w:lineRule="auto"/>
        <w:ind w:left="538" w:right="0" w:hanging="419"/>
        <w:jc w:val="left"/>
        <w:rPr>
          <w:sz w:val="21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254000</wp:posOffset>
            </wp:positionV>
            <wp:extent cx="3506470" cy="1393190"/>
            <wp:effectExtent l="0" t="0" r="0" b="0"/>
            <wp:wrapTopAndBottom/>
            <wp:docPr id="29" name="image1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17.jpe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06259" cy="13933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99"/>
          <w:sz w:val="21"/>
        </w:rPr>
        <w:t>小明用相同的酒精灯分别给水和煤油加热</w:t>
      </w:r>
      <w:r>
        <w:rPr>
          <w:spacing w:val="2"/>
          <w:w w:val="99"/>
          <w:sz w:val="21"/>
        </w:rPr>
        <w:t>（</w:t>
      </w:r>
      <w:r>
        <w:rPr>
          <w:w w:val="99"/>
          <w:sz w:val="21"/>
        </w:rPr>
        <w:t>如图甲</w:t>
      </w:r>
      <w:r>
        <w:rPr>
          <w:spacing w:val="-104"/>
          <w:w w:val="99"/>
          <w:sz w:val="21"/>
        </w:rPr>
        <w:t>）</w:t>
      </w:r>
      <w:r>
        <w:rPr>
          <w:spacing w:val="-1"/>
          <w:w w:val="99"/>
          <w:sz w:val="21"/>
        </w:rPr>
        <w:t>，以探究水和煤油的吸热能力。</w:t>
      </w:r>
    </w:p>
    <w:p>
      <w:pPr>
        <w:pStyle w:val="8"/>
        <w:numPr>
          <w:ilvl w:val="0"/>
          <w:numId w:val="5"/>
        </w:numPr>
        <w:tabs>
          <w:tab w:val="left" w:pos="645"/>
          <w:tab w:val="left" w:pos="2954"/>
          <w:tab w:val="left" w:pos="3794"/>
        </w:tabs>
        <w:spacing w:before="18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本实验还需要用到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和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这两个测量工具没在图中画出来；</w:t>
      </w:r>
    </w:p>
    <w:p>
      <w:pPr>
        <w:pStyle w:val="8"/>
        <w:numPr>
          <w:ilvl w:val="0"/>
          <w:numId w:val="5"/>
        </w:numPr>
        <w:tabs>
          <w:tab w:val="left" w:pos="645"/>
          <w:tab w:val="left" w:pos="3751"/>
        </w:tabs>
        <w:spacing w:before="55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加</w:t>
      </w:r>
      <w:r>
        <w:rPr>
          <w:spacing w:val="16"/>
          <w:sz w:val="21"/>
        </w:rPr>
        <w:t>热</w:t>
      </w:r>
      <w:r>
        <w:rPr>
          <w:rFonts w:ascii="Times New Roman" w:hAnsi="Times New Roman" w:eastAsia="Times New Roman"/>
          <w:position w:val="-3"/>
          <w:sz w:val="21"/>
        </w:rPr>
        <w:t>10</w:t>
      </w:r>
      <w:r>
        <w:rPr>
          <w:rFonts w:ascii="Times New Roman" w:hAnsi="Times New Roman" w:eastAsia="Times New Roman"/>
          <w:i/>
          <w:position w:val="-3"/>
          <w:sz w:val="21"/>
        </w:rPr>
        <w:t>min</w:t>
      </w:r>
      <w:r>
        <w:rPr>
          <w:rFonts w:ascii="Times New Roman" w:hAnsi="Times New Roman" w:eastAsia="Times New Roman"/>
          <w:i/>
          <w:spacing w:val="-16"/>
          <w:position w:val="-3"/>
          <w:sz w:val="21"/>
        </w:rPr>
        <w:t xml:space="preserve"> </w:t>
      </w:r>
      <w:r>
        <w:rPr>
          <w:sz w:val="21"/>
        </w:rPr>
        <w:t>，水吸收的热量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（填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大于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、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小于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或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等于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）煤油吸收的热量；</w:t>
      </w:r>
    </w:p>
    <w:p>
      <w:pPr>
        <w:pStyle w:val="8"/>
        <w:numPr>
          <w:ilvl w:val="0"/>
          <w:numId w:val="5"/>
        </w:numPr>
        <w:tabs>
          <w:tab w:val="left" w:pos="645"/>
          <w:tab w:val="left" w:pos="2255"/>
          <w:tab w:val="left" w:pos="4859"/>
        </w:tabs>
        <w:spacing w:before="72" w:after="0" w:line="240" w:lineRule="auto"/>
        <w:ind w:left="120" w:right="1797" w:firstLine="0"/>
        <w:jc w:val="left"/>
        <w:rPr>
          <w:rFonts w:ascii="Times New Roman" w:hAnsi="Times New Roman" w:eastAsia="Times New Roman"/>
          <w:sz w:val="21"/>
        </w:rPr>
      </w:pPr>
      <w:r>
        <w:rPr>
          <w:w w:val="95"/>
          <w:sz w:val="21"/>
        </w:rPr>
        <w:t>根据实验数据</w:t>
      </w:r>
      <w:r>
        <w:rPr>
          <w:spacing w:val="-22"/>
          <w:w w:val="95"/>
          <w:sz w:val="21"/>
        </w:rPr>
        <w:t>，</w:t>
      </w:r>
      <w:r>
        <w:rPr>
          <w:w w:val="95"/>
          <w:sz w:val="21"/>
        </w:rPr>
        <w:t>小明作出了水和煤油的温度随加热时间变化的图</w:t>
      </w:r>
      <w:r>
        <w:rPr>
          <w:spacing w:val="-25"/>
          <w:w w:val="95"/>
          <w:sz w:val="21"/>
        </w:rPr>
        <w:t>像</w:t>
      </w:r>
      <w:r>
        <w:rPr>
          <w:w w:val="95"/>
          <w:sz w:val="21"/>
        </w:rPr>
        <w:t>（如图乙</w:t>
      </w:r>
      <w:r>
        <w:rPr>
          <w:spacing w:val="-63"/>
          <w:w w:val="95"/>
          <w:sz w:val="21"/>
        </w:rPr>
        <w:t>），</w:t>
      </w:r>
      <w:r>
        <w:rPr>
          <w:w w:val="95"/>
          <w:sz w:val="21"/>
        </w:rPr>
        <w:t xml:space="preserve">由图像  </w:t>
      </w:r>
      <w:r>
        <w:rPr>
          <w:position w:val="5"/>
          <w:sz w:val="21"/>
        </w:rPr>
        <w:t>可知，水的沸点是</w:t>
      </w:r>
      <w:r>
        <w:rPr>
          <w:position w:val="5"/>
          <w:sz w:val="21"/>
          <w:u w:val="single"/>
        </w:rPr>
        <w:t xml:space="preserve"> </w:t>
      </w:r>
      <w:r>
        <w:rPr>
          <w:position w:val="5"/>
          <w:sz w:val="21"/>
          <w:u w:val="single"/>
        </w:rPr>
        <w:tab/>
      </w:r>
      <w:r>
        <w:rPr>
          <w:rFonts w:ascii="Symbol" w:hAnsi="Symbol" w:eastAsia="Symbol"/>
          <w:position w:val="9"/>
          <w:sz w:val="12"/>
        </w:rPr>
        <w:sym w:font="Symbol" w:char="F0B0"/>
      </w:r>
      <w:r>
        <w:rPr>
          <w:rFonts w:ascii="Times New Roman" w:hAnsi="Times New Roman" w:eastAsia="Times New Roman"/>
          <w:spacing w:val="-4"/>
          <w:position w:val="9"/>
          <w:sz w:val="12"/>
        </w:rPr>
        <w:t xml:space="preserve"> </w:t>
      </w:r>
      <w:r>
        <w:rPr>
          <w:rFonts w:ascii="Times New Roman" w:hAnsi="Times New Roman" w:eastAsia="Times New Roman"/>
          <w:sz w:val="21"/>
        </w:rPr>
        <w:t>C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position w:val="5"/>
          <w:sz w:val="21"/>
        </w:rPr>
        <w:t>，煤油的比热容是</w:t>
      </w:r>
      <w:r>
        <w:rPr>
          <w:position w:val="5"/>
          <w:sz w:val="21"/>
          <w:u w:val="single"/>
        </w:rPr>
        <w:t xml:space="preserve"> </w:t>
      </w:r>
      <w:r>
        <w:rPr>
          <w:position w:val="5"/>
          <w:sz w:val="21"/>
          <w:u w:val="single"/>
        </w:rPr>
        <w:tab/>
      </w:r>
      <w:r>
        <w:rPr>
          <w:rFonts w:ascii="Times New Roman" w:hAnsi="Times New Roman" w:eastAsia="Times New Roman"/>
          <w:i/>
          <w:position w:val="2"/>
          <w:sz w:val="21"/>
        </w:rPr>
        <w:t>J</w:t>
      </w:r>
      <w:r>
        <w:rPr>
          <w:rFonts w:ascii="Times New Roman" w:hAnsi="Times New Roman" w:eastAsia="Times New Roman"/>
          <w:i/>
          <w:spacing w:val="16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/</w:t>
      </w:r>
      <w:r>
        <w:rPr>
          <w:rFonts w:ascii="Times New Roman" w:hAnsi="Times New Roman" w:eastAsia="Times New Roman"/>
          <w:spacing w:val="-8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3"/>
          <w:position w:val="2"/>
          <w:sz w:val="21"/>
        </w:rPr>
        <w:t>(</w:t>
      </w:r>
      <w:r>
        <w:rPr>
          <w:rFonts w:ascii="Times New Roman" w:hAnsi="Times New Roman" w:eastAsia="Times New Roman"/>
          <w:i/>
          <w:spacing w:val="3"/>
          <w:position w:val="2"/>
          <w:sz w:val="21"/>
        </w:rPr>
        <w:t>kg</w:t>
      </w:r>
      <w:r>
        <w:rPr>
          <w:rFonts w:ascii="MT Extra" w:hAnsi="MT Extra" w:eastAsia="MT Extra"/>
          <w:spacing w:val="3"/>
          <w:position w:val="2"/>
          <w:sz w:val="21"/>
        </w:rPr>
        <w:sym w:font="MT Extra" w:char="F067"/>
      </w:r>
      <w:r>
        <w:rPr>
          <w:rFonts w:ascii="Symbol" w:hAnsi="Symbol" w:eastAsia="Symbol"/>
          <w:spacing w:val="3"/>
          <w:position w:val="11"/>
          <w:sz w:val="12"/>
        </w:rPr>
        <w:sym w:font="Symbol" w:char="F0B0"/>
      </w:r>
      <w:r>
        <w:rPr>
          <w:rFonts w:ascii="Times New Roman" w:hAnsi="Times New Roman" w:eastAsia="Times New Roman"/>
          <w:spacing w:val="-4"/>
          <w:position w:val="11"/>
          <w:sz w:val="12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C)</w:t>
      </w:r>
      <w:r>
        <w:rPr>
          <w:rFonts w:ascii="Times New Roman" w:hAnsi="Times New Roman" w:eastAsia="Times New Roman"/>
          <w:spacing w:val="-10"/>
          <w:position w:val="2"/>
          <w:sz w:val="21"/>
        </w:rPr>
        <w:t xml:space="preserve"> </w:t>
      </w:r>
      <w:r>
        <w:rPr>
          <w:spacing w:val="33"/>
          <w:position w:val="5"/>
          <w:sz w:val="21"/>
        </w:rPr>
        <w:t>。</w:t>
      </w:r>
      <w:r>
        <w:rPr>
          <w:rFonts w:ascii="Times New Roman" w:hAnsi="Times New Roman" w:eastAsia="Times New Roman"/>
          <w:position w:val="2"/>
          <w:sz w:val="21"/>
        </w:rPr>
        <w:t>(</w:t>
      </w:r>
      <w:r>
        <w:rPr>
          <w:rFonts w:ascii="Times New Roman" w:hAnsi="Times New Roman" w:eastAsia="Times New Roman"/>
          <w:i/>
          <w:position w:val="2"/>
          <w:sz w:val="21"/>
        </w:rPr>
        <w:t>c</w:t>
      </w:r>
      <w:r>
        <w:rPr>
          <w:rFonts w:ascii="Times New Roman" w:hAnsi="Times New Roman" w:eastAsia="Times New Roman"/>
          <w:i/>
          <w:spacing w:val="-1"/>
          <w:position w:val="2"/>
          <w:sz w:val="21"/>
        </w:rPr>
        <w:t xml:space="preserve"> </w:t>
      </w:r>
      <w:r>
        <w:rPr>
          <w:rFonts w:ascii="Symbol" w:hAnsi="Symbol" w:eastAsia="Symbol"/>
          <w:position w:val="2"/>
          <w:sz w:val="21"/>
        </w:rPr>
        <w:sym w:font="Symbol" w:char="F03D"/>
      </w:r>
      <w:r>
        <w:rPr>
          <w:rFonts w:ascii="Times New Roman" w:hAnsi="Times New Roman" w:eastAsia="Times New Roman"/>
          <w:spacing w:val="-2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4.2</w:t>
      </w:r>
      <w:r>
        <w:rPr>
          <w:rFonts w:ascii="Times New Roman" w:hAnsi="Times New Roman" w:eastAsia="Times New Roman"/>
          <w:spacing w:val="-26"/>
          <w:position w:val="2"/>
          <w:sz w:val="21"/>
        </w:rPr>
        <w:t xml:space="preserve"> </w:t>
      </w:r>
      <w:r>
        <w:rPr>
          <w:rFonts w:ascii="Symbol" w:hAnsi="Symbol" w:eastAsia="Symbol"/>
          <w:spacing w:val="3"/>
          <w:position w:val="2"/>
          <w:sz w:val="21"/>
        </w:rPr>
        <w:sym w:font="Symbol" w:char="F0B4"/>
      </w:r>
      <w:r>
        <w:rPr>
          <w:rFonts w:ascii="Times New Roman" w:hAnsi="Times New Roman" w:eastAsia="Times New Roman"/>
          <w:spacing w:val="3"/>
          <w:position w:val="2"/>
          <w:sz w:val="21"/>
        </w:rPr>
        <w:t>10</w:t>
      </w:r>
      <w:r>
        <w:rPr>
          <w:rFonts w:ascii="Times New Roman" w:hAnsi="Times New Roman" w:eastAsia="Times New Roman"/>
          <w:spacing w:val="3"/>
          <w:position w:val="11"/>
          <w:sz w:val="12"/>
        </w:rPr>
        <w:t>3</w:t>
      </w:r>
      <w:r>
        <w:rPr>
          <w:rFonts w:ascii="Times New Roman" w:hAnsi="Times New Roman" w:eastAsia="Times New Roman"/>
          <w:spacing w:val="5"/>
          <w:position w:val="11"/>
          <w:sz w:val="12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J</w:t>
      </w:r>
      <w:r>
        <w:rPr>
          <w:rFonts w:ascii="Times New Roman" w:hAnsi="Times New Roman" w:eastAsia="Times New Roman"/>
          <w:i/>
          <w:spacing w:val="17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/</w:t>
      </w:r>
      <w:r>
        <w:rPr>
          <w:rFonts w:ascii="Times New Roman" w:hAnsi="Times New Roman" w:eastAsia="Times New Roman"/>
          <w:spacing w:val="-6"/>
          <w:position w:val="2"/>
          <w:sz w:val="21"/>
        </w:rPr>
        <w:t xml:space="preserve"> </w:t>
      </w:r>
      <w:r>
        <w:rPr>
          <w:rFonts w:ascii="Times New Roman" w:hAnsi="Times New Roman" w:eastAsia="Times New Roman"/>
          <w:spacing w:val="4"/>
          <w:position w:val="2"/>
          <w:sz w:val="21"/>
        </w:rPr>
        <w:t>(</w:t>
      </w:r>
      <w:r>
        <w:rPr>
          <w:rFonts w:ascii="Times New Roman" w:hAnsi="Times New Roman" w:eastAsia="Times New Roman"/>
          <w:i/>
          <w:spacing w:val="4"/>
          <w:position w:val="2"/>
          <w:sz w:val="21"/>
        </w:rPr>
        <w:t>kg</w:t>
      </w:r>
      <w:r>
        <w:rPr>
          <w:rFonts w:ascii="MT Extra" w:hAnsi="MT Extra" w:eastAsia="MT Extra"/>
          <w:spacing w:val="4"/>
          <w:position w:val="2"/>
          <w:sz w:val="21"/>
        </w:rPr>
        <w:sym w:font="MT Extra" w:char="F067"/>
      </w:r>
      <w:r>
        <w:rPr>
          <w:rFonts w:ascii="Symbol" w:hAnsi="Symbol" w:eastAsia="Symbol"/>
          <w:spacing w:val="4"/>
          <w:position w:val="11"/>
          <w:sz w:val="12"/>
        </w:rPr>
        <w:sym w:font="Symbol" w:char="F0B0"/>
      </w:r>
      <w:r>
        <w:rPr>
          <w:rFonts w:ascii="Times New Roman" w:hAnsi="Times New Roman" w:eastAsia="Times New Roman"/>
          <w:spacing w:val="-6"/>
          <w:position w:val="11"/>
          <w:sz w:val="12"/>
        </w:rPr>
        <w:t xml:space="preserve"> </w:t>
      </w:r>
      <w:r>
        <w:rPr>
          <w:rFonts w:ascii="Times New Roman" w:hAnsi="Times New Roman" w:eastAsia="Times New Roman"/>
          <w:position w:val="2"/>
          <w:sz w:val="21"/>
        </w:rPr>
        <w:t>C))</w:t>
      </w:r>
    </w:p>
    <w:p>
      <w:pPr>
        <w:pStyle w:val="8"/>
        <w:numPr>
          <w:ilvl w:val="0"/>
          <w:numId w:val="5"/>
        </w:numPr>
        <w:tabs>
          <w:tab w:val="left" w:pos="684"/>
          <w:tab w:val="left" w:pos="6588"/>
        </w:tabs>
        <w:spacing w:before="0" w:after="0" w:line="240" w:lineRule="auto"/>
        <w:ind w:left="683" w:right="0" w:hanging="564"/>
        <w:jc w:val="left"/>
        <w:rPr>
          <w:sz w:val="21"/>
        </w:rPr>
      </w:pPr>
      <w:r>
        <w:rPr>
          <w:spacing w:val="11"/>
          <w:position w:val="2"/>
          <w:sz w:val="21"/>
        </w:rPr>
        <w:t>若</w:t>
      </w:r>
      <w:r>
        <w:rPr>
          <w:spacing w:val="14"/>
          <w:position w:val="2"/>
          <w:sz w:val="21"/>
        </w:rPr>
        <w:t>实验共</w:t>
      </w:r>
      <w:r>
        <w:rPr>
          <w:spacing w:val="11"/>
          <w:position w:val="2"/>
          <w:sz w:val="21"/>
        </w:rPr>
        <w:t>消</w:t>
      </w:r>
      <w:r>
        <w:rPr>
          <w:spacing w:val="14"/>
          <w:position w:val="2"/>
          <w:sz w:val="21"/>
        </w:rPr>
        <w:t>耗酒</w:t>
      </w:r>
      <w:r>
        <w:rPr>
          <w:position w:val="2"/>
          <w:sz w:val="21"/>
        </w:rPr>
        <w:t>精</w:t>
      </w:r>
      <w:r>
        <w:rPr>
          <w:spacing w:val="-61"/>
          <w:position w:val="2"/>
          <w:sz w:val="21"/>
        </w:rPr>
        <w:t xml:space="preserve"> </w:t>
      </w:r>
      <w:r>
        <w:rPr>
          <w:rFonts w:ascii="Times New Roman" w:eastAsia="Times New Roman"/>
          <w:spacing w:val="4"/>
          <w:sz w:val="21"/>
        </w:rPr>
        <w:t>20</w:t>
      </w:r>
      <w:r>
        <w:rPr>
          <w:rFonts w:ascii="Times New Roman" w:eastAsia="Times New Roman"/>
          <w:i/>
          <w:spacing w:val="4"/>
          <w:sz w:val="21"/>
        </w:rPr>
        <w:t>g</w:t>
      </w:r>
      <w:r>
        <w:rPr>
          <w:rFonts w:ascii="Times New Roman" w:eastAsia="Times New Roman"/>
          <w:i/>
          <w:spacing w:val="10"/>
          <w:sz w:val="21"/>
        </w:rPr>
        <w:t xml:space="preserve"> </w:t>
      </w:r>
      <w:r>
        <w:rPr>
          <w:spacing w:val="14"/>
          <w:position w:val="2"/>
          <w:sz w:val="21"/>
        </w:rPr>
        <w:t>。</w:t>
      </w:r>
      <w:r>
        <w:rPr>
          <w:spacing w:val="11"/>
          <w:position w:val="2"/>
          <w:sz w:val="21"/>
        </w:rPr>
        <w:t>则</w:t>
      </w:r>
      <w:r>
        <w:rPr>
          <w:spacing w:val="14"/>
          <w:position w:val="2"/>
          <w:sz w:val="21"/>
        </w:rPr>
        <w:t>酒精完</w:t>
      </w:r>
      <w:r>
        <w:rPr>
          <w:spacing w:val="11"/>
          <w:position w:val="2"/>
          <w:sz w:val="21"/>
        </w:rPr>
        <w:t>全</w:t>
      </w:r>
      <w:r>
        <w:rPr>
          <w:spacing w:val="14"/>
          <w:position w:val="2"/>
          <w:sz w:val="21"/>
        </w:rPr>
        <w:t>燃烧放</w:t>
      </w:r>
      <w:r>
        <w:rPr>
          <w:spacing w:val="11"/>
          <w:position w:val="2"/>
          <w:sz w:val="21"/>
        </w:rPr>
        <w:t>出</w:t>
      </w:r>
      <w:r>
        <w:rPr>
          <w:spacing w:val="14"/>
          <w:position w:val="2"/>
          <w:sz w:val="21"/>
        </w:rPr>
        <w:t>的热量是</w:t>
      </w:r>
      <w:r>
        <w:rPr>
          <w:spacing w:val="14"/>
          <w:position w:val="2"/>
          <w:sz w:val="21"/>
          <w:u w:val="single"/>
        </w:rPr>
        <w:t xml:space="preserve"> </w:t>
      </w:r>
      <w:r>
        <w:rPr>
          <w:spacing w:val="14"/>
          <w:position w:val="2"/>
          <w:sz w:val="21"/>
          <w:u w:val="single"/>
        </w:rPr>
        <w:tab/>
      </w:r>
      <w:r>
        <w:rPr>
          <w:rFonts w:ascii="Times New Roman" w:eastAsia="Times New Roman"/>
          <w:i/>
          <w:position w:val="-1"/>
          <w:sz w:val="21"/>
        </w:rPr>
        <w:t>J</w:t>
      </w:r>
      <w:r>
        <w:rPr>
          <w:rFonts w:ascii="Times New Roman" w:eastAsia="Times New Roman"/>
          <w:i/>
          <w:spacing w:val="16"/>
          <w:position w:val="-1"/>
          <w:sz w:val="21"/>
        </w:rPr>
        <w:t xml:space="preserve"> </w:t>
      </w:r>
      <w:r>
        <w:rPr>
          <w:spacing w:val="-89"/>
          <w:position w:val="2"/>
          <w:sz w:val="21"/>
        </w:rPr>
        <w:t>。</w:t>
      </w:r>
      <w:r>
        <w:rPr>
          <w:spacing w:val="14"/>
          <w:position w:val="2"/>
          <w:sz w:val="21"/>
        </w:rPr>
        <w:t>（</w:t>
      </w:r>
      <w:r>
        <w:rPr>
          <w:spacing w:val="11"/>
          <w:position w:val="2"/>
          <w:sz w:val="21"/>
        </w:rPr>
        <w:t>已</w:t>
      </w:r>
      <w:r>
        <w:rPr>
          <w:spacing w:val="14"/>
          <w:position w:val="2"/>
          <w:sz w:val="21"/>
        </w:rPr>
        <w:t>知酒精</w:t>
      </w:r>
      <w:r>
        <w:rPr>
          <w:spacing w:val="11"/>
          <w:position w:val="2"/>
          <w:sz w:val="21"/>
        </w:rPr>
        <w:t>热</w:t>
      </w:r>
      <w:r>
        <w:rPr>
          <w:position w:val="2"/>
          <w:sz w:val="21"/>
        </w:rPr>
        <w:t>值</w:t>
      </w:r>
    </w:p>
    <w:p>
      <w:pPr>
        <w:spacing w:before="117" w:line="240" w:lineRule="auto"/>
        <w:ind w:left="156" w:right="0" w:firstLine="0"/>
        <w:jc w:val="left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z w:val="21"/>
        </w:rPr>
        <w:t xml:space="preserve">q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3.0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z w:val="21"/>
        </w:rPr>
        <w:t>10</w:t>
      </w:r>
      <w:r>
        <w:rPr>
          <w:rFonts w:ascii="Times New Roman" w:hAnsi="Times New Roman"/>
          <w:position w:val="9"/>
          <w:sz w:val="12"/>
        </w:rPr>
        <w:t xml:space="preserve">7 </w:t>
      </w:r>
      <w:r>
        <w:rPr>
          <w:rFonts w:ascii="Times New Roman" w:hAnsi="Times New Roman"/>
          <w:i/>
          <w:sz w:val="21"/>
        </w:rPr>
        <w:t xml:space="preserve">J </w:t>
      </w:r>
      <w:r>
        <w:rPr>
          <w:rFonts w:ascii="Times New Roman" w:hAnsi="Times New Roman"/>
          <w:sz w:val="21"/>
        </w:rPr>
        <w:t xml:space="preserve">/ </w:t>
      </w:r>
      <w:r>
        <w:rPr>
          <w:rFonts w:ascii="Times New Roman" w:hAnsi="Times New Roman"/>
          <w:i/>
          <w:sz w:val="21"/>
        </w:rPr>
        <w:t>kg</w:t>
      </w:r>
      <w:r>
        <w:rPr>
          <w:rFonts w:ascii="Times New Roman" w:hAnsi="Times New Roman"/>
          <w:sz w:val="21"/>
        </w:rPr>
        <w:t>)</w:t>
      </w:r>
    </w:p>
    <w:p>
      <w:pPr>
        <w:pStyle w:val="8"/>
        <w:numPr>
          <w:ilvl w:val="0"/>
          <w:numId w:val="1"/>
        </w:numPr>
        <w:tabs>
          <w:tab w:val="left" w:pos="539"/>
        </w:tabs>
        <w:spacing w:before="100" w:after="0" w:line="240" w:lineRule="auto"/>
        <w:ind w:left="120" w:right="1797" w:firstLine="0"/>
        <w:jc w:val="left"/>
        <w:rPr>
          <w:sz w:val="21"/>
        </w:rPr>
      </w:pPr>
      <w:r>
        <w:rPr>
          <w:spacing w:val="-5"/>
          <w:w w:val="95"/>
          <w:sz w:val="21"/>
        </w:rPr>
        <w:t>如图，某实验小组在</w:t>
      </w:r>
      <w:r>
        <w:rPr>
          <w:rFonts w:ascii="Times New Roman" w:hAnsi="Times New Roman" w:eastAsia="Times New Roman"/>
          <w:w w:val="95"/>
          <w:sz w:val="21"/>
        </w:rPr>
        <w:t>“</w:t>
      </w:r>
      <w:r>
        <w:rPr>
          <w:w w:val="95"/>
          <w:sz w:val="21"/>
        </w:rPr>
        <w:t>探究物体的动能跟哪些因素有关</w:t>
      </w:r>
      <w:r>
        <w:rPr>
          <w:rFonts w:ascii="Times New Roman" w:hAnsi="Times New Roman" w:eastAsia="Times New Roman"/>
          <w:w w:val="95"/>
          <w:sz w:val="21"/>
        </w:rPr>
        <w:t>”</w:t>
      </w:r>
      <w:r>
        <w:rPr>
          <w:spacing w:val="-5"/>
          <w:w w:val="95"/>
          <w:sz w:val="21"/>
        </w:rPr>
        <w:t xml:space="preserve">的实验中，让小球从同一斜面某  </w:t>
      </w:r>
      <w:r>
        <w:rPr>
          <w:spacing w:val="-1"/>
          <w:sz w:val="21"/>
        </w:rPr>
        <w:t>处由静止释放，撞击同</w:t>
      </w:r>
      <w:r>
        <w:rPr>
          <w:rFonts w:ascii="Symbol" w:hAnsi="Symbol" w:eastAsia="Symbol"/>
          <w:position w:val="1"/>
          <w:sz w:val="20"/>
        </w:rPr>
        <w:sym w:font="Symbol" w:char="F02D"/>
      </w:r>
      <w:r>
        <w:rPr>
          <w:rFonts w:ascii="Times New Roman" w:hAnsi="Times New Roman" w:eastAsia="Times New Roman"/>
          <w:spacing w:val="2"/>
          <w:position w:val="1"/>
          <w:sz w:val="20"/>
        </w:rPr>
        <w:t xml:space="preserve"> </w:t>
      </w:r>
      <w:r>
        <w:rPr>
          <w:sz w:val="21"/>
        </w:rPr>
        <w:t>水平面上的同一木块，木块移动一段距离后停止。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5020310" cy="829310"/>
            <wp:effectExtent l="0" t="0" r="0" b="0"/>
            <wp:docPr id="31" name="image1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8.jpeg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0613" cy="8298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6"/>
        </w:numPr>
        <w:tabs>
          <w:tab w:val="left" w:pos="645"/>
          <w:tab w:val="left" w:pos="8099"/>
        </w:tabs>
        <w:spacing w:before="92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实验中，小球动能的大小是通过木块移动的距离来反映的，这种方法称为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；</w:t>
      </w:r>
    </w:p>
    <w:p>
      <w:pPr>
        <w:pStyle w:val="8"/>
        <w:numPr>
          <w:ilvl w:val="0"/>
          <w:numId w:val="6"/>
        </w:numPr>
        <w:tabs>
          <w:tab w:val="left" w:pos="645"/>
          <w:tab w:val="left" w:pos="1886"/>
        </w:tabs>
        <w:spacing w:before="57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分析比较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两次实验</w:t>
      </w:r>
      <w:r>
        <w:rPr>
          <w:spacing w:val="-20"/>
          <w:sz w:val="21"/>
        </w:rPr>
        <w:t>，</w:t>
      </w:r>
      <w:r>
        <w:rPr>
          <w:sz w:val="21"/>
        </w:rPr>
        <w:t>可探究出的结论是</w:t>
      </w:r>
      <w:r>
        <w:rPr>
          <w:spacing w:val="-17"/>
          <w:sz w:val="21"/>
        </w:rPr>
        <w:t>：</w:t>
      </w:r>
      <w:r>
        <w:rPr>
          <w:sz w:val="21"/>
        </w:rPr>
        <w:t>质量相同的物体</w:t>
      </w:r>
      <w:r>
        <w:rPr>
          <w:spacing w:val="-17"/>
          <w:sz w:val="21"/>
        </w:rPr>
        <w:t>，</w:t>
      </w:r>
      <w:r>
        <w:rPr>
          <w:sz w:val="21"/>
        </w:rPr>
        <w:t>速度越大</w:t>
      </w:r>
      <w:r>
        <w:rPr>
          <w:spacing w:val="-17"/>
          <w:sz w:val="21"/>
        </w:rPr>
        <w:t>，</w:t>
      </w:r>
      <w:r>
        <w:rPr>
          <w:sz w:val="21"/>
        </w:rPr>
        <w:t>动能越大；</w:t>
      </w:r>
    </w:p>
    <w:p>
      <w:pPr>
        <w:pStyle w:val="8"/>
        <w:numPr>
          <w:ilvl w:val="0"/>
          <w:numId w:val="6"/>
        </w:numPr>
        <w:tabs>
          <w:tab w:val="left" w:pos="645"/>
          <w:tab w:val="left" w:pos="7949"/>
        </w:tabs>
        <w:spacing w:before="57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甲实验中，若木块重</w:t>
      </w:r>
      <w:r>
        <w:rPr>
          <w:spacing w:val="17"/>
          <w:sz w:val="21"/>
        </w:rPr>
        <w:t>为</w:t>
      </w:r>
      <w:r>
        <w:rPr>
          <w:rFonts w:ascii="Times New Roman" w:eastAsia="Times New Roman"/>
          <w:position w:val="-3"/>
          <w:sz w:val="21"/>
        </w:rPr>
        <w:t>1</w:t>
      </w:r>
      <w:r>
        <w:rPr>
          <w:rFonts w:ascii="Times New Roman" w:eastAsia="Times New Roman"/>
          <w:i/>
          <w:position w:val="-3"/>
          <w:sz w:val="21"/>
        </w:rPr>
        <w:t>N</w:t>
      </w:r>
      <w:r>
        <w:rPr>
          <w:rFonts w:ascii="Times New Roman" w:eastAsia="Times New Roman"/>
          <w:i/>
          <w:spacing w:val="18"/>
          <w:position w:val="-3"/>
          <w:sz w:val="21"/>
        </w:rPr>
        <w:t xml:space="preserve"> </w:t>
      </w:r>
      <w:r>
        <w:rPr>
          <w:sz w:val="21"/>
        </w:rPr>
        <w:t>，水平移动的距离</w:t>
      </w:r>
      <w:r>
        <w:rPr>
          <w:spacing w:val="32"/>
          <w:sz w:val="21"/>
        </w:rPr>
        <w:t>是</w:t>
      </w:r>
      <w:r>
        <w:rPr>
          <w:rFonts w:ascii="Times New Roman" w:eastAsia="Times New Roman"/>
          <w:spacing w:val="-3"/>
          <w:position w:val="-3"/>
          <w:sz w:val="21"/>
        </w:rPr>
        <w:t>30</w:t>
      </w:r>
      <w:r>
        <w:rPr>
          <w:rFonts w:ascii="Times New Roman" w:eastAsia="Times New Roman"/>
          <w:i/>
          <w:spacing w:val="-3"/>
          <w:position w:val="-3"/>
          <w:sz w:val="21"/>
        </w:rPr>
        <w:t>cm</w:t>
      </w:r>
      <w:r>
        <w:rPr>
          <w:rFonts w:ascii="Times New Roman" w:eastAsia="Times New Roman"/>
          <w:i/>
          <w:spacing w:val="-20"/>
          <w:position w:val="-3"/>
          <w:sz w:val="21"/>
        </w:rPr>
        <w:t xml:space="preserve"> </w:t>
      </w:r>
      <w:r>
        <w:rPr>
          <w:sz w:val="21"/>
        </w:rPr>
        <w:t>，则重力对木块做功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rFonts w:ascii="Times New Roman" w:eastAsia="Times New Roman"/>
          <w:i/>
          <w:position w:val="-3"/>
          <w:sz w:val="21"/>
        </w:rPr>
        <w:t>J</w:t>
      </w:r>
      <w:r>
        <w:rPr>
          <w:rFonts w:ascii="Times New Roman" w:eastAsia="Times New Roman"/>
          <w:i/>
          <w:spacing w:val="7"/>
          <w:position w:val="-3"/>
          <w:sz w:val="21"/>
        </w:rPr>
        <w:t xml:space="preserve"> </w:t>
      </w:r>
      <w:r>
        <w:rPr>
          <w:sz w:val="21"/>
        </w:rPr>
        <w:t>；</w:t>
      </w:r>
    </w:p>
    <w:p>
      <w:pPr>
        <w:pStyle w:val="8"/>
        <w:numPr>
          <w:ilvl w:val="0"/>
          <w:numId w:val="6"/>
        </w:numPr>
        <w:tabs>
          <w:tab w:val="left" w:pos="645"/>
          <w:tab w:val="left" w:pos="2954"/>
        </w:tabs>
        <w:spacing w:before="72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如果水平面光滑，则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（选填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能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或</w:t>
      </w:r>
      <w:r>
        <w:rPr>
          <w:rFonts w:ascii="Times New Roman" w:hAnsi="Times New Roman" w:eastAsia="Times New Roman"/>
          <w:sz w:val="21"/>
        </w:rPr>
        <w:t>“</w:t>
      </w:r>
      <w:r>
        <w:rPr>
          <w:sz w:val="21"/>
        </w:rPr>
        <w:t>不能</w:t>
      </w:r>
      <w:r>
        <w:rPr>
          <w:rFonts w:ascii="Times New Roman" w:hAnsi="Times New Roman" w:eastAsia="Times New Roman"/>
          <w:sz w:val="21"/>
        </w:rPr>
        <w:t>”</w:t>
      </w:r>
      <w:r>
        <w:rPr>
          <w:sz w:val="21"/>
        </w:rPr>
        <w:t>）完成本实验。</w:t>
      </w:r>
    </w:p>
    <w:p>
      <w:pPr>
        <w:pStyle w:val="4"/>
        <w:spacing w:before="55" w:line="240" w:lineRule="auto"/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287655</wp:posOffset>
            </wp:positionV>
            <wp:extent cx="3383915" cy="1195070"/>
            <wp:effectExtent l="0" t="0" r="0" b="0"/>
            <wp:wrapTopAndBottom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19.jpeg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3876" cy="11952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</w:rPr>
        <w:t xml:space="preserve">19 </w:t>
      </w:r>
      <w:r>
        <w:t xml:space="preserve">． 按要求设计电路： 只闭合开关 </w:t>
      </w:r>
      <w:r>
        <w:rPr>
          <w:rFonts w:ascii="Times New Roman" w:eastAsia="Times New Roman"/>
          <w:i/>
          <w:position w:val="-2"/>
          <w:sz w:val="22"/>
        </w:rPr>
        <w:t>S</w:t>
      </w:r>
      <w:r>
        <w:rPr>
          <w:rFonts w:ascii="Times New Roman" w:eastAsia="Times New Roman"/>
          <w:position w:val="-8"/>
          <w:sz w:val="13"/>
        </w:rPr>
        <w:t xml:space="preserve">1 </w:t>
      </w:r>
      <w:r>
        <w:t xml:space="preserve">时， 电灯亮； 只闭合开关 </w:t>
      </w:r>
      <w:r>
        <w:rPr>
          <w:rFonts w:ascii="Times New Roman" w:eastAsia="Times New Roman"/>
          <w:i/>
          <w:position w:val="-2"/>
          <w:sz w:val="22"/>
        </w:rPr>
        <w:t>S</w:t>
      </w:r>
      <w:r>
        <w:rPr>
          <w:rFonts w:ascii="Times New Roman" w:eastAsia="Times New Roman"/>
          <w:position w:val="-8"/>
          <w:sz w:val="13"/>
        </w:rPr>
        <w:t xml:space="preserve">2 </w:t>
      </w:r>
      <w:r>
        <w:t>时， 电铃响。</w:t>
      </w:r>
    </w:p>
    <w:p>
      <w:pPr>
        <w:pStyle w:val="8"/>
        <w:numPr>
          <w:ilvl w:val="0"/>
          <w:numId w:val="7"/>
        </w:numPr>
        <w:tabs>
          <w:tab w:val="left" w:pos="646"/>
        </w:tabs>
        <w:spacing w:before="27" w:after="0" w:line="240" w:lineRule="auto"/>
        <w:ind w:left="645" w:right="0" w:hanging="526"/>
        <w:jc w:val="left"/>
        <w:rPr>
          <w:sz w:val="21"/>
        </w:rPr>
      </w:pPr>
      <w:r>
        <w:rPr>
          <w:sz w:val="21"/>
        </w:rPr>
        <w:t>在虚线框中画出电路图，并对元件做标注。</w:t>
      </w:r>
    </w:p>
    <w:p>
      <w:pPr>
        <w:pStyle w:val="8"/>
        <w:numPr>
          <w:ilvl w:val="0"/>
          <w:numId w:val="7"/>
        </w:numPr>
        <w:tabs>
          <w:tab w:val="left" w:pos="645"/>
        </w:tabs>
        <w:spacing w:before="58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用笔画线代替导线把图中实物连接起来。</w:t>
      </w:r>
    </w:p>
    <w:p>
      <w:pPr>
        <w:pStyle w:val="8"/>
        <w:numPr>
          <w:ilvl w:val="0"/>
          <w:numId w:val="7"/>
        </w:numPr>
        <w:tabs>
          <w:tab w:val="left" w:pos="645"/>
          <w:tab w:val="left" w:pos="7365"/>
        </w:tabs>
        <w:spacing w:before="59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连接电路时，必须断开开关，目的是为了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8"/>
        <w:numPr>
          <w:ilvl w:val="0"/>
          <w:numId w:val="7"/>
        </w:numPr>
        <w:tabs>
          <w:tab w:val="left" w:pos="645"/>
          <w:tab w:val="left" w:pos="4507"/>
        </w:tabs>
        <w:spacing w:before="55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同时闭合开关</w:t>
      </w:r>
      <w:r>
        <w:rPr>
          <w:spacing w:val="-65"/>
          <w:sz w:val="21"/>
        </w:rPr>
        <w:t xml:space="preserve"> </w:t>
      </w:r>
      <w:r>
        <w:rPr>
          <w:rFonts w:ascii="Times New Roman" w:eastAsia="Times New Roman"/>
          <w:i/>
          <w:spacing w:val="-8"/>
          <w:position w:val="-2"/>
          <w:sz w:val="22"/>
        </w:rPr>
        <w:t>S</w:t>
      </w:r>
      <w:r>
        <w:rPr>
          <w:rFonts w:ascii="Times New Roman" w:eastAsia="Times New Roman"/>
          <w:spacing w:val="-8"/>
          <w:position w:val="-8"/>
          <w:sz w:val="13"/>
        </w:rPr>
        <w:t>1</w:t>
      </w:r>
      <w:r>
        <w:rPr>
          <w:rFonts w:ascii="Times New Roman" w:eastAsia="Times New Roman"/>
          <w:spacing w:val="1"/>
          <w:position w:val="-8"/>
          <w:sz w:val="13"/>
        </w:rPr>
        <w:t xml:space="preserve"> </w:t>
      </w:r>
      <w:r>
        <w:rPr>
          <w:sz w:val="21"/>
        </w:rPr>
        <w:t>和</w:t>
      </w:r>
      <w:r>
        <w:rPr>
          <w:spacing w:val="-62"/>
          <w:sz w:val="21"/>
        </w:rPr>
        <w:t xml:space="preserve"> </w:t>
      </w:r>
      <w:r>
        <w:rPr>
          <w:rFonts w:ascii="Times New Roman" w:eastAsia="Times New Roman"/>
          <w:i/>
          <w:position w:val="-2"/>
          <w:sz w:val="22"/>
        </w:rPr>
        <w:t>S</w:t>
      </w:r>
      <w:r>
        <w:rPr>
          <w:rFonts w:ascii="Times New Roman" w:eastAsia="Times New Roman"/>
          <w:position w:val="-8"/>
          <w:sz w:val="13"/>
        </w:rPr>
        <w:t>2</w:t>
      </w:r>
      <w:r>
        <w:rPr>
          <w:rFonts w:ascii="Times New Roman" w:eastAsia="Times New Roman"/>
          <w:spacing w:val="12"/>
          <w:position w:val="-8"/>
          <w:sz w:val="13"/>
        </w:rPr>
        <w:t xml:space="preserve"> </w:t>
      </w:r>
      <w:r>
        <w:rPr>
          <w:sz w:val="21"/>
        </w:rPr>
        <w:t>，电铃与电灯是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联连接的。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4"/>
        <w:spacing w:before="76" w:after="7" w:line="240" w:lineRule="auto"/>
        <w:ind w:right="1797"/>
      </w:pPr>
      <w:r>
        <w:rPr>
          <w:rFonts w:ascii="Times New Roman" w:hAnsi="Times New Roman" w:eastAsia="Times New Roman"/>
          <w:spacing w:val="-8"/>
          <w:w w:val="95"/>
        </w:rPr>
        <w:t>20</w:t>
      </w:r>
      <w:r>
        <w:rPr>
          <w:spacing w:val="-4"/>
          <w:w w:val="95"/>
        </w:rPr>
        <w:t>．在</w:t>
      </w:r>
      <w:r>
        <w:rPr>
          <w:rFonts w:ascii="Times New Roman" w:hAnsi="Times New Roman" w:eastAsia="Times New Roman"/>
          <w:w w:val="95"/>
        </w:rPr>
        <w:t>“</w:t>
      </w:r>
      <w:r>
        <w:rPr>
          <w:w w:val="95"/>
        </w:rPr>
        <w:t>测量滑轮组机械效率</w:t>
      </w:r>
      <w:r>
        <w:rPr>
          <w:rFonts w:ascii="Times New Roman" w:hAnsi="Times New Roman" w:eastAsia="Times New Roman"/>
          <w:w w:val="95"/>
        </w:rPr>
        <w:t>”</w:t>
      </w:r>
      <w:r>
        <w:rPr>
          <w:spacing w:val="-6"/>
          <w:w w:val="95"/>
        </w:rPr>
        <w:t>的实验中，小兵与同学们用同一滑轮组进行了三次实验</w:t>
      </w:r>
      <w:r>
        <w:rPr>
          <w:w w:val="95"/>
        </w:rPr>
        <w:t>（如图</w:t>
      </w:r>
      <w:r>
        <w:rPr>
          <w:w w:val="99"/>
        </w:rPr>
        <w:t>所示</w:t>
      </w:r>
      <w:r>
        <w:rPr>
          <w:spacing w:val="-104"/>
          <w:w w:val="99"/>
        </w:rPr>
        <w:t>）</w:t>
      </w:r>
      <w:r>
        <w:rPr>
          <w:spacing w:val="-1"/>
          <w:w w:val="99"/>
        </w:rPr>
        <w:t>，实验数据记录如下表。</w:t>
      </w:r>
    </w:p>
    <w:tbl>
      <w:tblPr>
        <w:tblStyle w:val="6"/>
        <w:tblW w:w="7932" w:type="dxa"/>
        <w:tblInd w:w="309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6"/>
        <w:gridCol w:w="1276"/>
        <w:gridCol w:w="1417"/>
        <w:gridCol w:w="1560"/>
        <w:gridCol w:w="1591"/>
        <w:gridCol w:w="1382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8" w:hRule="atLeast"/>
        </w:trPr>
        <w:tc>
          <w:tcPr>
            <w:tcW w:w="706" w:type="dxa"/>
          </w:tcPr>
          <w:p>
            <w:pPr>
              <w:pStyle w:val="9"/>
              <w:spacing w:line="240" w:lineRule="auto"/>
              <w:ind w:left="120" w:right="120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次数</w:t>
            </w:r>
          </w:p>
        </w:tc>
        <w:tc>
          <w:tcPr>
            <w:tcW w:w="1276" w:type="dxa"/>
          </w:tcPr>
          <w:p>
            <w:pPr>
              <w:pStyle w:val="9"/>
              <w:spacing w:line="240" w:lineRule="auto"/>
              <w:ind w:left="146" w:right="203"/>
              <w:rPr>
                <w:i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钩码重</w:t>
            </w:r>
            <w:r>
              <w:rPr>
                <w:position w:val="-3"/>
                <w:sz w:val="21"/>
              </w:rPr>
              <w:t xml:space="preserve">/ </w:t>
            </w:r>
            <w:r>
              <w:rPr>
                <w:i/>
                <w:position w:val="-3"/>
                <w:sz w:val="21"/>
              </w:rPr>
              <w:t>N</w:t>
            </w:r>
          </w:p>
        </w:tc>
        <w:tc>
          <w:tcPr>
            <w:tcW w:w="1417" w:type="dxa"/>
          </w:tcPr>
          <w:p>
            <w:pPr>
              <w:pStyle w:val="9"/>
              <w:spacing w:line="240" w:lineRule="auto"/>
              <w:ind w:left="29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钩码上升距离</w:t>
            </w:r>
          </w:p>
          <w:p>
            <w:pPr>
              <w:pStyle w:val="9"/>
              <w:spacing w:before="69" w:line="240" w:lineRule="auto"/>
              <w:ind w:left="68"/>
              <w:jc w:val="left"/>
              <w:rPr>
                <w:i/>
                <w:sz w:val="21"/>
              </w:rPr>
            </w:pPr>
            <w:r>
              <w:rPr>
                <w:sz w:val="21"/>
              </w:rPr>
              <w:t>/</w:t>
            </w:r>
            <w:r>
              <w:rPr>
                <w:i/>
                <w:sz w:val="21"/>
              </w:rPr>
              <w:t>cm</w:t>
            </w:r>
          </w:p>
        </w:tc>
        <w:tc>
          <w:tcPr>
            <w:tcW w:w="1560" w:type="dxa"/>
          </w:tcPr>
          <w:p>
            <w:pPr>
              <w:pStyle w:val="9"/>
              <w:spacing w:line="240" w:lineRule="auto"/>
              <w:ind w:left="30"/>
              <w:jc w:val="left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弹簧测力计示数</w:t>
            </w:r>
          </w:p>
          <w:p>
            <w:pPr>
              <w:pStyle w:val="9"/>
              <w:spacing w:before="69" w:line="240" w:lineRule="auto"/>
              <w:ind w:left="72"/>
              <w:jc w:val="left"/>
              <w:rPr>
                <w:i/>
                <w:sz w:val="21"/>
              </w:rPr>
            </w:pPr>
            <w:r>
              <w:rPr>
                <w:sz w:val="21"/>
              </w:rPr>
              <w:t xml:space="preserve">/ </w:t>
            </w:r>
            <w:r>
              <w:rPr>
                <w:i/>
                <w:sz w:val="21"/>
              </w:rPr>
              <w:t>N</w:t>
            </w:r>
          </w:p>
        </w:tc>
        <w:tc>
          <w:tcPr>
            <w:tcW w:w="1591" w:type="dxa"/>
          </w:tcPr>
          <w:p>
            <w:pPr>
              <w:pStyle w:val="9"/>
              <w:spacing w:line="240" w:lineRule="auto"/>
              <w:ind w:left="30" w:right="84"/>
              <w:jc w:val="left"/>
              <w:rPr>
                <w:i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弹簧测力计上升</w:t>
            </w:r>
            <w:r>
              <w:rPr>
                <w:rFonts w:hint="eastAsia" w:ascii="宋体" w:eastAsia="宋体"/>
                <w:position w:val="4"/>
                <w:sz w:val="21"/>
              </w:rPr>
              <w:t>距离</w:t>
            </w:r>
            <w:r>
              <w:rPr>
                <w:sz w:val="21"/>
              </w:rPr>
              <w:t>/</w:t>
            </w:r>
            <w:r>
              <w:rPr>
                <w:i/>
                <w:sz w:val="21"/>
              </w:rPr>
              <w:t>cm</w:t>
            </w:r>
          </w:p>
        </w:tc>
        <w:tc>
          <w:tcPr>
            <w:tcW w:w="1382" w:type="dxa"/>
          </w:tcPr>
          <w:p>
            <w:pPr>
              <w:pStyle w:val="9"/>
              <w:spacing w:line="240" w:lineRule="auto"/>
              <w:ind w:left="249" w:right="247"/>
              <w:rPr>
                <w:rFonts w:hint="eastAsia" w:ascii="宋体" w:eastAsia="宋体"/>
                <w:sz w:val="21"/>
              </w:rPr>
            </w:pPr>
            <w:r>
              <w:rPr>
                <w:rFonts w:hint="eastAsia" w:ascii="宋体" w:eastAsia="宋体"/>
                <w:sz w:val="21"/>
              </w:rPr>
              <w:t>机械效率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706" w:type="dxa"/>
          </w:tcPr>
          <w:p>
            <w:pPr>
              <w:pStyle w:val="9"/>
              <w:spacing w:before="28" w:line="240" w:lineRule="auto"/>
              <w:rPr>
                <w:sz w:val="21"/>
              </w:rPr>
            </w:pPr>
            <w:r>
              <w:rPr>
                <w:w w:val="99"/>
                <w:sz w:val="21"/>
              </w:rPr>
              <w:t>1</w:t>
            </w:r>
          </w:p>
        </w:tc>
        <w:tc>
          <w:tcPr>
            <w:tcW w:w="1276" w:type="dxa"/>
          </w:tcPr>
          <w:p>
            <w:pPr>
              <w:pStyle w:val="9"/>
              <w:spacing w:before="28" w:line="240" w:lineRule="auto"/>
              <w:ind w:left="4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1417" w:type="dxa"/>
          </w:tcPr>
          <w:p>
            <w:pPr>
              <w:pStyle w:val="9"/>
              <w:spacing w:before="28" w:line="240" w:lineRule="auto"/>
              <w:ind w:left="582" w:right="579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560" w:type="dxa"/>
          </w:tcPr>
          <w:p>
            <w:pPr>
              <w:pStyle w:val="9"/>
              <w:spacing w:before="28" w:line="240" w:lineRule="auto"/>
              <w:ind w:left="649"/>
              <w:jc w:val="left"/>
              <w:rPr>
                <w:sz w:val="21"/>
              </w:rPr>
            </w:pPr>
            <w:r>
              <w:rPr>
                <w:sz w:val="21"/>
              </w:rPr>
              <w:t>0.8</w:t>
            </w:r>
          </w:p>
        </w:tc>
        <w:tc>
          <w:tcPr>
            <w:tcW w:w="1591" w:type="dxa"/>
          </w:tcPr>
          <w:p>
            <w:pPr>
              <w:pStyle w:val="9"/>
              <w:spacing w:before="28" w:line="240" w:lineRule="auto"/>
              <w:ind w:left="690"/>
              <w:jc w:val="left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1382" w:type="dxa"/>
          </w:tcPr>
          <w:p>
            <w:pPr>
              <w:pStyle w:val="9"/>
              <w:spacing w:before="40" w:line="240" w:lineRule="auto"/>
              <w:ind w:left="234" w:right="247"/>
              <w:rPr>
                <w:sz w:val="21"/>
              </w:rPr>
            </w:pPr>
            <w:r>
              <w:rPr>
                <w:sz w:val="21"/>
              </w:rPr>
              <w:t>83.3%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06" w:type="dxa"/>
          </w:tcPr>
          <w:p>
            <w:pPr>
              <w:pStyle w:val="9"/>
              <w:spacing w:line="240" w:lineRule="auto"/>
              <w:rPr>
                <w:sz w:val="21"/>
              </w:rPr>
            </w:pPr>
            <w:r>
              <w:rPr>
                <w:w w:val="99"/>
                <w:sz w:val="21"/>
              </w:rPr>
              <w:t>2</w:t>
            </w:r>
          </w:p>
        </w:tc>
        <w:tc>
          <w:tcPr>
            <w:tcW w:w="1276" w:type="dxa"/>
          </w:tcPr>
          <w:p>
            <w:pPr>
              <w:pStyle w:val="9"/>
              <w:spacing w:line="240" w:lineRule="auto"/>
              <w:ind w:left="4"/>
              <w:rPr>
                <w:sz w:val="21"/>
              </w:rPr>
            </w:pPr>
            <w:r>
              <w:rPr>
                <w:w w:val="99"/>
                <w:sz w:val="21"/>
              </w:rPr>
              <w:t>4</w:t>
            </w:r>
          </w:p>
        </w:tc>
        <w:tc>
          <w:tcPr>
            <w:tcW w:w="1417" w:type="dxa"/>
          </w:tcPr>
          <w:p>
            <w:pPr>
              <w:pStyle w:val="9"/>
              <w:spacing w:line="240" w:lineRule="auto"/>
              <w:ind w:left="582" w:right="579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560" w:type="dxa"/>
          </w:tcPr>
          <w:p>
            <w:pPr>
              <w:pStyle w:val="9"/>
              <w:spacing w:line="240" w:lineRule="auto"/>
              <w:ind w:left="649"/>
              <w:jc w:val="left"/>
              <w:rPr>
                <w:sz w:val="21"/>
              </w:rPr>
            </w:pPr>
            <w:r>
              <w:rPr>
                <w:sz w:val="21"/>
              </w:rPr>
              <w:t>1.5</w:t>
            </w:r>
          </w:p>
        </w:tc>
        <w:tc>
          <w:tcPr>
            <w:tcW w:w="1591" w:type="dxa"/>
          </w:tcPr>
          <w:p>
            <w:pPr>
              <w:pStyle w:val="9"/>
              <w:spacing w:line="240" w:lineRule="auto"/>
              <w:ind w:left="690"/>
              <w:jc w:val="left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1382" w:type="dxa"/>
          </w:tcPr>
          <w:p>
            <w:pPr>
              <w:pStyle w:val="9"/>
              <w:spacing w:line="240" w:lineRule="auto"/>
              <w:ind w:left="2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w w:val="99"/>
                <w:sz w:val="21"/>
              </w:rPr>
              <w:t>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7" w:hRule="atLeast"/>
        </w:trPr>
        <w:tc>
          <w:tcPr>
            <w:tcW w:w="706" w:type="dxa"/>
          </w:tcPr>
          <w:p>
            <w:pPr>
              <w:pStyle w:val="9"/>
              <w:spacing w:before="28" w:line="240" w:lineRule="auto"/>
              <w:rPr>
                <w:sz w:val="21"/>
              </w:rPr>
            </w:pPr>
            <w:r>
              <w:rPr>
                <w:w w:val="99"/>
                <w:sz w:val="21"/>
              </w:rPr>
              <w:t>3</w:t>
            </w:r>
          </w:p>
        </w:tc>
        <w:tc>
          <w:tcPr>
            <w:tcW w:w="1276" w:type="dxa"/>
          </w:tcPr>
          <w:p>
            <w:pPr>
              <w:pStyle w:val="9"/>
              <w:spacing w:before="28" w:line="240" w:lineRule="auto"/>
              <w:ind w:left="4"/>
              <w:rPr>
                <w:sz w:val="21"/>
              </w:rPr>
            </w:pPr>
            <w:r>
              <w:rPr>
                <w:w w:val="99"/>
                <w:sz w:val="21"/>
              </w:rPr>
              <w:t>6</w:t>
            </w:r>
          </w:p>
        </w:tc>
        <w:tc>
          <w:tcPr>
            <w:tcW w:w="1417" w:type="dxa"/>
          </w:tcPr>
          <w:p>
            <w:pPr>
              <w:pStyle w:val="9"/>
              <w:spacing w:before="28" w:line="240" w:lineRule="auto"/>
              <w:ind w:left="582" w:right="579"/>
              <w:rPr>
                <w:sz w:val="21"/>
              </w:rPr>
            </w:pPr>
            <w:r>
              <w:rPr>
                <w:sz w:val="21"/>
              </w:rPr>
              <w:t>10</w:t>
            </w:r>
          </w:p>
        </w:tc>
        <w:tc>
          <w:tcPr>
            <w:tcW w:w="1560" w:type="dxa"/>
          </w:tcPr>
          <w:p>
            <w:pPr>
              <w:pStyle w:val="9"/>
              <w:spacing w:before="31" w:line="240" w:lineRule="auto"/>
              <w:ind w:left="673"/>
              <w:jc w:val="left"/>
              <w:rPr>
                <w:rFonts w:ascii="宋体" w:hAnsi="宋体"/>
                <w:sz w:val="21"/>
              </w:rPr>
            </w:pPr>
            <w:r>
              <w:rPr>
                <w:rFonts w:ascii="宋体" w:hAnsi="宋体"/>
                <w:w w:val="99"/>
                <w:sz w:val="21"/>
              </w:rPr>
              <w:t>②</w:t>
            </w:r>
          </w:p>
        </w:tc>
        <w:tc>
          <w:tcPr>
            <w:tcW w:w="1591" w:type="dxa"/>
          </w:tcPr>
          <w:p>
            <w:pPr>
              <w:pStyle w:val="9"/>
              <w:spacing w:before="28" w:line="240" w:lineRule="auto"/>
              <w:ind w:left="690"/>
              <w:jc w:val="left"/>
              <w:rPr>
                <w:sz w:val="21"/>
              </w:rPr>
            </w:pPr>
            <w:r>
              <w:rPr>
                <w:sz w:val="21"/>
              </w:rPr>
              <w:t>30</w:t>
            </w:r>
          </w:p>
        </w:tc>
        <w:tc>
          <w:tcPr>
            <w:tcW w:w="1382" w:type="dxa"/>
          </w:tcPr>
          <w:p>
            <w:pPr>
              <w:pStyle w:val="9"/>
              <w:spacing w:before="40" w:line="240" w:lineRule="auto"/>
              <w:ind w:left="241" w:right="247"/>
              <w:rPr>
                <w:sz w:val="21"/>
              </w:rPr>
            </w:pPr>
            <w:r>
              <w:rPr>
                <w:sz w:val="21"/>
              </w:rPr>
              <w:t>90.9%</w:t>
            </w:r>
          </w:p>
        </w:tc>
      </w:tr>
    </w:tbl>
    <w:p>
      <w:pPr>
        <w:pStyle w:val="8"/>
        <w:numPr>
          <w:ilvl w:val="0"/>
          <w:numId w:val="8"/>
        </w:numPr>
        <w:tabs>
          <w:tab w:val="left" w:pos="645"/>
          <w:tab w:val="left" w:pos="5474"/>
        </w:tabs>
        <w:spacing w:before="1" w:after="0" w:line="240" w:lineRule="auto"/>
        <w:ind w:left="644" w:right="0" w:hanging="525"/>
        <w:jc w:val="left"/>
        <w:rPr>
          <w:sz w:val="21"/>
        </w:rPr>
      </w:pPr>
      <w:r>
        <w:rPr>
          <w:sz w:val="21"/>
        </w:rPr>
        <w:t>实验中应沿竖直方向匀速拉动弹簧测力计，并用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测出物体上升的高度。</w:t>
      </w:r>
    </w:p>
    <w:p>
      <w:pPr>
        <w:pStyle w:val="8"/>
        <w:numPr>
          <w:ilvl w:val="0"/>
          <w:numId w:val="8"/>
        </w:numPr>
        <w:tabs>
          <w:tab w:val="left" w:pos="645"/>
          <w:tab w:val="left" w:pos="3165"/>
          <w:tab w:val="left" w:pos="5265"/>
        </w:tabs>
        <w:spacing w:before="57" w:after="0" w:line="240" w:lineRule="auto"/>
        <w:ind w:left="644" w:right="0" w:hanging="526"/>
        <w:jc w:val="left"/>
        <w:rPr>
          <w:sz w:val="21"/>
        </w:rPr>
      </w:pPr>
      <w:r>
        <w:rPr>
          <w:sz w:val="21"/>
        </w:rPr>
        <w:t>表格中编号①处数据为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，编号②处数据为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8"/>
        <w:numPr>
          <w:ilvl w:val="0"/>
          <w:numId w:val="8"/>
        </w:numPr>
        <w:tabs>
          <w:tab w:val="left" w:pos="646"/>
          <w:tab w:val="left" w:pos="2176"/>
          <w:tab w:val="left" w:pos="8479"/>
        </w:tabs>
        <w:spacing w:before="58" w:after="0" w:line="240" w:lineRule="auto"/>
        <w:ind w:left="119" w:right="1744" w:firstLine="0"/>
        <w:jc w:val="left"/>
        <w:rPr>
          <w:rFonts w:ascii="Times New Roman" w:hAnsi="Times New Roman" w:eastAsia="Times New Roman"/>
          <w:sz w:val="21"/>
        </w:rPr>
      </w:pPr>
      <w:r>
        <w:rPr>
          <w:sz w:val="21"/>
        </w:rPr>
        <w:t xml:space="preserve">分析数据可得结论：使用同一滑轮组提升不同物重至同一高度，提升的物重增加时， </w:t>
      </w:r>
      <w:r>
        <w:rPr>
          <w:spacing w:val="-1"/>
          <w:w w:val="99"/>
          <w:sz w:val="21"/>
        </w:rPr>
        <w:t>所</w:t>
      </w:r>
      <w:r>
        <w:rPr>
          <w:spacing w:val="2"/>
          <w:w w:val="99"/>
          <w:sz w:val="21"/>
        </w:rPr>
        <w:t>做</w:t>
      </w:r>
      <w:r>
        <w:rPr>
          <w:spacing w:val="-1"/>
          <w:w w:val="99"/>
          <w:sz w:val="21"/>
        </w:rPr>
        <w:t>的</w:t>
      </w:r>
      <w:r>
        <w:rPr>
          <w:spacing w:val="2"/>
          <w:w w:val="99"/>
          <w:sz w:val="21"/>
        </w:rPr>
        <w:t>额</w:t>
      </w:r>
      <w:r>
        <w:rPr>
          <w:spacing w:val="-1"/>
          <w:w w:val="99"/>
          <w:sz w:val="21"/>
        </w:rPr>
        <w:t>外</w:t>
      </w:r>
      <w:r>
        <w:rPr>
          <w:spacing w:val="2"/>
          <w:w w:val="99"/>
          <w:sz w:val="21"/>
        </w:rPr>
        <w:t>功</w:t>
      </w: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pacing w:val="2"/>
          <w:w w:val="99"/>
          <w:sz w:val="21"/>
          <w:u w:val="single"/>
        </w:rPr>
        <w:t>（</w:t>
      </w:r>
      <w:r>
        <w:rPr>
          <w:spacing w:val="-1"/>
          <w:w w:val="99"/>
          <w:sz w:val="21"/>
        </w:rPr>
        <w:t>选</w:t>
      </w:r>
      <w:r>
        <w:rPr>
          <w:spacing w:val="2"/>
          <w:w w:val="99"/>
          <w:sz w:val="21"/>
        </w:rPr>
        <w:t>填</w:t>
      </w:r>
      <w:r>
        <w:rPr>
          <w:rFonts w:ascii="Times New Roman" w:hAnsi="Times New Roman" w:eastAsia="Times New Roman"/>
          <w:spacing w:val="-2"/>
          <w:w w:val="99"/>
          <w:sz w:val="21"/>
        </w:rPr>
        <w:t>“</w:t>
      </w:r>
      <w:r>
        <w:rPr>
          <w:spacing w:val="-1"/>
          <w:w w:val="99"/>
          <w:sz w:val="21"/>
        </w:rPr>
        <w:t>变</w:t>
      </w:r>
      <w:r>
        <w:rPr>
          <w:spacing w:val="2"/>
          <w:w w:val="99"/>
          <w:sz w:val="21"/>
        </w:rPr>
        <w:t>大</w:t>
      </w:r>
      <w:r>
        <w:rPr>
          <w:rFonts w:ascii="Times New Roman" w:hAnsi="Times New Roman" w:eastAsia="Times New Roman"/>
          <w:w w:val="99"/>
          <w:sz w:val="21"/>
        </w:rPr>
        <w:t>”</w:t>
      </w:r>
      <w:r>
        <w:rPr>
          <w:spacing w:val="-41"/>
          <w:w w:val="99"/>
          <w:sz w:val="21"/>
        </w:rPr>
        <w:t>、</w:t>
      </w:r>
      <w:r>
        <w:rPr>
          <w:rFonts w:ascii="Times New Roman" w:hAnsi="Times New Roman" w:eastAsia="Times New Roman"/>
          <w:w w:val="99"/>
          <w:sz w:val="21"/>
        </w:rPr>
        <w:t>“</w:t>
      </w:r>
      <w:r>
        <w:rPr>
          <w:spacing w:val="-1"/>
          <w:w w:val="99"/>
          <w:sz w:val="21"/>
        </w:rPr>
        <w:t>变</w:t>
      </w:r>
      <w:r>
        <w:rPr>
          <w:spacing w:val="2"/>
          <w:w w:val="99"/>
          <w:sz w:val="21"/>
        </w:rPr>
        <w:t>小</w:t>
      </w:r>
      <w:r>
        <w:rPr>
          <w:rFonts w:ascii="Times New Roman" w:hAnsi="Times New Roman" w:eastAsia="Times New Roman"/>
          <w:w w:val="99"/>
          <w:sz w:val="21"/>
        </w:rPr>
        <w:t>”</w:t>
      </w:r>
      <w:r>
        <w:rPr>
          <w:spacing w:val="-1"/>
          <w:w w:val="99"/>
          <w:sz w:val="21"/>
        </w:rPr>
        <w:t>或</w:t>
      </w:r>
      <w:r>
        <w:rPr>
          <w:rFonts w:ascii="Times New Roman" w:hAnsi="Times New Roman" w:eastAsia="Times New Roman"/>
          <w:w w:val="99"/>
          <w:sz w:val="21"/>
        </w:rPr>
        <w:t>“</w:t>
      </w:r>
      <w:r>
        <w:rPr>
          <w:spacing w:val="-1"/>
          <w:w w:val="99"/>
          <w:sz w:val="21"/>
        </w:rPr>
        <w:t>不</w:t>
      </w:r>
      <w:r>
        <w:rPr>
          <w:spacing w:val="2"/>
          <w:w w:val="99"/>
          <w:sz w:val="21"/>
        </w:rPr>
        <w:t>变</w:t>
      </w:r>
      <w:r>
        <w:rPr>
          <w:rFonts w:ascii="Times New Roman" w:hAnsi="Times New Roman" w:eastAsia="Times New Roman"/>
          <w:w w:val="99"/>
          <w:sz w:val="21"/>
        </w:rPr>
        <w:t>”</w:t>
      </w:r>
      <w:r>
        <w:rPr>
          <w:spacing w:val="-106"/>
          <w:w w:val="99"/>
          <w:sz w:val="21"/>
        </w:rPr>
        <w:t>）</w:t>
      </w:r>
      <w:r>
        <w:rPr>
          <w:spacing w:val="-41"/>
          <w:w w:val="99"/>
          <w:sz w:val="21"/>
        </w:rPr>
        <w:t>，</w:t>
      </w:r>
      <w:r>
        <w:rPr>
          <w:spacing w:val="-1"/>
          <w:w w:val="99"/>
          <w:sz w:val="21"/>
        </w:rPr>
        <w:t>造</w:t>
      </w:r>
      <w:r>
        <w:rPr>
          <w:spacing w:val="2"/>
          <w:w w:val="99"/>
          <w:sz w:val="21"/>
        </w:rPr>
        <w:t>成</w:t>
      </w:r>
      <w:r>
        <w:rPr>
          <w:spacing w:val="-1"/>
          <w:w w:val="99"/>
          <w:sz w:val="21"/>
        </w:rPr>
        <w:t>此</w:t>
      </w:r>
      <w:r>
        <w:rPr>
          <w:spacing w:val="2"/>
          <w:w w:val="99"/>
          <w:sz w:val="21"/>
        </w:rPr>
        <w:t>现</w:t>
      </w:r>
      <w:r>
        <w:rPr>
          <w:spacing w:val="-1"/>
          <w:w w:val="99"/>
          <w:sz w:val="21"/>
        </w:rPr>
        <w:t>象</w:t>
      </w:r>
      <w:r>
        <w:rPr>
          <w:spacing w:val="2"/>
          <w:w w:val="99"/>
          <w:sz w:val="21"/>
        </w:rPr>
        <w:t>的</w:t>
      </w:r>
      <w:r>
        <w:rPr>
          <w:spacing w:val="-1"/>
          <w:w w:val="99"/>
          <w:sz w:val="21"/>
        </w:rPr>
        <w:t>原</w:t>
      </w:r>
      <w:r>
        <w:rPr>
          <w:spacing w:val="2"/>
          <w:w w:val="99"/>
          <w:sz w:val="21"/>
        </w:rPr>
        <w:t>因是</w:t>
      </w: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</w:p>
    <w:p>
      <w:pPr>
        <w:pStyle w:val="4"/>
        <w:tabs>
          <w:tab w:val="left" w:pos="8414"/>
        </w:tabs>
        <w:spacing w:before="1" w:line="240" w:lineRule="auto"/>
        <w:ind w:left="119"/>
      </w:pP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t>。</w:t>
      </w:r>
    </w:p>
    <w:p>
      <w:pPr>
        <w:pStyle w:val="8"/>
        <w:numPr>
          <w:ilvl w:val="0"/>
          <w:numId w:val="8"/>
        </w:numPr>
        <w:tabs>
          <w:tab w:val="left" w:pos="646"/>
          <w:tab w:val="left" w:pos="1274"/>
        </w:tabs>
        <w:spacing w:before="60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分析数据可得结论：使用同一滑轮组，滑轮组的机械效率与物重的关系可能比较符合的图是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。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4926330" cy="1212215"/>
            <wp:effectExtent l="0" t="0" r="0" b="0"/>
            <wp:docPr id="3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image20.jpeg"/>
                    <pic:cNvPicPr>
                      <a:picLocks noChangeAspect="1"/>
                    </pic:cNvPicPr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26674" cy="1212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8"/>
        <w:numPr>
          <w:ilvl w:val="0"/>
          <w:numId w:val="8"/>
        </w:numPr>
        <w:tabs>
          <w:tab w:val="left" w:pos="646"/>
          <w:tab w:val="left" w:pos="1379"/>
        </w:tabs>
        <w:spacing w:before="60" w:after="2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若将此滑轮组换一种绕绳方法，不计绳重及摩擦，提升相同的物体时，滑轮组的机械</w:t>
      </w:r>
      <w:r>
        <w:rPr>
          <w:spacing w:val="-1"/>
          <w:w w:val="99"/>
          <w:sz w:val="21"/>
        </w:rPr>
        <w:t>效</w:t>
      </w:r>
      <w:r>
        <w:rPr>
          <w:spacing w:val="2"/>
          <w:w w:val="99"/>
          <w:sz w:val="21"/>
        </w:rPr>
        <w:t>率</w:t>
      </w:r>
      <w:r>
        <w:rPr>
          <w:rFonts w:ascii="Times New Roman" w:hAnsi="Times New Roman" w:eastAsia="Times New Roman"/>
          <w:w w:val="99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sz w:val="21"/>
          <w:u w:val="single"/>
        </w:rPr>
        <w:tab/>
      </w:r>
      <w:r>
        <w:rPr>
          <w:spacing w:val="-1"/>
          <w:w w:val="99"/>
          <w:sz w:val="21"/>
        </w:rPr>
        <w:t>（</w:t>
      </w:r>
      <w:r>
        <w:rPr>
          <w:spacing w:val="2"/>
          <w:w w:val="99"/>
          <w:sz w:val="21"/>
        </w:rPr>
        <w:t>选</w:t>
      </w:r>
      <w:r>
        <w:rPr>
          <w:spacing w:val="-1"/>
          <w:w w:val="99"/>
          <w:sz w:val="21"/>
        </w:rPr>
        <w:t>填</w:t>
      </w:r>
      <w:r>
        <w:rPr>
          <w:rFonts w:ascii="Times New Roman" w:hAnsi="Times New Roman" w:eastAsia="Times New Roman"/>
          <w:w w:val="99"/>
          <w:sz w:val="21"/>
        </w:rPr>
        <w:t>“</w:t>
      </w:r>
      <w:r>
        <w:rPr>
          <w:spacing w:val="-1"/>
          <w:w w:val="99"/>
          <w:sz w:val="21"/>
        </w:rPr>
        <w:t>变</w:t>
      </w:r>
      <w:r>
        <w:rPr>
          <w:spacing w:val="2"/>
          <w:w w:val="99"/>
          <w:sz w:val="21"/>
        </w:rPr>
        <w:t>大</w:t>
      </w:r>
      <w:r>
        <w:rPr>
          <w:rFonts w:ascii="Times New Roman" w:hAnsi="Times New Roman" w:eastAsia="Times New Roman"/>
          <w:w w:val="99"/>
          <w:sz w:val="21"/>
        </w:rPr>
        <w:t>”</w:t>
      </w:r>
      <w:r>
        <w:rPr>
          <w:spacing w:val="-1"/>
          <w:w w:val="99"/>
          <w:sz w:val="21"/>
        </w:rPr>
        <w:t>、</w:t>
      </w:r>
      <w:r>
        <w:rPr>
          <w:rFonts w:ascii="Times New Roman" w:hAnsi="Times New Roman" w:eastAsia="Times New Roman"/>
          <w:w w:val="99"/>
          <w:sz w:val="21"/>
        </w:rPr>
        <w:t>“</w:t>
      </w:r>
      <w:r>
        <w:rPr>
          <w:spacing w:val="-1"/>
          <w:w w:val="99"/>
          <w:sz w:val="21"/>
        </w:rPr>
        <w:t>变</w:t>
      </w:r>
      <w:r>
        <w:rPr>
          <w:spacing w:val="2"/>
          <w:w w:val="99"/>
          <w:sz w:val="21"/>
        </w:rPr>
        <w:t>小</w:t>
      </w:r>
      <w:r>
        <w:rPr>
          <w:rFonts w:ascii="Times New Roman" w:hAnsi="Times New Roman" w:eastAsia="Times New Roman"/>
          <w:w w:val="99"/>
          <w:sz w:val="21"/>
        </w:rPr>
        <w:t>”</w:t>
      </w:r>
      <w:r>
        <w:rPr>
          <w:spacing w:val="-1"/>
          <w:w w:val="99"/>
          <w:sz w:val="21"/>
        </w:rPr>
        <w:t>或</w:t>
      </w:r>
      <w:r>
        <w:rPr>
          <w:rFonts w:ascii="Times New Roman" w:hAnsi="Times New Roman" w:eastAsia="Times New Roman"/>
          <w:spacing w:val="3"/>
          <w:w w:val="99"/>
          <w:sz w:val="21"/>
        </w:rPr>
        <w:t>“</w:t>
      </w:r>
      <w:r>
        <w:rPr>
          <w:spacing w:val="-1"/>
          <w:w w:val="99"/>
          <w:sz w:val="21"/>
        </w:rPr>
        <w:t>不</w:t>
      </w:r>
      <w:r>
        <w:rPr>
          <w:spacing w:val="2"/>
          <w:w w:val="99"/>
          <w:sz w:val="21"/>
        </w:rPr>
        <w:t>变</w:t>
      </w:r>
      <w:r>
        <w:rPr>
          <w:rFonts w:ascii="Times New Roman" w:hAnsi="Times New Roman" w:eastAsia="Times New Roman"/>
          <w:spacing w:val="-2"/>
          <w:w w:val="99"/>
          <w:sz w:val="21"/>
        </w:rPr>
        <w:t>”</w:t>
      </w:r>
      <w:r>
        <w:rPr>
          <w:spacing w:val="-104"/>
          <w:w w:val="99"/>
          <w:sz w:val="21"/>
        </w:rPr>
        <w:t>）</w:t>
      </w:r>
      <w:r>
        <w:rPr>
          <w:w w:val="99"/>
          <w:sz w:val="21"/>
        </w:rPr>
        <w:t>。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2171700" cy="1650365"/>
            <wp:effectExtent l="0" t="0" r="0" b="0"/>
            <wp:docPr id="3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image21.jpeg"/>
                    <pic:cNvPicPr>
                      <a:picLocks noChangeAspect="1"/>
                    </pic:cNvPicPr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71963" cy="16504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0" w:line="240" w:lineRule="auto"/>
        <w:rPr>
          <w:sz w:val="20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9" w:line="240" w:lineRule="auto"/>
        <w:ind w:left="0"/>
        <w:rPr>
          <w:sz w:val="23"/>
        </w:rPr>
      </w:pPr>
    </w:p>
    <w:p>
      <w:pPr>
        <w:pStyle w:val="2"/>
        <w:spacing w:line="240" w:lineRule="auto"/>
        <w:ind w:left="1258" w:right="2935"/>
        <w:jc w:val="center"/>
      </w:pPr>
      <w:r>
        <w:t>答案解析</w:t>
      </w:r>
    </w:p>
    <w:p>
      <w:pPr>
        <w:pStyle w:val="3"/>
        <w:spacing w:before="87" w:line="240" w:lineRule="auto"/>
      </w:pPr>
      <w:r>
        <w:t>一．填空题</w:t>
      </w:r>
    </w:p>
    <w:p>
      <w:pPr>
        <w:pStyle w:val="4"/>
        <w:spacing w:before="57" w:line="240" w:lineRule="auto"/>
      </w:pPr>
      <w:r>
        <w:rPr>
          <w:rFonts w:ascii="Times New Roman" w:eastAsia="Times New Roman"/>
        </w:rPr>
        <w:t>1</w:t>
      </w:r>
      <w:r>
        <w:t>．</w:t>
      </w:r>
    </w:p>
    <w:p>
      <w:pPr>
        <w:pStyle w:val="4"/>
        <w:spacing w:before="56" w:line="240" w:lineRule="auto"/>
        <w:rPr>
          <w:rFonts w:ascii="Times New Roman" w:eastAsia="Times New Roman"/>
        </w:rPr>
      </w:pPr>
      <w:r>
        <w:rPr>
          <w:position w:val="4"/>
        </w:rPr>
        <w:t xml:space="preserve">【答案】 </w:t>
      </w:r>
      <w:r>
        <w:rPr>
          <w:rFonts w:ascii="Times New Roman" w:eastAsia="Times New Roman"/>
        </w:rPr>
        <w:t xml:space="preserve">7 : 4 </w:t>
      </w:r>
      <w:r>
        <w:rPr>
          <w:position w:val="4"/>
        </w:rPr>
        <w:t xml:space="preserve">； </w:t>
      </w:r>
      <w:r>
        <w:rPr>
          <w:rFonts w:ascii="Times New Roman" w:eastAsia="Times New Roman"/>
        </w:rPr>
        <w:t>6 : 7</w:t>
      </w:r>
    </w:p>
    <w:p>
      <w:pPr>
        <w:pStyle w:val="4"/>
        <w:spacing w:before="71" w:line="240" w:lineRule="auto"/>
      </w:pPr>
      <w:r>
        <w:t>【解析】</w:t>
      </w:r>
    </w:p>
    <w:p>
      <w:pPr>
        <w:spacing w:before="56" w:line="240" w:lineRule="auto"/>
        <w:ind w:left="120" w:right="0" w:firstLine="0"/>
        <w:jc w:val="left"/>
        <w:rPr>
          <w:sz w:val="21"/>
        </w:rPr>
      </w:pPr>
      <w:r>
        <w:rPr>
          <w:w w:val="105"/>
          <w:position w:val="3"/>
          <w:sz w:val="21"/>
        </w:rPr>
        <w:t xml:space="preserve">由题知， </w:t>
      </w:r>
      <w:r>
        <w:rPr>
          <w:rFonts w:ascii="Times New Roman" w:hAnsi="Times New Roman" w:eastAsia="Times New Roman"/>
          <w:i/>
          <w:w w:val="105"/>
          <w:position w:val="1"/>
          <w:sz w:val="21"/>
        </w:rPr>
        <w:t>m</w:t>
      </w:r>
      <w:r>
        <w:rPr>
          <w:w w:val="105"/>
          <w:position w:val="-3"/>
          <w:sz w:val="12"/>
        </w:rPr>
        <w:t xml:space="preserve">甲 </w:t>
      </w:r>
      <w:r>
        <w:rPr>
          <w:rFonts w:ascii="Times New Roman" w:hAnsi="Times New Roman" w:eastAsia="Times New Roman"/>
          <w:w w:val="105"/>
          <w:position w:val="1"/>
          <w:sz w:val="21"/>
        </w:rPr>
        <w:t xml:space="preserve">: </w:t>
      </w:r>
      <w:r>
        <w:rPr>
          <w:rFonts w:ascii="Times New Roman" w:hAnsi="Times New Roman" w:eastAsia="Times New Roman"/>
          <w:i/>
          <w:w w:val="105"/>
          <w:position w:val="1"/>
          <w:sz w:val="21"/>
        </w:rPr>
        <w:t>m</w:t>
      </w:r>
      <w:r>
        <w:rPr>
          <w:w w:val="105"/>
          <w:position w:val="-3"/>
          <w:sz w:val="12"/>
        </w:rPr>
        <w:t xml:space="preserve">乙 </w:t>
      </w:r>
      <w:r>
        <w:rPr>
          <w:rFonts w:ascii="Symbol" w:hAnsi="Symbol" w:eastAsia="Symbol"/>
          <w:w w:val="105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w w:val="105"/>
          <w:position w:val="1"/>
          <w:sz w:val="21"/>
        </w:rPr>
        <w:t xml:space="preserve"> 2 : 3 </w:t>
      </w:r>
      <w:r>
        <w:rPr>
          <w:w w:val="105"/>
          <w:position w:val="3"/>
          <w:sz w:val="21"/>
        </w:rPr>
        <w:t>，</w:t>
      </w:r>
      <w:r>
        <w:rPr>
          <w:rFonts w:ascii="Cambria Math" w:hAnsi="Cambria Math" w:eastAsia="Cambria Math"/>
          <w:w w:val="105"/>
          <w:position w:val="3"/>
          <w:sz w:val="21"/>
        </w:rPr>
        <w:t xml:space="preserve">△ </w:t>
      </w:r>
      <w:r>
        <w:rPr>
          <w:rFonts w:ascii="Times New Roman" w:hAnsi="Times New Roman" w:eastAsia="Times New Roman"/>
          <w:i/>
          <w:w w:val="105"/>
          <w:position w:val="1"/>
          <w:sz w:val="21"/>
        </w:rPr>
        <w:t>t</w:t>
      </w:r>
      <w:r>
        <w:rPr>
          <w:w w:val="105"/>
          <w:position w:val="-3"/>
          <w:sz w:val="12"/>
        </w:rPr>
        <w:t>甲</w:t>
      </w:r>
      <w:r>
        <w:rPr>
          <w:w w:val="105"/>
          <w:position w:val="3"/>
          <w:sz w:val="21"/>
        </w:rPr>
        <w:t>：</w:t>
      </w:r>
      <w:r>
        <w:rPr>
          <w:rFonts w:ascii="Cambria Math" w:hAnsi="Cambria Math" w:eastAsia="Cambria Math"/>
          <w:w w:val="105"/>
          <w:position w:val="3"/>
          <w:sz w:val="21"/>
        </w:rPr>
        <w:t xml:space="preserve">△ </w:t>
      </w:r>
      <w:r>
        <w:rPr>
          <w:rFonts w:ascii="Times New Roman" w:hAnsi="Times New Roman" w:eastAsia="Times New Roman"/>
          <w:i/>
          <w:w w:val="105"/>
          <w:sz w:val="22"/>
        </w:rPr>
        <w:t>t</w:t>
      </w:r>
      <w:r>
        <w:rPr>
          <w:w w:val="105"/>
          <w:position w:val="-5"/>
          <w:sz w:val="13"/>
        </w:rPr>
        <w:t xml:space="preserve">乙 </w:t>
      </w:r>
      <w:r>
        <w:rPr>
          <w:rFonts w:ascii="Symbol" w:hAnsi="Symbol" w:eastAsia="Symbol"/>
          <w:w w:val="105"/>
          <w:sz w:val="22"/>
        </w:rPr>
        <w:sym w:font="Symbol" w:char="F03D"/>
      </w:r>
      <w:r>
        <w:rPr>
          <w:rFonts w:ascii="Times New Roman" w:hAnsi="Times New Roman" w:eastAsia="Times New Roman"/>
          <w:w w:val="105"/>
          <w:sz w:val="22"/>
        </w:rPr>
        <w:t xml:space="preserve"> 6 : 5 </w:t>
      </w:r>
      <w:r>
        <w:rPr>
          <w:w w:val="105"/>
          <w:position w:val="3"/>
          <w:sz w:val="21"/>
        </w:rPr>
        <w:t xml:space="preserve">， </w:t>
      </w:r>
      <w:r>
        <w:rPr>
          <w:rFonts w:ascii="Times New Roman" w:hAnsi="Times New Roman" w:eastAsia="Times New Roman"/>
          <w:i/>
          <w:w w:val="105"/>
          <w:position w:val="1"/>
          <w:sz w:val="21"/>
        </w:rPr>
        <w:t>Q</w:t>
      </w:r>
      <w:r>
        <w:rPr>
          <w:w w:val="105"/>
          <w:position w:val="-3"/>
          <w:sz w:val="12"/>
        </w:rPr>
        <w:t xml:space="preserve">甲 </w:t>
      </w:r>
      <w:r>
        <w:rPr>
          <w:rFonts w:ascii="Times New Roman" w:hAnsi="Times New Roman" w:eastAsia="Times New Roman"/>
          <w:w w:val="105"/>
          <w:position w:val="1"/>
          <w:sz w:val="21"/>
        </w:rPr>
        <w:t xml:space="preserve">: </w:t>
      </w:r>
      <w:r>
        <w:rPr>
          <w:rFonts w:ascii="Times New Roman" w:hAnsi="Times New Roman" w:eastAsia="Times New Roman"/>
          <w:i/>
          <w:w w:val="105"/>
          <w:position w:val="1"/>
          <w:sz w:val="21"/>
        </w:rPr>
        <w:t>Q</w:t>
      </w:r>
      <w:r>
        <w:rPr>
          <w:w w:val="105"/>
          <w:position w:val="-3"/>
          <w:sz w:val="12"/>
        </w:rPr>
        <w:t xml:space="preserve">乙 </w:t>
      </w:r>
      <w:r>
        <w:rPr>
          <w:rFonts w:ascii="Symbol" w:hAnsi="Symbol" w:eastAsia="Symbol"/>
          <w:w w:val="105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w w:val="105"/>
          <w:position w:val="1"/>
          <w:sz w:val="21"/>
        </w:rPr>
        <w:t xml:space="preserve"> 7 : 5 </w:t>
      </w:r>
      <w:r>
        <w:rPr>
          <w:w w:val="105"/>
          <w:position w:val="3"/>
          <w:sz w:val="21"/>
        </w:rPr>
        <w:t>，</w:t>
      </w:r>
    </w:p>
    <w:p>
      <w:pPr>
        <w:spacing w:before="28" w:line="240" w:lineRule="auto"/>
        <w:ind w:left="120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page">
                  <wp:posOffset>1383030</wp:posOffset>
                </wp:positionH>
                <wp:positionV relativeFrom="paragraph">
                  <wp:posOffset>243205</wp:posOffset>
                </wp:positionV>
                <wp:extent cx="76835" cy="76835"/>
                <wp:effectExtent l="0" t="0" r="0" b="0"/>
                <wp:wrapNone/>
                <wp:docPr id="133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100"/>
                                <w:sz w:val="12"/>
                              </w:rPr>
                              <w:t>吸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6" o:spid="_x0000_s1026" o:spt="202" type="#_x0000_t202" style="position:absolute;left:0pt;margin-left:108.9pt;margin-top:19.15pt;height:6.05pt;width:6.05pt;mso-position-horizontal-relative:page;z-index:251725824;mso-width-relative:page;mso-height-relative:page;" filled="f" stroked="f" coordsize="21600,21600" o:gfxdata="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d20Mk2QAAAAkBAAAPAAAAAAAAAAEA&#10;IAAAACIAAABkcnMvZG93bnJldi54bWxQSwECFAAUAAAACACHTuJAzM2BZZwBAAAkAwAADgAAAAAA&#10;AAABACAAAAAoAQAAZHJzL2Uyb0RvYy54bWxQSwUGAAAAAAYABgBZAQAANg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sz w:val="12"/>
                        </w:rPr>
                      </w:pPr>
                      <w:r>
                        <w:rPr>
                          <w:w w:val="100"/>
                          <w:sz w:val="12"/>
                        </w:rPr>
                        <w:t>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position w:val="2"/>
          <w:sz w:val="21"/>
        </w:rPr>
        <w:t>由</w:t>
      </w:r>
      <w:r>
        <w:rPr>
          <w:rFonts w:ascii="Times New Roman" w:hAnsi="Times New Roman" w:eastAsia="Times New Roman"/>
          <w:i/>
          <w:sz w:val="21"/>
        </w:rPr>
        <w:t xml:space="preserve">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cm </w:t>
      </w:r>
      <w:r>
        <w:rPr>
          <w:rFonts w:ascii="Cambria Math" w:hAnsi="Cambria Math" w:eastAsia="Cambria Math"/>
          <w:position w:val="1"/>
          <w:sz w:val="21"/>
        </w:rPr>
        <w:t xml:space="preserve">△ </w:t>
      </w:r>
      <w:r>
        <w:rPr>
          <w:rFonts w:ascii="Times New Roman" w:hAnsi="Times New Roman" w:eastAsia="Times New Roman"/>
          <w:i/>
          <w:sz w:val="21"/>
        </w:rPr>
        <w:t xml:space="preserve">t </w:t>
      </w:r>
      <w:r>
        <w:rPr>
          <w:position w:val="2"/>
          <w:sz w:val="21"/>
        </w:rPr>
        <w:t xml:space="preserve">得： </w:t>
      </w:r>
      <w:r>
        <w:rPr>
          <w:rFonts w:ascii="Times New Roman" w:hAnsi="Times New Roman" w:eastAsia="Times New Roman"/>
          <w:i/>
          <w:position w:val="16"/>
          <w:sz w:val="21"/>
        </w:rPr>
        <w:t>Q</w:t>
      </w:r>
      <w:r>
        <w:rPr>
          <w:position w:val="10"/>
          <w:sz w:val="12"/>
        </w:rPr>
        <w:t xml:space="preserve">甲 </w:t>
      </w:r>
      <w:r>
        <w:rPr>
          <w:rFonts w:ascii="Symbol" w:hAnsi="Symbol" w:eastAsia="Symbol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6"/>
          <w:sz w:val="21"/>
        </w:rPr>
        <w:t>c</w:t>
      </w:r>
      <w:r>
        <w:rPr>
          <w:position w:val="10"/>
          <w:sz w:val="12"/>
        </w:rPr>
        <w:t>甲</w:t>
      </w:r>
      <w:r>
        <w:rPr>
          <w:rFonts w:ascii="Times New Roman" w:hAnsi="Times New Roman" w:eastAsia="Times New Roman"/>
          <w:i/>
          <w:position w:val="16"/>
          <w:sz w:val="21"/>
        </w:rPr>
        <w:t>m</w:t>
      </w:r>
      <w:r>
        <w:rPr>
          <w:position w:val="10"/>
          <w:sz w:val="12"/>
        </w:rPr>
        <w:t>甲</w:t>
      </w:r>
      <w:r>
        <w:rPr>
          <w:rFonts w:ascii="MT Extra" w:hAnsi="MT Extra" w:eastAsia="MT Extra"/>
          <w:position w:val="16"/>
          <w:sz w:val="21"/>
        </w:rPr>
        <w:sym w:font="MT Extra" w:char="F056"/>
      </w:r>
      <w:r>
        <w:rPr>
          <w:rFonts w:ascii="Times New Roman" w:hAnsi="Times New Roman" w:eastAsia="Times New Roman"/>
          <w:i/>
          <w:position w:val="16"/>
          <w:sz w:val="21"/>
        </w:rPr>
        <w:t>t</w:t>
      </w:r>
      <w:r>
        <w:rPr>
          <w:position w:val="10"/>
          <w:sz w:val="12"/>
        </w:rPr>
        <w:t xml:space="preserve">甲 </w:t>
      </w:r>
      <w:r>
        <w:rPr>
          <w:rFonts w:ascii="Symbol" w:hAnsi="Symbol" w:eastAsia="Symbol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6"/>
          <w:sz w:val="21"/>
        </w:rPr>
        <w:t>c</w:t>
      </w:r>
      <w:r>
        <w:rPr>
          <w:position w:val="10"/>
          <w:sz w:val="12"/>
        </w:rPr>
        <w:t xml:space="preserve">甲 </w:t>
      </w:r>
      <w:r>
        <w:rPr>
          <w:rFonts w:ascii="Symbol" w:hAnsi="Symbol" w:eastAsia="Symbol"/>
          <w:position w:val="16"/>
          <w:sz w:val="21"/>
        </w:rPr>
        <w:sym w:font="Symbol" w:char="F0B4"/>
      </w:r>
      <w:r>
        <w:rPr>
          <w:rFonts w:ascii="Times New Roman" w:hAnsi="Times New Roman" w:eastAsia="Times New Roman"/>
          <w:position w:val="16"/>
          <w:sz w:val="21"/>
        </w:rPr>
        <w:t xml:space="preserve"> 2 </w:t>
      </w:r>
      <w:r>
        <w:rPr>
          <w:rFonts w:ascii="Symbol" w:hAnsi="Symbol" w:eastAsia="Symbol"/>
          <w:position w:val="16"/>
          <w:sz w:val="21"/>
        </w:rPr>
        <w:sym w:font="Symbol" w:char="F0B4"/>
      </w:r>
      <w:r>
        <w:rPr>
          <w:rFonts w:ascii="Times New Roman" w:hAnsi="Times New Roman" w:eastAsia="Times New Roman"/>
          <w:position w:val="16"/>
          <w:sz w:val="21"/>
        </w:rPr>
        <w:t xml:space="preserve"> 6 </w:t>
      </w:r>
      <w:r>
        <w:rPr>
          <w:rFonts w:ascii="Symbol" w:hAnsi="Symbol" w:eastAsia="Symbol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position w:val="14"/>
          <w:sz w:val="21"/>
        </w:rPr>
        <w:t xml:space="preserve">7 </w:t>
      </w:r>
      <w:r>
        <w:rPr>
          <w:position w:val="2"/>
          <w:sz w:val="21"/>
        </w:rPr>
        <w:t>，</w:t>
      </w:r>
    </w:p>
    <w:p>
      <w:pPr>
        <w:tabs>
          <w:tab w:val="left" w:pos="2408"/>
        </w:tabs>
        <w:spacing w:line="240" w:lineRule="auto"/>
        <w:ind w:left="1897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82245" cy="6350"/>
                <wp:effectExtent l="0" t="0" r="0" b="0"/>
                <wp:docPr id="73" name="组合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6350"/>
                          <a:chOff x="0" y="0"/>
                          <a:chExt cx="287" cy="10"/>
                        </a:xfrm>
                      </wpg:grpSpPr>
                      <wps:wsp>
                        <wps:cNvPr id="72" name="直线 18"/>
                        <wps:cNvCnPr/>
                        <wps:spPr>
                          <a:xfrm>
                            <a:off x="0" y="5"/>
                            <a:ext cx="286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7" o:spid="_x0000_s1026" o:spt="203" style="height:0.5pt;width:14.35pt;" coordsize="287,10" o:gfxdata="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AnXcv0wAAAAIBAAAPAAAAAAAAAAEAIAAAACIAAABkcnMvZG93bnJldi54bWxQSwEC&#10;FAAUAAAACACHTuJA7CYMiPkBAAAuBAAADgAAAAAAAAABACAAAAAiAQAAZHJzL2Uyb0RvYy54bWxQ&#10;SwUGAAAAAAYABgBZAQAAjQUAAAAA&#10;">
                <o:lock v:ext="edit" aspectratio="f"/>
                <v:line id="直线 18" o:spid="_x0000_s1026" o:spt="20" style="position:absolute;left:0;top:5;height:0;width:286;" filled="f" stroked="t" coordsize="21600,21600" o:gfxdata="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OZ0JbgAAADbAAAA&#10;DwAAAAAAAAABACAAAAAiAAAAZHJzL2Rvd25yZXYueG1sUEsBAhQAFAAAAAgAh07iQDMvBZ47AAAA&#10;OQAAABAAAAAAAAAAAQAgAAAABwEAAGRycy9zaGFwZXhtbC54bWxQSwUGAAAAAAYABgBbAQAAsQMA&#10;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489585" cy="6350"/>
                <wp:effectExtent l="0" t="0" r="0" b="0"/>
                <wp:docPr id="75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585" cy="6350"/>
                          <a:chOff x="0" y="0"/>
                          <a:chExt cx="771" cy="10"/>
                        </a:xfrm>
                      </wpg:grpSpPr>
                      <wps:wsp>
                        <wps:cNvPr id="74" name="直线 20"/>
                        <wps:cNvCnPr/>
                        <wps:spPr>
                          <a:xfrm>
                            <a:off x="0" y="5"/>
                            <a:ext cx="770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9" o:spid="_x0000_s1026" o:spt="203" style="height:0.5pt;width:38.55pt;" coordsize="771,10" o:gfxdata="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TZnAfTAAAAAgEAAA8AAAAAAAAAAQAgAAAAIgAAAGRycy9kb3ducmV2LnhtbFBL&#10;AQIUABQAAAAIAIdO4kAxqEMf+wEAAC4EAAAOAAAAAAAAAAEAIAAAACIBAABkcnMvZTJvRG9jLnht&#10;bFBLBQYAAAAABgAGAFkBAACPBQAAAAA=&#10;">
                <o:lock v:ext="edit" aspectratio="f"/>
                <v:line id="直线 20" o:spid="_x0000_s1026" o:spt="20" style="position:absolute;left:0;top:5;height:0;width:770;" filled="f" stroked="t" coordsize="21600,21600" o:gfxdata="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yENJyrgAAADbAAAA&#10;DwAAAAAAAAABACAAAAAiAAAAZHJzL2Rvd25yZXYueG1sUEsBAhQAFAAAAAgAh07iQDMvBZ47AAAA&#10;OQAAABAAAAAAAAAAAQAgAAAABwEAAGRycy9zaGFwZXhtbC54bWxQSwUGAAAAAAYABgBbAQAAsQMA&#10;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88"/>
          <w:sz w:val="2"/>
        </w:rPr>
        <w:t xml:space="preserve"> </w:t>
      </w:r>
      <w:r>
        <w:rPr>
          <w:spacing w:val="188"/>
          <w:sz w:val="2"/>
        </w:rPr>
        <mc:AlternateContent>
          <mc:Choice Requires="wpg">
            <w:drawing>
              <wp:inline distT="0" distB="0" distL="114300" distR="114300">
                <wp:extent cx="501015" cy="6350"/>
                <wp:effectExtent l="0" t="0" r="0" b="0"/>
                <wp:docPr id="77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1015" cy="6350"/>
                          <a:chOff x="0" y="0"/>
                          <a:chExt cx="789" cy="10"/>
                        </a:xfrm>
                      </wpg:grpSpPr>
                      <wps:wsp>
                        <wps:cNvPr id="76" name="直线 22"/>
                        <wps:cNvCnPr/>
                        <wps:spPr>
                          <a:xfrm>
                            <a:off x="0" y="5"/>
                            <a:ext cx="789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1" o:spid="_x0000_s1026" o:spt="203" style="height:0.5pt;width:39.45pt;" coordsize="789,10" o:gfxdata="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kZOJC0wAAAAIBAAAPAAAAAAAAAAEAIAAAACIAAABkcnMvZG93bnJldi54bWxQSwECFAAU&#10;AAAACACHTuJAdahchPYBAAAuBAAADgAAAAAAAAABACAAAAAiAQAAZHJzL2Uyb0RvYy54bWxQSwUG&#10;AAAAAAYABgBZAQAAigUAAAAA&#10;">
                <o:lock v:ext="edit" aspectratio="f"/>
                <v:line id="直线 22" o:spid="_x0000_s1026" o:spt="20" style="position:absolute;left:0;top:5;height:0;width:789;" filled="f" stroked="t" coordsize="21600,21600" o:gfxdata="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91yJrgAAADbAAAA&#10;DwAAAAAAAAABACAAAAAiAAAAZHJzL2Rvd25yZXYueG1sUEsBAhQAFAAAAAgAh07iQDMvBZ47AAAA&#10;OQAAABAAAAAAAAAAAQAgAAAABwEAAGRycy9zaGFwZXhtbC54bWxQSwUGAAAAAAYABgBbAQAAsQMA&#10;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91"/>
          <w:sz w:val="2"/>
        </w:rPr>
        <w:t xml:space="preserve"> </w:t>
      </w:r>
      <w:r>
        <w:rPr>
          <w:spacing w:val="191"/>
          <w:sz w:val="2"/>
        </w:rPr>
        <mc:AlternateContent>
          <mc:Choice Requires="wpg">
            <w:drawing>
              <wp:inline distT="0" distB="0" distL="114300" distR="114300">
                <wp:extent cx="79375" cy="6350"/>
                <wp:effectExtent l="0" t="0" r="0" b="0"/>
                <wp:docPr id="79" name="组合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75" cy="6350"/>
                          <a:chOff x="0" y="0"/>
                          <a:chExt cx="125" cy="10"/>
                        </a:xfrm>
                      </wpg:grpSpPr>
                      <wps:wsp>
                        <wps:cNvPr id="78" name="直线 24"/>
                        <wps:cNvCnPr/>
                        <wps:spPr>
                          <a:xfrm>
                            <a:off x="0" y="5"/>
                            <a:ext cx="125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3" o:spid="_x0000_s1026" o:spt="203" style="height:0.5pt;width:6.25pt;" coordsize="125,10" o:gfxdata="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EAxeSfSAAAAAgEAAA8AAAAAAAAAAQAgAAAAIgAAAGRycy9kb3ducmV2LnhtbFBLAQIUABQA&#10;AAAIAIdO4kBiw7BO9gEAAC0EAAAOAAAAAAAAAAEAIAAAACEBAABkcnMvZTJvRG9jLnhtbFBLBQYA&#10;AAAABgAGAFkBAACJBQAAAAA=&#10;">
                <o:lock v:ext="edit" aspectratio="f"/>
                <v:line id="直线 24" o:spid="_x0000_s1026" o:spt="20" style="position:absolute;left:0;top:5;height:0;width:125;" filled="f" stroked="t" coordsize="21600,21600" o:gfxdata="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SQ5Dz7UAAADbAAAADwAA&#10;AAAAAAABACAAAAAiAAAAZHJzL2Rvd25yZXYueG1sUEsBAhQAFAAAAAgAh07iQDMvBZ47AAAAOQAA&#10;ABAAAAAAAAAAAQAgAAAABAEAAGRycy9zaGFwZXhtbC54bWxQSwUGAAAAAAYABgBbAQAArgMA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2473"/>
          <w:tab w:val="left" w:pos="3424"/>
          <w:tab w:val="left" w:pos="4435"/>
        </w:tabs>
        <w:spacing w:before="0" w:line="240" w:lineRule="auto"/>
        <w:ind w:left="1908" w:right="0" w:firstLine="0"/>
        <w:jc w:val="left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pacing w:val="-22"/>
          <w:sz w:val="21"/>
        </w:rPr>
        <w:t>Q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hAnsi="Times New Roman"/>
          <w:i/>
          <w:spacing w:val="-17"/>
          <w:sz w:val="21"/>
        </w:rPr>
        <w:t>c</w:t>
      </w:r>
      <w:r>
        <w:rPr>
          <w:spacing w:val="10"/>
          <w:position w:val="-4"/>
          <w:sz w:val="12"/>
        </w:rPr>
        <w:t>乙</w:t>
      </w:r>
      <w:r>
        <w:rPr>
          <w:rFonts w:ascii="Times New Roman" w:hAnsi="Times New Roman"/>
          <w:i/>
          <w:spacing w:val="-19"/>
          <w:sz w:val="21"/>
        </w:rPr>
        <w:t>m</w:t>
      </w:r>
      <w:r>
        <w:rPr>
          <w:spacing w:val="4"/>
          <w:position w:val="-4"/>
          <w:sz w:val="12"/>
        </w:rPr>
        <w:t>乙</w:t>
      </w:r>
      <w:r>
        <w:rPr>
          <w:rFonts w:ascii="Times New Roman" w:hAnsi="Times New Roman"/>
          <w:i/>
          <w:spacing w:val="-11"/>
          <w:sz w:val="21"/>
        </w:rPr>
        <w:t>t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hAnsi="Times New Roman"/>
          <w:i/>
          <w:spacing w:val="-17"/>
          <w:sz w:val="21"/>
        </w:rPr>
        <w:t>c</w:t>
      </w:r>
      <w:r>
        <w:rPr>
          <w:position w:val="-4"/>
          <w:sz w:val="12"/>
        </w:rPr>
        <w:t>乙</w:t>
      </w:r>
      <w:r>
        <w:rPr>
          <w:spacing w:val="-11"/>
          <w:position w:val="-4"/>
          <w:sz w:val="12"/>
        </w:rPr>
        <w:t xml:space="preserve">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pacing w:val="-24"/>
          <w:sz w:val="21"/>
        </w:rPr>
        <w:t xml:space="preserve"> </w:t>
      </w:r>
      <w:r>
        <w:rPr>
          <w:rFonts w:ascii="Times New Roman" w:hAnsi="Times New Roman"/>
          <w:sz w:val="21"/>
        </w:rPr>
        <w:t>3</w:t>
      </w:r>
      <w:r>
        <w:rPr>
          <w:rFonts w:ascii="Times New Roman" w:hAnsi="Times New Roman"/>
          <w:spacing w:val="-32"/>
          <w:sz w:val="21"/>
        </w:rPr>
        <w:t xml:space="preserve">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pacing w:val="-23"/>
          <w:sz w:val="21"/>
        </w:rPr>
        <w:t xml:space="preserve"> </w:t>
      </w:r>
      <w:r>
        <w:rPr>
          <w:rFonts w:ascii="Times New Roman" w:hAnsi="Times New Roman"/>
          <w:sz w:val="21"/>
        </w:rPr>
        <w:t>5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z w:val="21"/>
        </w:rPr>
        <w:t>5</w:t>
      </w:r>
    </w:p>
    <w:p>
      <w:pPr>
        <w:pStyle w:val="4"/>
        <w:spacing w:before="94" w:line="240" w:lineRule="auto"/>
      </w:pPr>
      <w: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page">
                  <wp:posOffset>1569085</wp:posOffset>
                </wp:positionH>
                <wp:positionV relativeFrom="paragraph">
                  <wp:posOffset>245745</wp:posOffset>
                </wp:positionV>
                <wp:extent cx="149860" cy="0"/>
                <wp:effectExtent l="0" t="0" r="0" b="0"/>
                <wp:wrapNone/>
                <wp:docPr id="131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860" cy="0"/>
                        </a:xfrm>
                        <a:prstGeom prst="line">
                          <a:avLst/>
                        </a:prstGeom>
                        <a:ln w="6337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123.55pt;margin-top:19.35pt;height:0pt;width:11.8pt;mso-position-horizontal-relative:page;z-index:251721728;mso-width-relative:page;mso-height-relative:page;" filled="f" stroked="t" coordsize="21600,21600" o:gfxdata="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BDKwxL1gAAAAkBAAAPAAAAAAAAAAEAIAAAACIAAABk&#10;cnMvZG93bnJldi54bWxQSwECFAAUAAAACACHTuJAfxDdgpYBAAAMAwAADgAAAAAAAAABACAAAAAl&#10;AQAAZHJzL2Uyb0RvYy54bWxQSwUGAAAAAAYABgBZAQAALQUAAAAA&#10;">
                <v:fill on="f" focussize="0,0"/>
                <v:stroke weight="0.498976377952756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page">
                  <wp:posOffset>1861820</wp:posOffset>
                </wp:positionH>
                <wp:positionV relativeFrom="paragraph">
                  <wp:posOffset>245745</wp:posOffset>
                </wp:positionV>
                <wp:extent cx="78740" cy="0"/>
                <wp:effectExtent l="0" t="0" r="0" b="0"/>
                <wp:wrapNone/>
                <wp:docPr id="132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" cy="0"/>
                        </a:xfrm>
                        <a:prstGeom prst="line">
                          <a:avLst/>
                        </a:prstGeom>
                        <a:ln w="6337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146.6pt;margin-top:19.35pt;height:0pt;width:6.2pt;mso-position-horizontal-relative:page;z-index:251723776;mso-width-relative:page;mso-height-relative:page;" filled="f" stroked="t" coordsize="21600,21600" o:gfxdata="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A8TZ2LXAAAACQEAAA8AAAAAAAAAAQAgAAAAIgAAAGRy&#10;cy9kb3ducmV2LnhtbFBLAQIUABQAAAAIAIdO4kAaXlkWlAEAAAsDAAAOAAAAAAAAAAEAIAAAACYB&#10;AABkcnMvZTJvRG9jLnhtbFBLBQYAAAAABgAGAFkBAAAsBQAAAAA=&#10;">
                <v:fill on="f" focussize="0,0"/>
                <v:stroke weight="0.498976377952756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解得： </w:t>
      </w:r>
      <w:r>
        <w:rPr>
          <w:rFonts w:ascii="Times New Roman" w:hAnsi="Times New Roman" w:eastAsia="Times New Roman"/>
          <w:i/>
          <w:position w:val="15"/>
        </w:rPr>
        <w:t>c</w:t>
      </w:r>
      <w:r>
        <w:rPr>
          <w:position w:val="9"/>
          <w:sz w:val="12"/>
        </w:rPr>
        <w:t xml:space="preserve">甲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7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7 : 4 </w:t>
      </w:r>
      <w:r>
        <w:t>；若它们放出相等的热量，则降低的温度之比：</w:t>
      </w:r>
    </w:p>
    <w:p>
      <w:pPr>
        <w:tabs>
          <w:tab w:val="right" w:pos="1369"/>
        </w:tabs>
        <w:spacing w:before="0" w:line="240" w:lineRule="auto"/>
        <w:ind w:left="801" w:right="0" w:firstLine="0"/>
        <w:jc w:val="left"/>
        <w:rPr>
          <w:rFonts w:ascii="Times New Roman" w:eastAsia="Times New Roman"/>
          <w:sz w:val="21"/>
        </w:rPr>
      </w:pPr>
      <w:r>
        <w:rPr>
          <w:rFonts w:ascii="Times New Roman" w:eastAsia="Times New Roman"/>
          <w:i/>
          <w:spacing w:val="-17"/>
          <w:sz w:val="21"/>
        </w:rPr>
        <w:t>c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eastAsia="Times New Roman"/>
          <w:sz w:val="21"/>
        </w:rPr>
        <w:t>4</w:t>
      </w:r>
    </w:p>
    <w:p>
      <w:pPr>
        <w:spacing w:before="98" w:after="5" w:line="240" w:lineRule="auto"/>
        <w:ind w:left="835" w:right="0" w:firstLine="0"/>
        <w:jc w:val="left"/>
        <w:rPr>
          <w:sz w:val="12"/>
        </w:rPr>
      </w:pPr>
      <w:r>
        <w:rPr>
          <w:rFonts w:ascii="Times New Roman" w:eastAsia="Times New Roman"/>
          <w:i/>
          <w:sz w:val="21"/>
        </w:rPr>
        <w:t>Q</w:t>
      </w:r>
      <w:r>
        <w:rPr>
          <w:position w:val="-4"/>
          <w:sz w:val="12"/>
        </w:rPr>
        <w:t>甲</w:t>
      </w:r>
    </w:p>
    <w:p>
      <w:pPr>
        <w:pStyle w:val="4"/>
        <w:spacing w:line="240" w:lineRule="auto"/>
        <w:ind w:left="724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305435" cy="3810"/>
                <wp:effectExtent l="0" t="0" r="0" b="0"/>
                <wp:docPr id="83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5435" cy="3810"/>
                          <a:chOff x="0" y="0"/>
                          <a:chExt cx="481" cy="6"/>
                        </a:xfrm>
                      </wpg:grpSpPr>
                      <wps:wsp>
                        <wps:cNvPr id="82" name="直线 28"/>
                        <wps:cNvCnPr/>
                        <wps:spPr>
                          <a:xfrm>
                            <a:off x="0" y="3"/>
                            <a:ext cx="480" cy="0"/>
                          </a:xfrm>
                          <a:prstGeom prst="line">
                            <a:avLst/>
                          </a:prstGeom>
                          <a:ln w="3188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7" o:spid="_x0000_s1026" o:spt="203" style="height:0.3pt;width:24.05pt;" coordsize="481,6" o:gfxdata="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wcjobdMAAAABAQAADwAAAAAAAAABACAAAAAiAAAAZHJzL2Rvd25yZXYueG1sUEsB&#10;AhQAFAAAAAgAh07iQK0fIMH6AQAALQQAAA4AAAAAAAAAAQAgAAAAIgEAAGRycy9lMm9Eb2MueG1s&#10;UEsFBgAAAAAGAAYAWQEAAI4FAAAAAA==&#10;">
                <o:lock v:ext="edit" aspectratio="f"/>
                <v:line id="直线 28" o:spid="_x0000_s1026" o:spt="20" style="position:absolute;left:0;top:3;height:0;width:480;" filled="f" stroked="t" coordsize="21600,21600" o:gfxdata="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bMwKO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1023622047244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46" w:line="240" w:lineRule="auto"/>
        <w:ind w:left="168" w:right="0" w:firstLine="0"/>
        <w:jc w:val="left"/>
        <w:rPr>
          <w:sz w:val="21"/>
        </w:rPr>
      </w:pPr>
      <w:r>
        <w:rPr>
          <w:rFonts w:ascii="MT Extra" w:hAnsi="MT Extra" w:eastAsia="MT Extra"/>
          <w:position w:val="2"/>
          <w:sz w:val="21"/>
        </w:rPr>
        <w:sym w:font="MT Extra" w:char="F056"/>
      </w:r>
      <w:r>
        <w:rPr>
          <w:rFonts w:ascii="Times New Roman" w:hAnsi="Times New Roman" w:eastAsia="Times New Roman"/>
          <w:i/>
          <w:position w:val="2"/>
          <w:sz w:val="21"/>
        </w:rPr>
        <w:t>t</w:t>
      </w:r>
      <w:r>
        <w:rPr>
          <w:position w:val="-3"/>
          <w:sz w:val="12"/>
        </w:rPr>
        <w:t xml:space="preserve">甲 </w:t>
      </w:r>
      <w:r>
        <w:rPr>
          <w:rFonts w:ascii="Symbol" w:hAnsi="Symbol" w:eastAsia="Symbol"/>
          <w:position w:val="-12"/>
          <w:sz w:val="21"/>
        </w:rPr>
        <w:sym w:font="Symbol" w:char="F03D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c</w:t>
      </w:r>
      <w:r>
        <w:rPr>
          <w:position w:val="-3"/>
          <w:sz w:val="12"/>
        </w:rPr>
        <w:t>甲</w:t>
      </w:r>
      <w:r>
        <w:rPr>
          <w:rFonts w:ascii="Times New Roman" w:hAnsi="Times New Roman" w:eastAsia="Times New Roman"/>
          <w:i/>
          <w:position w:val="2"/>
          <w:sz w:val="21"/>
        </w:rPr>
        <w:t>m</w:t>
      </w:r>
      <w:r>
        <w:rPr>
          <w:position w:val="-3"/>
          <w:sz w:val="12"/>
        </w:rPr>
        <w:t xml:space="preserve">甲 </w:t>
      </w:r>
      <w:r>
        <w:rPr>
          <w:rFonts w:ascii="Symbol" w:hAnsi="Symbol" w:eastAsia="Symbol"/>
          <w:position w:val="-12"/>
          <w:sz w:val="21"/>
        </w:rPr>
        <w:sym w:font="Symbol" w:char="F03D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2"/>
          <w:sz w:val="21"/>
        </w:rPr>
        <w:t>Q</w:t>
      </w:r>
      <w:r>
        <w:rPr>
          <w:position w:val="-3"/>
          <w:sz w:val="12"/>
        </w:rPr>
        <w:t xml:space="preserve">甲 </w:t>
      </w:r>
      <w:r>
        <w:rPr>
          <w:rFonts w:ascii="Symbol" w:hAnsi="Symbol" w:eastAsia="Symbol"/>
          <w:position w:val="-12"/>
          <w:sz w:val="21"/>
        </w:rPr>
        <w:sym w:font="Symbol" w:char="F0B4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"/>
          <w:sz w:val="21"/>
        </w:rPr>
        <w:t>c</w:t>
      </w:r>
      <w:r>
        <w:rPr>
          <w:position w:val="-4"/>
          <w:sz w:val="12"/>
        </w:rPr>
        <w:t xml:space="preserve">乙 </w:t>
      </w:r>
      <w:r>
        <w:rPr>
          <w:rFonts w:ascii="Symbol" w:hAnsi="Symbol" w:eastAsia="Symbol"/>
          <w:position w:val="-12"/>
          <w:sz w:val="21"/>
        </w:rPr>
        <w:sym w:font="Symbol" w:char="F0B4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"/>
          <w:sz w:val="21"/>
        </w:rPr>
        <w:t>m</w:t>
      </w:r>
      <w:r>
        <w:rPr>
          <w:position w:val="-4"/>
          <w:sz w:val="12"/>
        </w:rPr>
        <w:t xml:space="preserve">乙 </w:t>
      </w:r>
      <w:r>
        <w:rPr>
          <w:rFonts w:ascii="Symbol" w:hAnsi="Symbol" w:eastAsia="Symbol"/>
          <w:position w:val="-12"/>
          <w:sz w:val="21"/>
        </w:rPr>
        <w:sym w:font="Symbol" w:char="F03D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Symbol" w:hAnsi="Symbol" w:eastAsia="Symbol"/>
          <w:position w:val="-12"/>
          <w:sz w:val="21"/>
        </w:rPr>
        <w:sym w:font="Symbol" w:char="F0B4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4</w:t>
      </w:r>
      <w:r>
        <w:rPr>
          <w:rFonts w:ascii="Symbol" w:hAnsi="Symbol" w:eastAsia="Symbol"/>
          <w:position w:val="-12"/>
          <w:sz w:val="21"/>
        </w:rPr>
        <w:sym w:font="Symbol" w:char="F0B4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 xml:space="preserve">3 </w:t>
      </w:r>
      <w:r>
        <w:rPr>
          <w:rFonts w:ascii="Symbol" w:hAnsi="Symbol" w:eastAsia="Symbol"/>
          <w:position w:val="-12"/>
          <w:sz w:val="21"/>
        </w:rPr>
        <w:sym w:font="Symbol" w:char="F03D"/>
      </w:r>
      <w:r>
        <w:rPr>
          <w:rFonts w:ascii="Times New Roman" w:hAnsi="Times New Roman" w:eastAsia="Times New Roman"/>
          <w:position w:val="-12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 xml:space="preserve">6 </w:t>
      </w:r>
      <w:r>
        <w:rPr>
          <w:position w:val="-10"/>
          <w:sz w:val="21"/>
        </w:rPr>
        <w:t>。</w:t>
      </w:r>
    </w:p>
    <w:p>
      <w:pPr>
        <w:pStyle w:val="4"/>
        <w:tabs>
          <w:tab w:val="left" w:pos="695"/>
        </w:tabs>
        <w:spacing w:line="240" w:lineRule="auto"/>
        <w:ind w:left="154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200660" cy="6985"/>
                <wp:effectExtent l="0" t="0" r="0" b="0"/>
                <wp:docPr id="115" name="组合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0660" cy="6985"/>
                          <a:chOff x="0" y="0"/>
                          <a:chExt cx="316" cy="11"/>
                        </a:xfrm>
                      </wpg:grpSpPr>
                      <wps:wsp>
                        <wps:cNvPr id="114" name="直线 30"/>
                        <wps:cNvCnPr/>
                        <wps:spPr>
                          <a:xfrm>
                            <a:off x="0" y="5"/>
                            <a:ext cx="316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9" o:spid="_x0000_s1026" o:spt="203" style="height:0.55pt;width:15.8pt;" coordsize="316,11" o:gfxdata="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mLM7LSAAAAAgEAAA8AAAAAAAAAAQAgAAAAIgAAAGRycy9kb3ducmV2LnhtbFBLAQIUABQA&#10;AAAIAIdO4kAbP4rg9gEAADAEAAAOAAAAAAAAAAEAIAAAACEBAABkcnMvZTJvRG9jLnhtbFBLBQYA&#10;AAAABgAGAFkBAACJBQAAAAA=&#10;">
                <o:lock v:ext="edit" aspectratio="f"/>
                <v:line id="直线 30" o:spid="_x0000_s1026" o:spt="20" style="position:absolute;left:0;top:5;height:0;width:316;" filled="f" stroked="t" coordsize="21600,21600" o:gfxdata="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+4Ky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337820" cy="6985"/>
                <wp:effectExtent l="0" t="0" r="0" b="0"/>
                <wp:docPr id="56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7820" cy="6985"/>
                          <a:chOff x="0" y="0"/>
                          <a:chExt cx="532" cy="11"/>
                        </a:xfrm>
                      </wpg:grpSpPr>
                      <wps:wsp>
                        <wps:cNvPr id="54" name="直线 32"/>
                        <wps:cNvCnPr/>
                        <wps:spPr>
                          <a:xfrm>
                            <a:off x="0" y="5"/>
                            <a:ext cx="532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1" o:spid="_x0000_s1026" o:spt="203" style="height:0.55pt;width:26.6pt;" coordsize="532,11" o:gfxdata="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slA0DTAAAAAgEAAA8AAAAAAAAAAQAgAAAAIgAAAGRycy9kb3ducmV2LnhtbFBLAQIU&#10;ABQAAAAIAIdO4kBPEC14+AEAAC4EAAAOAAAAAAAAAAEAIAAAACIBAABkcnMvZTJvRG9jLnhtbFBL&#10;BQYAAAAABgAGAFkBAACMBQAAAAA=&#10;">
                <o:lock v:ext="edit" aspectratio="f"/>
                <v:line id="直线 32" o:spid="_x0000_s1026" o:spt="20" style="position:absolute;left:0;top:5;height:0;width:532;" filled="f" stroked="t" coordsize="21600,21600" o:gfxdata="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JP8r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89"/>
          <w:sz w:val="2"/>
        </w:rPr>
        <w:t xml:space="preserve"> </w:t>
      </w:r>
      <w:r>
        <w:rPr>
          <w:spacing w:val="189"/>
          <w:sz w:val="2"/>
        </w:rPr>
        <mc:AlternateContent>
          <mc:Choice Requires="wpg">
            <w:drawing>
              <wp:inline distT="0" distB="0" distL="114300" distR="114300">
                <wp:extent cx="182245" cy="6985"/>
                <wp:effectExtent l="0" t="0" r="0" b="0"/>
                <wp:docPr id="52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245" cy="6985"/>
                          <a:chOff x="0" y="0"/>
                          <a:chExt cx="287" cy="11"/>
                        </a:xfrm>
                      </wpg:grpSpPr>
                      <wps:wsp>
                        <wps:cNvPr id="50" name="直线 34"/>
                        <wps:cNvCnPr/>
                        <wps:spPr>
                          <a:xfrm>
                            <a:off x="0" y="5"/>
                            <a:ext cx="286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3" o:spid="_x0000_s1026" o:spt="203" style="height:0.55pt;width:14.35pt;" coordsize="287,11" o:gfxdata="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lfjTAAAAAgEAAA8AAAAAAAAAAQAgAAAAIgAAAGRycy9kb3ducmV2LnhtbFBL&#10;AQIUABQAAAAIAIdO4kBkr9qv+wEAAC4EAAAOAAAAAAAAAAEAIAAAACIBAABkcnMvZTJvRG9jLnht&#10;bFBLBQYAAAAABgAGAFkBAACPBQAAAAA=&#10;">
                <o:lock v:ext="edit" aspectratio="f"/>
                <v:line id="直线 34" o:spid="_x0000_s1026" o:spt="20" style="position:absolute;left:0;top:5;height:0;width:286;" filled="f" stroked="t" coordsize="21600,21600" o:gfxdata="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dPSz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64"/>
          <w:sz w:val="2"/>
        </w:rPr>
        <w:t xml:space="preserve"> </w:t>
      </w:r>
      <w:r>
        <w:rPr>
          <w:spacing w:val="164"/>
          <w:sz w:val="2"/>
        </w:rPr>
        <mc:AlternateContent>
          <mc:Choice Requires="wpg">
            <w:drawing>
              <wp:inline distT="0" distB="0" distL="114300" distR="114300">
                <wp:extent cx="150495" cy="6985"/>
                <wp:effectExtent l="0" t="0" r="0" b="0"/>
                <wp:docPr id="63" name="组合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0495" cy="6985"/>
                          <a:chOff x="0" y="0"/>
                          <a:chExt cx="237" cy="11"/>
                        </a:xfrm>
                      </wpg:grpSpPr>
                      <wps:wsp>
                        <wps:cNvPr id="62" name="直线 36"/>
                        <wps:cNvCnPr/>
                        <wps:spPr>
                          <a:xfrm>
                            <a:off x="0" y="5"/>
                            <a:ext cx="236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5" o:spid="_x0000_s1026" o:spt="203" style="height:0.55pt;width:11.85pt;" coordsize="237,11" o:gfxdata="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R5oOJ0wAAAAIBAAAPAAAAAAAAAAEAIAAAACIAAABkcnMvZG93bnJldi54bWxQSwEC&#10;FAAUAAAACACHTuJAyrOv9vkBAAAuBAAADgAAAAAAAAABACAAAAAiAQAAZHJzL2Uyb0RvYy54bWxQ&#10;SwUGAAAAAAYABgBZAQAAjQUAAAAA&#10;">
                <o:lock v:ext="edit" aspectratio="f"/>
                <v:line id="直线 36" o:spid="_x0000_s1026" o:spt="20" style="position:absolute;left:0;top:5;height:0;width:236;" filled="f" stroked="t" coordsize="21600,21600" o:gfxdata="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yGBe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59"/>
          <w:sz w:val="2"/>
        </w:rPr>
        <w:t xml:space="preserve"> </w:t>
      </w:r>
      <w:r>
        <w:rPr>
          <w:spacing w:val="159"/>
          <w:sz w:val="2"/>
        </w:rPr>
        <mc:AlternateContent>
          <mc:Choice Requires="wpg">
            <w:drawing>
              <wp:inline distT="0" distB="0" distL="114300" distR="114300">
                <wp:extent cx="187960" cy="6985"/>
                <wp:effectExtent l="0" t="0" r="0" b="0"/>
                <wp:docPr id="65" name="组合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60" cy="6985"/>
                          <a:chOff x="0" y="0"/>
                          <a:chExt cx="296" cy="11"/>
                        </a:xfrm>
                      </wpg:grpSpPr>
                      <wps:wsp>
                        <wps:cNvPr id="64" name="直线 38"/>
                        <wps:cNvCnPr/>
                        <wps:spPr>
                          <a:xfrm>
                            <a:off x="0" y="5"/>
                            <a:ext cx="296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7" o:spid="_x0000_s1026" o:spt="203" style="height:0.55pt;width:14.8pt;" coordsize="296,11" o:gfxdata="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qAEcdMAAAACAQAADwAAAAAAAAABACAAAAAiAAAAZHJzL2Rvd25yZXYueG1sUEsBAhQA&#10;FAAAAAgAh07iQB1sixX3AQAALgQAAA4AAAAAAAAAAQAgAAAAIgEAAGRycy9lMm9Eb2MueG1sUEsF&#10;BgAAAAAGAAYAWQEAAIsFAAAAAA==&#10;">
                <o:lock v:ext="edit" aspectratio="f"/>
                <v:line id="直线 38" o:spid="_x0000_s1026" o:spt="20" style="position:absolute;left:0;top:5;height:0;width:296;" filled="f" stroked="t" coordsize="21600,21600" o:gfxdata="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wjOA2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93"/>
          <w:sz w:val="2"/>
        </w:rPr>
        <w:t xml:space="preserve"> </w:t>
      </w:r>
      <w:r>
        <w:rPr>
          <w:spacing w:val="193"/>
          <w:sz w:val="2"/>
        </w:rPr>
        <mc:AlternateContent>
          <mc:Choice Requires="wpg">
            <w:drawing>
              <wp:inline distT="0" distB="0" distL="114300" distR="114300">
                <wp:extent cx="54610" cy="6985"/>
                <wp:effectExtent l="0" t="0" r="0" b="0"/>
                <wp:docPr id="6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610" cy="6985"/>
                          <a:chOff x="0" y="0"/>
                          <a:chExt cx="86" cy="11"/>
                        </a:xfrm>
                      </wpg:grpSpPr>
                      <wps:wsp>
                        <wps:cNvPr id="68" name="直线 40"/>
                        <wps:cNvCnPr/>
                        <wps:spPr>
                          <a:xfrm>
                            <a:off x="0" y="5"/>
                            <a:ext cx="85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9" o:spid="_x0000_s1026" o:spt="203" style="height:0.55pt;width:4.3pt;" coordsize="86,11" o:gfxdata="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SJPCRdIAAAABAQAADwAAAAAAAAABACAAAAAiAAAAZHJzL2Rvd25yZXYueG1sUEsBAhQA&#10;FAAAAAgAh07iQDcSpiz4AQAAKwQAAA4AAAAAAAAAAQAgAAAAIQEAAGRycy9lMm9Eb2MueG1sUEsF&#10;BgAAAAAGAAYAWQEAAIsFAAAAAA==&#10;">
                <o:lock v:ext="edit" aspectratio="f"/>
                <v:line id="直线 40" o:spid="_x0000_s1026" o:spt="20" style="position:absolute;left:0;top:5;height:0;width:85;" filled="f" stroked="t" coordsize="21600,21600" o:gfxdata="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W4yCLgAAADbAAAA&#10;DwAAAAAAAAABACAAAAAiAAAAZHJzL2Rvd25yZXYueG1sUEsBAhQAFAAAAAgAh07iQDMvBZ47AAAA&#10;OQAAABAAAAAAAAAAAQAgAAAABwEAAGRycy9zaGFwZXhtbC54bWxQSwUGAAAAAAYABgBbAQAAsQMA&#10;AAAA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58"/>
          <w:sz w:val="2"/>
        </w:rPr>
        <w:t xml:space="preserve"> </w:t>
      </w:r>
      <w:r>
        <w:rPr>
          <w:spacing w:val="158"/>
          <w:sz w:val="2"/>
        </w:rPr>
        <mc:AlternateContent>
          <mc:Choice Requires="wpg">
            <w:drawing>
              <wp:inline distT="0" distB="0" distL="114300" distR="114300">
                <wp:extent cx="79375" cy="6985"/>
                <wp:effectExtent l="0" t="0" r="0" b="0"/>
                <wp:docPr id="95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75" cy="6985"/>
                          <a:chOff x="0" y="0"/>
                          <a:chExt cx="125" cy="11"/>
                        </a:xfrm>
                      </wpg:grpSpPr>
                      <wps:wsp>
                        <wps:cNvPr id="94" name="直线 42"/>
                        <wps:cNvCnPr/>
                        <wps:spPr>
                          <a:xfrm>
                            <a:off x="0" y="5"/>
                            <a:ext cx="125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1" o:spid="_x0000_s1026" o:spt="203" style="height:0.55pt;width:6.25pt;" coordsize="125,11" o:gfxdata="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AYsZvw0gAAAAIBAAAPAAAAAAAAAAEAIAAAACIAAABkcnMvZG93bnJldi54bWxQSwECFAAUAAAA&#10;CACHTuJAThO5N/QBAAAtBAAADgAAAAAAAAABACAAAAAhAQAAZHJzL2Uyb0RvYy54bWxQSwUGAAAA&#10;AAYABgBZAQAAhwUAAAAA&#10;">
                <o:lock v:ext="edit" aspectratio="f"/>
                <v:line id="直线 42" o:spid="_x0000_s1026" o:spt="20" style="position:absolute;left:0;top:5;height:0;width:125;" filled="f" stroked="t" coordsize="21600,21600" o:gfxdata="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n2SCq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52"/>
          <w:sz w:val="2"/>
        </w:rPr>
        <w:t xml:space="preserve"> </w:t>
      </w:r>
      <w:r>
        <w:rPr>
          <w:spacing w:val="152"/>
          <w:sz w:val="2"/>
        </w:rPr>
        <mc:AlternateContent>
          <mc:Choice Requires="wpg">
            <w:drawing>
              <wp:inline distT="0" distB="0" distL="114300" distR="114300">
                <wp:extent cx="79375" cy="6985"/>
                <wp:effectExtent l="0" t="0" r="0" b="0"/>
                <wp:docPr id="71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75" cy="6985"/>
                          <a:chOff x="0" y="0"/>
                          <a:chExt cx="125" cy="11"/>
                        </a:xfrm>
                      </wpg:grpSpPr>
                      <wps:wsp>
                        <wps:cNvPr id="70" name="直线 44"/>
                        <wps:cNvCnPr/>
                        <wps:spPr>
                          <a:xfrm>
                            <a:off x="0" y="5"/>
                            <a:ext cx="125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3" o:spid="_x0000_s1026" o:spt="203" style="height:0.55pt;width:6.25pt;" coordsize="125,11" o:gfxdata="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LGb8NIAAAACAQAADwAAAAAAAAABACAAAAAiAAAAZHJzL2Rvd25yZXYueG1sUEsBAhQAFAAA&#10;AAgAh07iQKL9p1f1AQAALQQAAA4AAAAAAAAAAQAgAAAAIQEAAGRycy9lMm9Eb2MueG1sUEsFBgAA&#10;AAAGAAYAWQEAAIgFAAAAAA==&#10;">
                <o:lock v:ext="edit" aspectratio="f"/>
                <v:line id="直线 44" o:spid="_x0000_s1026" o:spt="20" style="position:absolute;left:0;top:5;height:0;width:125;" filled="f" stroked="t" coordsize="21600,21600" o:gfxdata="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WwajT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87"/>
          <w:sz w:val="2"/>
        </w:rPr>
        <w:t xml:space="preserve"> </w:t>
      </w:r>
      <w:r>
        <w:rPr>
          <w:spacing w:val="187"/>
          <w:sz w:val="2"/>
        </w:rPr>
        <mc:AlternateContent>
          <mc:Choice Requires="wpg">
            <w:drawing>
              <wp:inline distT="0" distB="0" distL="114300" distR="114300">
                <wp:extent cx="79375" cy="6985"/>
                <wp:effectExtent l="0" t="0" r="0" b="0"/>
                <wp:docPr id="81" name="组合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375" cy="6985"/>
                          <a:chOff x="0" y="0"/>
                          <a:chExt cx="125" cy="11"/>
                        </a:xfrm>
                      </wpg:grpSpPr>
                      <wps:wsp>
                        <wps:cNvPr id="80" name="直线 46"/>
                        <wps:cNvCnPr/>
                        <wps:spPr>
                          <a:xfrm>
                            <a:off x="0" y="5"/>
                            <a:ext cx="125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5" o:spid="_x0000_s1026" o:spt="203" style="height:0.55pt;width:6.25pt;" coordsize="125,11" o:gfxdata="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GLGb8NIAAAACAQAADwAAAAAAAAABACAAAAAiAAAAZHJzL2Rvd25yZXYueG1sUEsBAhQAFAAA&#10;AAgAh07iQPZmiej1AQAALQQAAA4AAAAAAAAAAQAgAAAAIQEAAGRycy9lMm9Eb2MueG1sUEsFBgAA&#10;AAAGAAYAWQEAAIgFAAAAAA==&#10;">
                <o:lock v:ext="edit" aspectratio="f"/>
                <v:line id="直线 46" o:spid="_x0000_s1026" o:spt="20" style="position:absolute;left:0;top:5;height:0;width:125;" filled="f" stroked="t" coordsize="21600,21600" o:gfxdata="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MU2PS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"/>
        </w:rPr>
        <w:sectPr>
          <w:footerReference r:id="rId5" w:type="default"/>
          <w:pgSz w:w="11910" w:h="16840"/>
          <w:pgMar w:top="1080" w:right="0" w:bottom="1060" w:left="1680" w:header="113" w:footer="875" w:gutter="0"/>
          <w:pgNumType w:start="1"/>
          <w:cols w:space="708" w:num="1"/>
        </w:sectPr>
      </w:pPr>
    </w:p>
    <w:p>
      <w:pPr>
        <w:spacing w:before="0" w:line="240" w:lineRule="auto"/>
        <w:ind w:left="163" w:right="0" w:firstLine="0"/>
        <w:jc w:val="left"/>
        <w:rPr>
          <w:sz w:val="12"/>
        </w:rPr>
      </w:pPr>
      <w:r>
        <w:rPr>
          <w:rFonts w:ascii="MT Extra" w:hAnsi="MT Extra" w:eastAsia="MT Extra"/>
          <w:sz w:val="21"/>
        </w:rPr>
        <w:sym w:font="MT Extra" w:char="F056"/>
      </w:r>
      <w:r>
        <w:rPr>
          <w:rFonts w:ascii="Times New Roman" w:hAnsi="Times New Roman" w:eastAsia="Times New Roman"/>
          <w:i/>
          <w:sz w:val="21"/>
        </w:rPr>
        <w:t>t</w:t>
      </w:r>
      <w:r>
        <w:rPr>
          <w:position w:val="-4"/>
          <w:sz w:val="12"/>
        </w:rPr>
        <w:t>乙</w:t>
      </w:r>
    </w:p>
    <w:p>
      <w:pPr>
        <w:spacing w:before="0" w:line="240" w:lineRule="auto"/>
        <w:ind w:left="266" w:right="0" w:firstLine="0"/>
        <w:jc w:val="left"/>
        <w:rPr>
          <w:sz w:val="12"/>
        </w:rPr>
      </w:pPr>
      <w:r>
        <w:br w:type="column"/>
      </w:r>
      <w:r>
        <w:rPr>
          <w:rFonts w:ascii="Times New Roman" w:eastAsia="Times New Roman"/>
          <w:i/>
          <w:sz w:val="21"/>
        </w:rPr>
        <w:t>Q</w:t>
      </w:r>
      <w:r>
        <w:rPr>
          <w:position w:val="-4"/>
          <w:sz w:val="12"/>
        </w:rPr>
        <w:t>乙</w:t>
      </w:r>
    </w:p>
    <w:p>
      <w:pPr>
        <w:pStyle w:val="4"/>
        <w:spacing w:line="240" w:lineRule="auto"/>
        <w:ind w:left="150" w:right="-58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317500" cy="3810"/>
                <wp:effectExtent l="0" t="0" r="0" b="0"/>
                <wp:docPr id="87" name="组合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500" cy="3810"/>
                          <a:chOff x="0" y="0"/>
                          <a:chExt cx="500" cy="6"/>
                        </a:xfrm>
                      </wpg:grpSpPr>
                      <wps:wsp>
                        <wps:cNvPr id="86" name="直线 48"/>
                        <wps:cNvCnPr/>
                        <wps:spPr>
                          <a:xfrm>
                            <a:off x="0" y="3"/>
                            <a:ext cx="499" cy="0"/>
                          </a:xfrm>
                          <a:prstGeom prst="line">
                            <a:avLst/>
                          </a:prstGeom>
                          <a:ln w="3188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7" o:spid="_x0000_s1026" o:spt="203" style="height:0.3pt;width:25pt;" coordsize="500,6" o:gfxdata="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m7G89EAAAABAQAADwAAAAAAAAABACAAAAAiAAAAZHJzL2Rvd25yZXYueG1sUEsBAhQAFAAA&#10;AAgAh07iQNbynkT2AQAALQQAAA4AAAAAAAAAAQAgAAAAIAEAAGRycy9lMm9Eb2MueG1sUEsFBgAA&#10;AAAGAAYAWQEAAIgFAAAAAA==&#10;">
                <o:lock v:ext="edit" aspectratio="f"/>
                <v:line id="直线 48" o:spid="_x0000_s1026" o:spt="20" style="position:absolute;left:0;top:3;height:0;width:499;" filled="f" stroked="t" coordsize="21600,21600" o:gfxdata="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n3xq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251023622047244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ind w:left="163" w:right="0" w:firstLine="0"/>
        <w:jc w:val="left"/>
        <w:rPr>
          <w:sz w:val="12"/>
        </w:rPr>
      </w:pPr>
      <w:r>
        <w:rPr>
          <w:rFonts w:ascii="Times New Roman" w:eastAsia="Times New Roman"/>
          <w:i/>
          <w:sz w:val="21"/>
        </w:rPr>
        <w:t>c</w:t>
      </w:r>
      <w:r>
        <w:rPr>
          <w:position w:val="-4"/>
          <w:sz w:val="12"/>
        </w:rPr>
        <w:t>乙</w:t>
      </w:r>
      <w:r>
        <w:rPr>
          <w:rFonts w:ascii="Times New Roman" w:eastAsia="Times New Roman"/>
          <w:i/>
          <w:sz w:val="21"/>
        </w:rPr>
        <w:t>m</w:t>
      </w:r>
      <w:r>
        <w:rPr>
          <w:position w:val="-4"/>
          <w:sz w:val="12"/>
        </w:rPr>
        <w:t>乙</w:t>
      </w:r>
    </w:p>
    <w:p>
      <w:pPr>
        <w:tabs>
          <w:tab w:val="left" w:pos="642"/>
          <w:tab w:val="left" w:pos="1068"/>
        </w:tabs>
        <w:spacing w:before="0" w:line="240" w:lineRule="auto"/>
        <w:ind w:left="163" w:right="0" w:firstLine="0"/>
        <w:jc w:val="left"/>
        <w:rPr>
          <w:sz w:val="12"/>
        </w:rPr>
      </w:pPr>
      <w:r>
        <w:br w:type="column"/>
      </w:r>
      <w:r>
        <w:rPr>
          <w:rFonts w:ascii="Times New Roman" w:eastAsia="Times New Roman"/>
          <w:i/>
          <w:spacing w:val="-10"/>
          <w:sz w:val="21"/>
        </w:rPr>
        <w:t>Q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eastAsia="Times New Roman"/>
          <w:i/>
          <w:spacing w:val="-4"/>
          <w:sz w:val="21"/>
        </w:rPr>
        <w:t>c</w:t>
      </w:r>
      <w:r>
        <w:rPr>
          <w:position w:val="-4"/>
          <w:sz w:val="12"/>
        </w:rPr>
        <w:t>甲</w:t>
      </w:r>
      <w:r>
        <w:rPr>
          <w:position w:val="-4"/>
          <w:sz w:val="12"/>
        </w:rPr>
        <w:tab/>
      </w:r>
      <w:r>
        <w:rPr>
          <w:rFonts w:ascii="Times New Roman" w:eastAsia="Times New Roman"/>
          <w:i/>
          <w:sz w:val="21"/>
        </w:rPr>
        <w:t>m</w:t>
      </w:r>
      <w:r>
        <w:rPr>
          <w:position w:val="-4"/>
          <w:sz w:val="12"/>
        </w:rPr>
        <w:t>甲</w:t>
      </w:r>
    </w:p>
    <w:p>
      <w:pPr>
        <w:pStyle w:val="4"/>
        <w:tabs>
          <w:tab w:val="left" w:pos="770"/>
          <w:tab w:val="left" w:pos="1114"/>
        </w:tabs>
        <w:spacing w:line="240" w:lineRule="auto"/>
        <w:ind w:left="163"/>
        <w:rPr>
          <w:rFonts w:ascii="Times New Roman"/>
        </w:rPr>
      </w:pPr>
      <w:r>
        <w:br w:type="column"/>
      </w:r>
      <w:r>
        <w:rPr>
          <w:rFonts w:ascii="Times New Roman"/>
        </w:rPr>
        <w:t xml:space="preserve">1  </w:t>
      </w:r>
      <w:r>
        <w:rPr>
          <w:rFonts w:ascii="Times New Roman"/>
          <w:spacing w:val="29"/>
        </w:rPr>
        <w:t xml:space="preserve"> </w:t>
      </w:r>
      <w:r>
        <w:rPr>
          <w:rFonts w:ascii="Times New Roman"/>
        </w:rPr>
        <w:t>7</w:t>
      </w:r>
      <w:r>
        <w:rPr>
          <w:rFonts w:ascii="Times New Roman"/>
        </w:rPr>
        <w:tab/>
      </w:r>
      <w:r>
        <w:rPr>
          <w:rFonts w:ascii="Times New Roman"/>
        </w:rPr>
        <w:t>2</w:t>
      </w:r>
      <w:r>
        <w:rPr>
          <w:rFonts w:ascii="Times New Roman"/>
        </w:rPr>
        <w:tab/>
      </w:r>
      <w:r>
        <w:rPr>
          <w:rFonts w:ascii="Times New Roman"/>
        </w:rPr>
        <w:t>7</w:t>
      </w:r>
    </w:p>
    <w:p>
      <w:pPr>
        <w:spacing w:after="0" w:line="240" w:lineRule="auto"/>
        <w:rPr>
          <w:rFonts w:ascii="Times New Roman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4">
            <w:col w:w="486" w:space="78"/>
            <w:col w:w="663" w:space="63"/>
            <w:col w:w="1379" w:space="41"/>
            <w:col w:w="7520"/>
          </w:cols>
        </w:sectPr>
      </w:pPr>
    </w:p>
    <w:p>
      <w:pPr>
        <w:pStyle w:val="4"/>
        <w:spacing w:before="76" w:line="240" w:lineRule="auto"/>
      </w:pPr>
      <w:r>
        <w:t xml:space="preserve">故答案为： </w:t>
      </w:r>
      <w:r>
        <w:rPr>
          <w:rFonts w:ascii="Times New Roman" w:eastAsia="Times New Roman"/>
          <w:position w:val="-3"/>
        </w:rPr>
        <w:t xml:space="preserve">7 : 4 </w:t>
      </w:r>
      <w:r>
        <w:t xml:space="preserve">； </w:t>
      </w:r>
      <w:r>
        <w:rPr>
          <w:rFonts w:ascii="Times New Roman" w:eastAsia="Times New Roman"/>
          <w:position w:val="-3"/>
        </w:rPr>
        <w:t xml:space="preserve">6 : 7 </w:t>
      </w:r>
      <w:r>
        <w:t>。</w:t>
      </w:r>
    </w:p>
    <w:p>
      <w:pPr>
        <w:pStyle w:val="4"/>
        <w:spacing w:before="70" w:line="240" w:lineRule="auto"/>
      </w:pPr>
      <w:r>
        <w:rPr>
          <w:rFonts w:ascii="Times New Roman" w:eastAsia="Times New Roman"/>
        </w:rPr>
        <w:t>2</w:t>
      </w:r>
      <w:r>
        <w:t>．</w:t>
      </w:r>
    </w:p>
    <w:p>
      <w:pPr>
        <w:pStyle w:val="4"/>
        <w:spacing w:before="56" w:line="240" w:lineRule="auto"/>
        <w:rPr>
          <w:rFonts w:ascii="Times New Roman" w:eastAsia="Times New Roman"/>
        </w:rPr>
      </w:pPr>
      <w:r>
        <w:rPr>
          <w:position w:val="4"/>
        </w:rPr>
        <w:t>【答案】</w:t>
      </w:r>
      <w:r>
        <w:rPr>
          <w:rFonts w:ascii="Times New Roman" w:eastAsia="Times New Roman"/>
        </w:rPr>
        <w:t xml:space="preserve">15 :16 </w:t>
      </w:r>
      <w:r>
        <w:rPr>
          <w:position w:val="4"/>
        </w:rPr>
        <w:t>；</w:t>
      </w:r>
      <w:r>
        <w:rPr>
          <w:rFonts w:ascii="Times New Roman" w:eastAsia="Times New Roman"/>
        </w:rPr>
        <w:t>15 :16</w:t>
      </w:r>
    </w:p>
    <w:p>
      <w:pPr>
        <w:pStyle w:val="4"/>
        <w:spacing w:before="70" w:line="240" w:lineRule="auto"/>
      </w:pPr>
      <w:r>
        <w:t>【解析】</w:t>
      </w:r>
    </w:p>
    <w:p>
      <w:pPr>
        <w:pStyle w:val="4"/>
        <w:spacing w:before="58" w:line="240" w:lineRule="auto"/>
      </w:pPr>
      <w:r>
        <w:t xml:space="preserve">已知两人每次跳起的高度相同，设每次跳起的高度都为 </w:t>
      </w:r>
      <w:r>
        <w:rPr>
          <w:rFonts w:ascii="Times New Roman" w:eastAsia="Times New Roman"/>
          <w:i/>
          <w:position w:val="-3"/>
        </w:rPr>
        <w:t xml:space="preserve">h </w:t>
      </w:r>
      <w:r>
        <w:t>，</w:t>
      </w:r>
    </w:p>
    <w:p>
      <w:pPr>
        <w:spacing w:before="81" w:line="240" w:lineRule="auto"/>
        <w:ind w:left="120" w:right="0" w:firstLine="0"/>
        <w:jc w:val="left"/>
        <w:rPr>
          <w:sz w:val="21"/>
        </w:rPr>
      </w:pPr>
      <w:r>
        <w:rPr>
          <w:position w:val="1"/>
          <w:sz w:val="21"/>
        </w:rPr>
        <w:t>则</w:t>
      </w:r>
      <w:r>
        <w:rPr>
          <w:rFonts w:ascii="Times New Roman" w:hAnsi="Times New Roman" w:eastAsia="Times New Roman"/>
          <w:position w:val="-2"/>
          <w:sz w:val="21"/>
        </w:rPr>
        <w:t>1</w:t>
      </w:r>
      <w:r>
        <w:rPr>
          <w:rFonts w:ascii="Times New Roman" w:hAnsi="Times New Roman" w:eastAsia="Times New Roman"/>
          <w:i/>
          <w:position w:val="-2"/>
          <w:sz w:val="21"/>
        </w:rPr>
        <w:t xml:space="preserve">min </w:t>
      </w:r>
      <w:r>
        <w:rPr>
          <w:position w:val="1"/>
          <w:sz w:val="21"/>
        </w:rPr>
        <w:t xml:space="preserve">内甲乙做的功之比为： </w:t>
      </w:r>
      <w:r>
        <w:rPr>
          <w:rFonts w:ascii="Times New Roman" w:hAnsi="Times New Roman" w:eastAsia="Times New Roman"/>
          <w:i/>
          <w:position w:val="15"/>
          <w:sz w:val="21"/>
        </w:rPr>
        <w:t>W</w:t>
      </w:r>
      <w:r>
        <w:rPr>
          <w:position w:val="9"/>
          <w:sz w:val="12"/>
        </w:rPr>
        <w:t xml:space="preserve">甲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5"/>
          <w:sz w:val="21"/>
        </w:rPr>
        <w:t>n</w:t>
      </w:r>
      <w:r>
        <w:rPr>
          <w:position w:val="9"/>
          <w:sz w:val="12"/>
        </w:rPr>
        <w:t>甲</w:t>
      </w:r>
      <w:r>
        <w:rPr>
          <w:rFonts w:ascii="Times New Roman" w:hAnsi="Times New Roman" w:eastAsia="Times New Roman"/>
          <w:i/>
          <w:position w:val="15"/>
          <w:sz w:val="21"/>
        </w:rPr>
        <w:t>G</w:t>
      </w:r>
      <w:r>
        <w:rPr>
          <w:position w:val="9"/>
          <w:sz w:val="12"/>
        </w:rPr>
        <w:t>甲</w:t>
      </w:r>
      <w:r>
        <w:rPr>
          <w:rFonts w:ascii="Times New Roman" w:hAnsi="Times New Roman" w:eastAsia="Times New Roman"/>
          <w:i/>
          <w:position w:val="15"/>
          <w:sz w:val="21"/>
        </w:rPr>
        <w:t xml:space="preserve">h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5"/>
          <w:sz w:val="21"/>
        </w:rPr>
        <w:t>n</w:t>
      </w:r>
      <w:r>
        <w:rPr>
          <w:position w:val="9"/>
          <w:sz w:val="12"/>
        </w:rPr>
        <w:t>甲</w:t>
      </w:r>
      <w:r>
        <w:rPr>
          <w:rFonts w:ascii="Times New Roman" w:hAnsi="Times New Roman" w:eastAsia="Times New Roman"/>
          <w:i/>
          <w:position w:val="15"/>
          <w:sz w:val="21"/>
        </w:rPr>
        <w:t>G</w:t>
      </w:r>
      <w:r>
        <w:rPr>
          <w:position w:val="9"/>
          <w:sz w:val="12"/>
        </w:rPr>
        <w:t xml:space="preserve">甲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3"/>
          <w:sz w:val="21"/>
        </w:rPr>
        <w:t xml:space="preserve">150 </w:t>
      </w:r>
      <w:r>
        <w:rPr>
          <w:rFonts w:ascii="Symbol" w:hAnsi="Symbol" w:eastAsia="Symbol"/>
          <w:position w:val="13"/>
          <w:sz w:val="21"/>
        </w:rPr>
        <w:sym w:font="Symbol" w:char="F0B4"/>
      </w:r>
      <w:r>
        <w:rPr>
          <w:rFonts w:ascii="Times New Roman" w:hAnsi="Times New Roman" w:eastAsia="Times New Roman"/>
          <w:position w:val="13"/>
          <w:sz w:val="21"/>
        </w:rPr>
        <w:t xml:space="preserve"> 3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15 :16 </w:t>
      </w:r>
      <w:r>
        <w:rPr>
          <w:position w:val="1"/>
          <w:sz w:val="21"/>
        </w:rPr>
        <w:t>。</w:t>
      </w:r>
    </w:p>
    <w:p>
      <w:pPr>
        <w:tabs>
          <w:tab w:val="left" w:pos="4265"/>
        </w:tabs>
        <w:spacing w:line="240" w:lineRule="auto"/>
        <w:ind w:left="2917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88595" cy="6350"/>
                <wp:effectExtent l="0" t="0" r="0" b="0"/>
                <wp:docPr id="91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95" cy="6350"/>
                          <a:chOff x="0" y="0"/>
                          <a:chExt cx="297" cy="10"/>
                        </a:xfrm>
                      </wpg:grpSpPr>
                      <wps:wsp>
                        <wps:cNvPr id="90" name="直线 50"/>
                        <wps:cNvCnPr/>
                        <wps:spPr>
                          <a:xfrm>
                            <a:off x="0" y="5"/>
                            <a:ext cx="297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9" o:spid="_x0000_s1026" o:spt="203" style="height:0.5pt;width:14.85pt;" coordsize="297,10" o:gfxdata="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EGG+0HTAAAAAgEAAA8AAAAAAAAAAQAgAAAAIgAAAGRycy9kb3ducmV2LnhtbFBLAQIU&#10;ABQAAAAIAIdO4kAe7SMC+AEAAC4EAAAOAAAAAAAAAAEAIAAAACIBAABkcnMvZTJvRG9jLnhtbFBL&#10;BQYAAAAABgAGAFkBAACMBQAAAAA=&#10;">
                <o:lock v:ext="edit" aspectratio="f"/>
                <v:line id="直线 50" o:spid="_x0000_s1026" o:spt="20" style="position:absolute;left:0;top:5;height:0;width:297;" filled="f" stroked="t" coordsize="21600,21600" o:gfxdata="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3SpM7UAAADbAAAADwAA&#10;AAAAAAABACAAAAAiAAAAZHJzL2Rvd25yZXYueG1sUEsBAhQAFAAAAAgAh07iQDMvBZ47AAAAOQAA&#10;ABAAAAAAAAAAAQAgAAAABAEAAGRycy9zaGFwZXhtbC54bWxQSwUGAAAAAAYABgBbAQAArgMA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94"/>
          <w:sz w:val="2"/>
        </w:rPr>
        <w:t xml:space="preserve"> </w:t>
      </w:r>
      <w:r>
        <w:rPr>
          <w:spacing w:val="194"/>
          <w:sz w:val="2"/>
        </w:rPr>
        <mc:AlternateContent>
          <mc:Choice Requires="wpg">
            <w:drawing>
              <wp:inline distT="0" distB="0" distL="114300" distR="114300">
                <wp:extent cx="382270" cy="6350"/>
                <wp:effectExtent l="0" t="0" r="0" b="0"/>
                <wp:docPr id="103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2270" cy="6350"/>
                          <a:chOff x="0" y="0"/>
                          <a:chExt cx="602" cy="10"/>
                        </a:xfrm>
                      </wpg:grpSpPr>
                      <wps:wsp>
                        <wps:cNvPr id="102" name="直线 52"/>
                        <wps:cNvCnPr/>
                        <wps:spPr>
                          <a:xfrm>
                            <a:off x="0" y="5"/>
                            <a:ext cx="601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1" o:spid="_x0000_s1026" o:spt="203" style="height:0.5pt;width:30.1pt;" coordsize="602,10" o:gfxdata="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t4+rJtIAAAACAQAADwAAAAAAAAABACAAAAAiAAAAZHJzL2Rvd25yZXYueG1sUEsB&#10;AhQAFAAAAAgAh07iQOo6vFz7AQAAMAQAAA4AAAAAAAAAAQAgAAAAIQEAAGRycy9lMm9Eb2MueG1s&#10;UEsFBgAAAAAGAAYAWQEAAI4FAAAAAA==&#10;">
                <o:lock v:ext="edit" aspectratio="f"/>
                <v:line id="直线 52" o:spid="_x0000_s1026" o:spt="20" style="position:absolute;left:0;top:5;height:0;width:601;" filled="f" stroked="t" coordsize="21600,21600" o:gfxdata="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M0kDsO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pacing w:val="194"/>
          <w:sz w:val="2"/>
        </w:rPr>
        <w:tab/>
      </w:r>
      <w:r>
        <w:rPr>
          <w:spacing w:val="194"/>
          <w:sz w:val="2"/>
        </w:rPr>
        <mc:AlternateContent>
          <mc:Choice Requires="wpg">
            <w:drawing>
              <wp:inline distT="0" distB="0" distL="114300" distR="114300">
                <wp:extent cx="321310" cy="6350"/>
                <wp:effectExtent l="0" t="0" r="0" b="0"/>
                <wp:docPr id="111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1310" cy="6350"/>
                          <a:chOff x="0" y="0"/>
                          <a:chExt cx="506" cy="10"/>
                        </a:xfrm>
                      </wpg:grpSpPr>
                      <wps:wsp>
                        <wps:cNvPr id="110" name="直线 54"/>
                        <wps:cNvCnPr/>
                        <wps:spPr>
                          <a:xfrm>
                            <a:off x="0" y="5"/>
                            <a:ext cx="506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3" o:spid="_x0000_s1026" o:spt="203" style="height:0.5pt;width:25.3pt;" coordsize="506,10" o:gfxdata="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Th7hDtIAAAACAQAADwAAAAAAAAABACAAAAAiAAAAZHJzL2Rvd25yZXYueG1sUEsBAhQAFAAA&#10;AAgAh07iQMvTjNz1AQAAMAQAAA4AAAAAAAAAAQAgAAAAIQEAAGRycy9lMm9Eb2MueG1sUEsFBgAA&#10;AAAGAAYAWQEAAIgFAAAAAA==&#10;">
                <o:lock v:ext="edit" aspectratio="f"/>
                <v:line id="直线 54" o:spid="_x0000_s1026" o:spt="20" style="position:absolute;left:0;top:5;height:0;width:506;" filled="f" stroked="t" coordsize="21600,21600" o:gfxdata="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djo/K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spacing w:val="193"/>
          <w:sz w:val="2"/>
        </w:rPr>
        <w:t xml:space="preserve"> </w:t>
      </w:r>
      <w:r>
        <w:rPr>
          <w:spacing w:val="193"/>
          <w:sz w:val="2"/>
        </w:rPr>
        <mc:AlternateContent>
          <mc:Choice Requires="wpg">
            <w:drawing>
              <wp:inline distT="0" distB="0" distL="114300" distR="114300">
                <wp:extent cx="377825" cy="6350"/>
                <wp:effectExtent l="0" t="0" r="0" b="0"/>
                <wp:docPr id="109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7825" cy="6350"/>
                          <a:chOff x="0" y="0"/>
                          <a:chExt cx="595" cy="10"/>
                        </a:xfrm>
                      </wpg:grpSpPr>
                      <wps:wsp>
                        <wps:cNvPr id="108" name="直线 56"/>
                        <wps:cNvCnPr/>
                        <wps:spPr>
                          <a:xfrm>
                            <a:off x="0" y="5"/>
                            <a:ext cx="594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5" o:spid="_x0000_s1026" o:spt="203" style="height:0.5pt;width:29.75pt;" coordsize="595,10" o:gfxdata="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fT64UNMAAAACAQAADwAAAAAAAAABACAAAAAiAAAAZHJzL2Rvd25yZXYueG1sUEsB&#10;AhQAFAAAAAgAh07iQBCl6YL6AQAAMAQAAA4AAAAAAAAAAQAgAAAAIgEAAGRycy9lMm9Eb2MueG1s&#10;UEsFBgAAAAAGAAYAWQEAAI4FAAAAAA==&#10;">
                <o:lock v:ext="edit" aspectratio="f"/>
                <v:line id="直线 56" o:spid="_x0000_s1026" o:spt="20" style="position:absolute;left:0;top:5;height:0;width:594;" filled="f" stroked="t" coordsize="21600,21600" o:gfxdata="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Mw5Kb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3457"/>
          <w:tab w:val="left" w:pos="4283"/>
          <w:tab w:val="left" w:pos="4991"/>
        </w:tabs>
        <w:spacing w:before="0" w:line="240" w:lineRule="auto"/>
        <w:ind w:left="2915" w:right="0" w:firstLine="0"/>
        <w:jc w:val="left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spacing w:val="-21"/>
          <w:sz w:val="21"/>
        </w:rPr>
        <w:t>W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hAnsi="Times New Roman"/>
          <w:i/>
          <w:spacing w:val="-19"/>
          <w:sz w:val="21"/>
        </w:rPr>
        <w:t>n</w:t>
      </w:r>
      <w:r>
        <w:rPr>
          <w:spacing w:val="4"/>
          <w:position w:val="-4"/>
          <w:sz w:val="12"/>
        </w:rPr>
        <w:t>乙</w:t>
      </w:r>
      <w:r>
        <w:rPr>
          <w:rFonts w:ascii="Times New Roman" w:hAnsi="Times New Roman"/>
          <w:i/>
          <w:spacing w:val="-19"/>
          <w:sz w:val="21"/>
        </w:rPr>
        <w:t>G</w:t>
      </w:r>
      <w:r>
        <w:rPr>
          <w:spacing w:val="10"/>
          <w:position w:val="-4"/>
          <w:sz w:val="12"/>
        </w:rPr>
        <w:t>乙</w:t>
      </w:r>
      <w:r>
        <w:rPr>
          <w:rFonts w:ascii="Times New Roman" w:hAnsi="Times New Roman"/>
          <w:i/>
          <w:sz w:val="21"/>
        </w:rPr>
        <w:t>h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i/>
          <w:spacing w:val="-19"/>
          <w:sz w:val="21"/>
        </w:rPr>
        <w:t>n</w:t>
      </w:r>
      <w:r>
        <w:rPr>
          <w:spacing w:val="4"/>
          <w:position w:val="-4"/>
          <w:sz w:val="12"/>
        </w:rPr>
        <w:t>乙</w:t>
      </w:r>
      <w:r>
        <w:rPr>
          <w:rFonts w:ascii="Times New Roman" w:hAnsi="Times New Roman"/>
          <w:i/>
          <w:spacing w:val="-19"/>
          <w:sz w:val="21"/>
        </w:rPr>
        <w:t>G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hAnsi="Times New Roman"/>
          <w:sz w:val="21"/>
        </w:rPr>
        <w:t>120</w:t>
      </w:r>
      <w:r>
        <w:rPr>
          <w:rFonts w:ascii="Times New Roman" w:hAnsi="Times New Roman"/>
          <w:spacing w:val="-45"/>
          <w:sz w:val="21"/>
        </w:rPr>
        <w:t xml:space="preserve">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z w:val="21"/>
        </w:rPr>
        <w:t xml:space="preserve"> 4</w:t>
      </w:r>
    </w:p>
    <w:p>
      <w:pPr>
        <w:spacing w:before="97" w:line="240" w:lineRule="auto"/>
        <w:ind w:left="1258" w:right="4386" w:firstLine="0"/>
        <w:jc w:val="center"/>
        <w:rPr>
          <w:sz w:val="12"/>
        </w:rPr>
      </w:pPr>
      <w:r>
        <w:rPr>
          <w:rFonts w:ascii="Times New Roman" w:eastAsia="Times New Roman"/>
          <w:i/>
          <w:sz w:val="21"/>
        </w:rPr>
        <w:t>W</w:t>
      </w:r>
      <w:r>
        <w:rPr>
          <w:position w:val="-4"/>
          <w:sz w:val="12"/>
        </w:rPr>
        <w:t>甲</w:t>
      </w:r>
    </w:p>
    <w:p>
      <w:pPr>
        <w:spacing w:before="0" w:line="240" w:lineRule="auto"/>
        <w:ind w:left="133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3237865</wp:posOffset>
                </wp:positionH>
                <wp:positionV relativeFrom="paragraph">
                  <wp:posOffset>20955</wp:posOffset>
                </wp:positionV>
                <wp:extent cx="182245" cy="0"/>
                <wp:effectExtent l="0" t="0" r="0" b="0"/>
                <wp:wrapNone/>
                <wp:docPr id="8" name="直线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2245" cy="0"/>
                        </a:xfrm>
                        <a:prstGeom prst="line">
                          <a:avLst/>
                        </a:prstGeom>
                        <a:ln w="31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7" o:spid="_x0000_s1026" o:spt="20" style="position:absolute;left:0pt;margin-left:254.95pt;margin-top:1.65pt;height:0pt;width:14.35pt;mso-position-horizontal-relative:page;z-index:-251644928;mso-width-relative:page;mso-height-relative:page;" filled="f" stroked="t" coordsize="21600,21600" o:gfxdata="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MTFZ91QAAAAcBAAAPAAAAAAAAAAEAIAAAACIAAABkcnMv&#10;ZG93bnJldi54bWxQSwECFAAUAAAACACHTuJAnUDQqZQBAAAKAwAADgAAAAAAAAABACAAAAAkAQAA&#10;ZHJzL2Uyb0RvYy54bWxQSwUGAAAAAAYABgBZAQAAKgUAAAAA&#10;">
                <v:fill on="f" focussize="0,0"/>
                <v:stroke weight="0.25102362204724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Times New Roman"/>
          <w:spacing w:val="-8"/>
          <w:position w:val="-3"/>
          <w:sz w:val="21"/>
        </w:rPr>
        <w:t>1</w:t>
      </w:r>
      <w:r>
        <w:rPr>
          <w:rFonts w:ascii="Times New Roman" w:hAnsi="Times New Roman" w:eastAsia="Times New Roman"/>
          <w:i/>
          <w:spacing w:val="-8"/>
          <w:position w:val="-3"/>
          <w:sz w:val="21"/>
        </w:rPr>
        <w:t xml:space="preserve">min </w:t>
      </w:r>
      <w:r>
        <w:rPr>
          <w:spacing w:val="-4"/>
          <w:sz w:val="21"/>
        </w:rPr>
        <w:t xml:space="preserve">内甲乙做功的功率之比： </w:t>
      </w:r>
      <w:r>
        <w:rPr>
          <w:rFonts w:ascii="Times New Roman" w:hAnsi="Times New Roman" w:eastAsia="Times New Roman"/>
          <w:i/>
          <w:spacing w:val="-51"/>
          <w:position w:val="12"/>
          <w:sz w:val="21"/>
        </w:rPr>
        <w:t>P</w:t>
      </w:r>
      <w:r>
        <w:rPr>
          <w:spacing w:val="13"/>
          <w:position w:val="7"/>
          <w:sz w:val="12"/>
        </w:rPr>
        <w:t xml:space="preserve">甲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position w:val="6"/>
          <w:sz w:val="21"/>
          <w:u w:val="single"/>
        </w:rPr>
        <w:t xml:space="preserve"> </w:t>
      </w:r>
      <w:r>
        <w:rPr>
          <w:rFonts w:ascii="Times New Roman" w:hAnsi="Times New Roman" w:eastAsia="Times New Roman"/>
          <w:i/>
          <w:position w:val="6"/>
          <w:sz w:val="21"/>
          <w:u w:val="single"/>
        </w:rPr>
        <w:t>t</w:t>
      </w:r>
      <w:r>
        <w:rPr>
          <w:rFonts w:ascii="Times New Roman" w:hAnsi="Times New Roman" w:eastAsia="Times New Roman"/>
          <w:i/>
          <w:position w:val="6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4"/>
          <w:position w:val="12"/>
          <w:sz w:val="21"/>
        </w:rPr>
        <w:t>W</w:t>
      </w:r>
      <w:r>
        <w:rPr>
          <w:spacing w:val="7"/>
          <w:position w:val="7"/>
          <w:sz w:val="12"/>
        </w:rPr>
        <w:t xml:space="preserve">甲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position w:val="-2"/>
          <w:sz w:val="21"/>
        </w:rPr>
        <w:t xml:space="preserve"> 15</w:t>
      </w:r>
      <w:r>
        <w:rPr>
          <w:rFonts w:ascii="Times New Roman" w:hAnsi="Times New Roman" w:eastAsia="Times New Roman"/>
          <w:spacing w:val="-12"/>
          <w:position w:val="-2"/>
          <w:sz w:val="21"/>
        </w:rPr>
        <w:t xml:space="preserve"> :</w:t>
      </w:r>
      <w:r>
        <w:rPr>
          <w:rFonts w:ascii="Times New Roman" w:hAnsi="Times New Roman" w:eastAsia="Times New Roman"/>
          <w:spacing w:val="3"/>
          <w:position w:val="-2"/>
          <w:sz w:val="21"/>
        </w:rPr>
        <w:t xml:space="preserve">16 </w:t>
      </w:r>
      <w:r>
        <w:rPr>
          <w:sz w:val="21"/>
        </w:rPr>
        <w:t>。</w:t>
      </w:r>
    </w:p>
    <w:p>
      <w:pPr>
        <w:tabs>
          <w:tab w:val="left" w:pos="3947"/>
        </w:tabs>
        <w:spacing w:line="240" w:lineRule="auto"/>
        <w:ind w:left="2916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59385" cy="6985"/>
                <wp:effectExtent l="0" t="0" r="0" b="0"/>
                <wp:docPr id="107" name="组合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9385" cy="6985"/>
                          <a:chOff x="0" y="0"/>
                          <a:chExt cx="251" cy="11"/>
                        </a:xfrm>
                      </wpg:grpSpPr>
                      <wps:wsp>
                        <wps:cNvPr id="106" name="直线 59"/>
                        <wps:cNvCnPr/>
                        <wps:spPr>
                          <a:xfrm>
                            <a:off x="0" y="5"/>
                            <a:ext cx="250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58" o:spid="_x0000_s1026" o:spt="203" style="height:0.55pt;width:12.55pt;" coordsize="251,11" o:gfxdata="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nZgQK0gAAAAIBAAAPAAAAAAAAAAEAIAAAACIAAABkcnMvZG93bnJldi54bWxQSwEC&#10;FAAUAAAACACHTuJAJl0VdPoBAAAwBAAADgAAAAAAAAABACAAAAAhAQAAZHJzL2Uyb0RvYy54bWxQ&#10;SwUGAAAAAAYABgBZAQAAjQUAAAAA&#10;">
                <o:lock v:ext="edit" aspectratio="f"/>
                <v:line id="直线 59" o:spid="_x0000_s1026" o:spt="20" style="position:absolute;left:0;top:5;height:0;width:250;" filled="f" stroked="t" coordsize="21600,21600" o:gfxdata="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qaf6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189230" cy="6985"/>
                <wp:effectExtent l="0" t="0" r="0" b="0"/>
                <wp:docPr id="61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230" cy="6985"/>
                          <a:chOff x="0" y="0"/>
                          <a:chExt cx="298" cy="11"/>
                        </a:xfrm>
                      </wpg:grpSpPr>
                      <wps:wsp>
                        <wps:cNvPr id="60" name="直线 61"/>
                        <wps:cNvCnPr/>
                        <wps:spPr>
                          <a:xfrm>
                            <a:off x="0" y="5"/>
                            <a:ext cx="297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0" o:spid="_x0000_s1026" o:spt="203" style="height:0.55pt;width:14.9pt;" coordsize="298,11" o:gfxdata="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INQ8xvSAAAAAgEAAA8AAAAAAAAAAQAgAAAAIgAAAGRycy9kb3ducmV2LnhtbFBLAQIU&#10;ABQAAAAIAIdO4kCr4Ytu+QEAAC4EAAAOAAAAAAAAAAEAIAAAACEBAABkcnMvZTJvRG9jLnhtbFBL&#10;BQYAAAAABgAGAFkBAACMBQAAAAA=&#10;">
                <o:lock v:ext="edit" aspectratio="f"/>
                <v:line id="直线 61" o:spid="_x0000_s1026" o:spt="20" style="position:absolute;left:0;top:5;height:0;width:297;" filled="f" stroked="t" coordsize="21600,21600" o:gfxdata="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xg+DrgAAADbAAAA&#10;DwAAAAAAAAABACAAAAAiAAAAZHJzL2Rvd25yZXYueG1sUEsBAhQAFAAAAAgAh07iQDMvBZ47AAAA&#10;OQAAABAAAAAAAAAAAQAgAAAABwEAAGRycy9zaGFwZXhtbC54bWxQSwUGAAAAAAYABgBbAQAAsQMA&#10;AAAA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spacing w:before="0" w:line="240" w:lineRule="auto"/>
        <w:ind w:left="0" w:right="38" w:firstLine="0"/>
        <w:jc w:val="right"/>
        <w:rPr>
          <w:sz w:val="12"/>
        </w:rPr>
      </w:pPr>
      <w:r>
        <w:rPr>
          <w:rFonts w:ascii="Times New Roman" w:eastAsia="Times New Roman"/>
          <w:i/>
          <w:w w:val="95"/>
          <w:sz w:val="21"/>
        </w:rPr>
        <w:t>P</w:t>
      </w:r>
      <w:r>
        <w:rPr>
          <w:w w:val="95"/>
          <w:position w:val="-4"/>
          <w:sz w:val="12"/>
        </w:rPr>
        <w:t>乙</w:t>
      </w:r>
    </w:p>
    <w:p>
      <w:pPr>
        <w:pStyle w:val="4"/>
        <w:spacing w:before="1" w:line="240" w:lineRule="auto"/>
        <w:ind w:left="0"/>
        <w:rPr>
          <w:sz w:val="24"/>
        </w:rPr>
      </w:pPr>
    </w:p>
    <w:p>
      <w:pPr>
        <w:pStyle w:val="4"/>
        <w:spacing w:before="1" w:line="240" w:lineRule="auto"/>
      </w:pPr>
      <w:r>
        <w:t>故答案为：</w:t>
      </w:r>
      <w:r>
        <w:rPr>
          <w:rFonts w:ascii="Times New Roman" w:eastAsia="Times New Roman"/>
        </w:rPr>
        <w:t xml:space="preserve">15 :16 </w:t>
      </w:r>
      <w:r>
        <w:t>；</w:t>
      </w:r>
      <w:r>
        <w:rPr>
          <w:rFonts w:ascii="Times New Roman" w:eastAsia="Times New Roman"/>
        </w:rPr>
        <w:t xml:space="preserve">15 :16 </w:t>
      </w:r>
      <w:r>
        <w:t>。</w:t>
      </w:r>
    </w:p>
    <w:p>
      <w:pPr>
        <w:tabs>
          <w:tab w:val="left" w:pos="648"/>
        </w:tabs>
        <w:spacing w:before="0" w:line="240" w:lineRule="auto"/>
        <w:ind w:left="120" w:right="0" w:firstLine="0"/>
        <w:jc w:val="left"/>
        <w:rPr>
          <w:sz w:val="12"/>
        </w:rPr>
      </w:pPr>
      <w:r>
        <w:br w:type="column"/>
      </w:r>
      <w:r>
        <w:rPr>
          <w:rFonts w:ascii="Times New Roman" w:eastAsia="Times New Roman"/>
          <w:i/>
          <w:spacing w:val="-21"/>
          <w:sz w:val="21"/>
        </w:rPr>
        <w:t>W</w:t>
      </w:r>
      <w:r>
        <w:rPr>
          <w:position w:val="-4"/>
          <w:sz w:val="12"/>
        </w:rPr>
        <w:t>乙</w:t>
      </w:r>
      <w:r>
        <w:rPr>
          <w:position w:val="-4"/>
          <w:sz w:val="12"/>
        </w:rPr>
        <w:tab/>
      </w:r>
      <w:r>
        <w:rPr>
          <w:rFonts w:ascii="Times New Roman" w:eastAsia="Times New Roman"/>
          <w:i/>
          <w:spacing w:val="-10"/>
          <w:position w:val="-2"/>
          <w:sz w:val="21"/>
        </w:rPr>
        <w:t>W</w:t>
      </w:r>
      <w:r>
        <w:rPr>
          <w:position w:val="-7"/>
          <w:sz w:val="12"/>
        </w:rPr>
        <w:t>乙</w:t>
      </w:r>
    </w:p>
    <w:p>
      <w:pPr>
        <w:spacing w:before="0" w:line="240" w:lineRule="auto"/>
        <w:ind w:left="239" w:right="0" w:firstLine="0"/>
        <w:jc w:val="left"/>
        <w:rPr>
          <w:rFonts w:asci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3234690</wp:posOffset>
                </wp:positionH>
                <wp:positionV relativeFrom="paragraph">
                  <wp:posOffset>-12065</wp:posOffset>
                </wp:positionV>
                <wp:extent cx="188595" cy="0"/>
                <wp:effectExtent l="0" t="0" r="0" b="0"/>
                <wp:wrapNone/>
                <wp:docPr id="10" name="直线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" cy="0"/>
                        </a:xfrm>
                        <a:prstGeom prst="line">
                          <a:avLst/>
                        </a:prstGeom>
                        <a:ln w="31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3" o:spid="_x0000_s1026" o:spt="20" style="position:absolute;left:0pt;margin-left:254.7pt;margin-top:-0.95pt;height:0pt;width:14.85pt;mso-position-horizontal-relative:page;z-index:-251642880;mso-width-relative:page;mso-height-relative:page;" filled="f" stroked="t" coordsize="21600,21600" o:gfxdata="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">
                <v:fill on="f" focussize="0,0"/>
                <v:stroke weight="0.25102362204724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i/>
          <w:w w:val="99"/>
          <w:sz w:val="21"/>
        </w:rPr>
        <w:t>t</w:t>
      </w:r>
    </w:p>
    <w:p>
      <w:pPr>
        <w:spacing w:after="0" w:line="240" w:lineRule="auto"/>
        <w:jc w:val="left"/>
        <w:rPr>
          <w:rFonts w:asci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3183" w:space="105"/>
            <w:col w:w="6942"/>
          </w:cols>
        </w:sectPr>
      </w:pPr>
    </w:p>
    <w:p>
      <w:pPr>
        <w:pStyle w:val="4"/>
        <w:spacing w:before="5" w:line="240" w:lineRule="auto"/>
        <w:ind w:left="0"/>
        <w:rPr>
          <w:rFonts w:ascii="Times New Roman"/>
          <w:i/>
          <w:sz w:val="24"/>
        </w:rPr>
      </w:pPr>
    </w:p>
    <w:p>
      <w:pPr>
        <w:pStyle w:val="4"/>
        <w:spacing w:before="76" w:line="240" w:lineRule="auto"/>
      </w:pPr>
      <w:r>
        <w:rPr>
          <w:rFonts w:ascii="Times New Roman" w:eastAsia="Times New Roman"/>
        </w:rPr>
        <w:t>3</w:t>
      </w:r>
      <w:r>
        <w:t>．</w:t>
      </w:r>
    </w:p>
    <w:p>
      <w:pPr>
        <w:pStyle w:val="4"/>
        <w:spacing w:before="54" w:line="240" w:lineRule="auto"/>
        <w:jc w:val="both"/>
        <w:rPr>
          <w:rFonts w:ascii="Symbol" w:hAnsi="Symbol"/>
        </w:rPr>
      </w:pPr>
      <w:r>
        <w:t xml:space="preserve">【答案】 </w:t>
      </w:r>
      <w:r>
        <w:rPr>
          <w:rFonts w:ascii="Symbol" w:hAnsi="Symbol"/>
          <w:position w:val="0"/>
          <w:sz w:val="22"/>
        </w:rPr>
        <w:sym w:font="Symbol" w:char="F03D"/>
      </w:r>
      <w:r>
        <w:rPr>
          <w:rFonts w:ascii="Times New Roman" w:hAnsi="Times New Roman"/>
          <w:position w:val="0"/>
          <w:sz w:val="22"/>
        </w:rPr>
        <w:t xml:space="preserve"> </w:t>
      </w:r>
      <w:r>
        <w:t xml:space="preserve">； </w:t>
      </w:r>
      <w:r>
        <w:rPr>
          <w:rFonts w:ascii="Symbol" w:hAnsi="Symbol"/>
          <w:position w:val="-2"/>
        </w:rPr>
        <w:sym w:font="Symbol" w:char="F03E"/>
      </w:r>
    </w:p>
    <w:p>
      <w:pPr>
        <w:pStyle w:val="4"/>
        <w:spacing w:before="45" w:line="240" w:lineRule="auto"/>
      </w:pPr>
      <w:r>
        <w:t>【解析】</w:t>
      </w:r>
    </w:p>
    <w:p>
      <w:pPr>
        <w:pStyle w:val="8"/>
        <w:numPr>
          <w:ilvl w:val="0"/>
          <w:numId w:val="9"/>
        </w:numPr>
        <w:tabs>
          <w:tab w:val="left" w:pos="646"/>
        </w:tabs>
        <w:spacing w:before="60" w:after="0" w:line="240" w:lineRule="auto"/>
        <w:ind w:left="120" w:right="1797" w:firstLine="0"/>
        <w:jc w:val="both"/>
        <w:rPr>
          <w:sz w:val="21"/>
        </w:rPr>
      </w:pPr>
      <w:r>
        <w:rPr>
          <w:sz w:val="21"/>
        </w:rPr>
        <w:t>甲、乙两人抬着一个密度分布均匀的长方体木块，在水平地面上匀速行走了</w:t>
      </w:r>
      <w:r>
        <w:rPr>
          <w:rFonts w:ascii="Times New Roman" w:hAnsi="Times New Roman" w:eastAsia="Times New Roman"/>
          <w:position w:val="-3"/>
          <w:sz w:val="21"/>
        </w:rPr>
        <w:t>10</w:t>
      </w:r>
      <w:r>
        <w:rPr>
          <w:rFonts w:ascii="Times New Roman" w:hAnsi="Times New Roman" w:eastAsia="Times New Roman"/>
          <w:i/>
          <w:position w:val="-3"/>
          <w:sz w:val="21"/>
        </w:rPr>
        <w:t>m</w:t>
      </w:r>
      <w:r>
        <w:rPr>
          <w:rFonts w:ascii="Times New Roman" w:hAnsi="Times New Roman" w:eastAsia="Times New Roman"/>
          <w:i/>
          <w:spacing w:val="-17"/>
          <w:position w:val="-3"/>
          <w:sz w:val="21"/>
        </w:rPr>
        <w:t xml:space="preserve"> </w:t>
      </w:r>
      <w:r>
        <w:rPr>
          <w:sz w:val="21"/>
        </w:rPr>
        <w:t>，人</w:t>
      </w:r>
      <w:r>
        <w:rPr>
          <w:spacing w:val="5"/>
          <w:sz w:val="21"/>
        </w:rPr>
        <w:t xml:space="preserve">施加的力是竖直向上的，但木块没有向上移动距离，所以他们对木块做的功都为 </w:t>
      </w:r>
      <w:r>
        <w:rPr>
          <w:rFonts w:ascii="Times New Roman" w:hAnsi="Times New Roman" w:eastAsia="Times New Roman"/>
          <w:spacing w:val="10"/>
          <w:sz w:val="21"/>
        </w:rPr>
        <w:t>0</w:t>
      </w:r>
      <w:r>
        <w:rPr>
          <w:spacing w:val="5"/>
          <w:sz w:val="21"/>
        </w:rPr>
        <w:t>，则</w:t>
      </w:r>
      <w:r>
        <w:rPr>
          <w:rFonts w:ascii="Times New Roman" w:hAnsi="Times New Roman" w:eastAsia="Times New Roman"/>
          <w:i/>
          <w:spacing w:val="-25"/>
          <w:sz w:val="21"/>
        </w:rPr>
        <w:t>W</w:t>
      </w:r>
      <w:r>
        <w:rPr>
          <w:spacing w:val="1"/>
          <w:position w:val="-4"/>
          <w:sz w:val="12"/>
        </w:rPr>
        <w:t xml:space="preserve">甲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21"/>
          <w:sz w:val="21"/>
        </w:rPr>
        <w:t>W</w:t>
      </w:r>
      <w:r>
        <w:rPr>
          <w:spacing w:val="-5"/>
          <w:position w:val="-4"/>
          <w:sz w:val="12"/>
        </w:rPr>
        <w:t xml:space="preserve">乙 </w:t>
      </w:r>
      <w:r>
        <w:rPr>
          <w:position w:val="2"/>
          <w:sz w:val="21"/>
        </w:rPr>
        <w:t>。</w:t>
      </w:r>
    </w:p>
    <w:p>
      <w:pPr>
        <w:pStyle w:val="8"/>
        <w:numPr>
          <w:ilvl w:val="0"/>
          <w:numId w:val="9"/>
        </w:numPr>
        <w:tabs>
          <w:tab w:val="left" w:pos="646"/>
        </w:tabs>
        <w:spacing w:before="26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上楼时需要克服木块的重力，以木块重力为阻力，木块的重心在木块的中心上，甲和乙的动力都是竖直向上的，分别以甲、乙的手为支点时，如图所示：</w:t>
      </w: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1331595" cy="2181225"/>
            <wp:effectExtent l="0" t="0" r="0" b="0"/>
            <wp:docPr id="41" name="image2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image22.jpe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1614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49" w:line="240" w:lineRule="auto"/>
        <w:ind w:left="120" w:right="1797" w:firstLine="0"/>
        <w:jc w:val="both"/>
        <w:rPr>
          <w:sz w:val="21"/>
        </w:rPr>
      </w:pPr>
      <w:r>
        <w:rPr>
          <w:spacing w:val="-10"/>
          <w:sz w:val="21"/>
        </w:rPr>
        <w:t xml:space="preserve">乙的动力臂 </w:t>
      </w:r>
      <w:r>
        <w:rPr>
          <w:rFonts w:ascii="Times New Roman" w:hAnsi="Times New Roman" w:eastAsia="Times New Roman"/>
          <w:i/>
          <w:position w:val="-3"/>
          <w:sz w:val="21"/>
        </w:rPr>
        <w:t>AB</w:t>
      </w:r>
      <w:r>
        <w:rPr>
          <w:rFonts w:ascii="Times New Roman" w:hAnsi="Times New Roman" w:eastAsia="Times New Roman"/>
          <w:i/>
          <w:spacing w:val="-13"/>
          <w:position w:val="-3"/>
          <w:sz w:val="21"/>
        </w:rPr>
        <w:t xml:space="preserve"> </w:t>
      </w:r>
      <w:r>
        <w:rPr>
          <w:spacing w:val="-8"/>
          <w:sz w:val="21"/>
        </w:rPr>
        <w:t xml:space="preserve">等于甲的动力臂 </w:t>
      </w:r>
      <w:r>
        <w:rPr>
          <w:rFonts w:ascii="Times New Roman" w:hAnsi="Times New Roman" w:eastAsia="Times New Roman"/>
          <w:i/>
          <w:position w:val="-3"/>
          <w:sz w:val="21"/>
        </w:rPr>
        <w:t>BA</w:t>
      </w:r>
      <w:r>
        <w:rPr>
          <w:rFonts w:ascii="Times New Roman" w:hAnsi="Times New Roman" w:eastAsia="Times New Roman"/>
          <w:i/>
          <w:spacing w:val="-18"/>
          <w:position w:val="-3"/>
          <w:sz w:val="21"/>
        </w:rPr>
        <w:t xml:space="preserve"> </w:t>
      </w:r>
      <w:r>
        <w:rPr>
          <w:spacing w:val="-3"/>
          <w:sz w:val="21"/>
        </w:rPr>
        <w:t>，以甲为支点时重力的力臂</w:t>
      </w:r>
      <w:r>
        <w:rPr>
          <w:rFonts w:ascii="Times New Roman" w:hAnsi="Times New Roman" w:eastAsia="Times New Roman"/>
          <w:i/>
          <w:spacing w:val="-4"/>
          <w:position w:val="-3"/>
          <w:sz w:val="21"/>
        </w:rPr>
        <w:t>OA</w:t>
      </w:r>
      <w:r>
        <w:rPr>
          <w:rFonts w:ascii="Times New Roman" w:hAnsi="Times New Roman" w:eastAsia="Times New Roman"/>
          <w:i/>
          <w:spacing w:val="-32"/>
          <w:position w:val="-3"/>
          <w:sz w:val="21"/>
        </w:rPr>
        <w:t xml:space="preserve"> </w:t>
      </w:r>
      <w:r>
        <w:rPr>
          <w:spacing w:val="-6"/>
          <w:sz w:val="21"/>
        </w:rPr>
        <w:t>，以乙为支点时重力的力</w:t>
      </w:r>
      <w:r>
        <w:rPr>
          <w:spacing w:val="32"/>
          <w:position w:val="2"/>
          <w:sz w:val="21"/>
        </w:rPr>
        <w:t>臂</w:t>
      </w:r>
      <w:r>
        <w:rPr>
          <w:rFonts w:ascii="Times New Roman" w:hAnsi="Times New Roman" w:eastAsia="Times New Roman"/>
          <w:i/>
          <w:spacing w:val="-4"/>
          <w:position w:val="-1"/>
          <w:sz w:val="21"/>
        </w:rPr>
        <w:t>OB</w:t>
      </w:r>
      <w:r>
        <w:rPr>
          <w:rFonts w:ascii="Times New Roman" w:hAnsi="Times New Roman" w:eastAsia="Times New Roman"/>
          <w:i/>
          <w:spacing w:val="-12"/>
          <w:position w:val="-1"/>
          <w:sz w:val="21"/>
        </w:rPr>
        <w:t xml:space="preserve"> </w:t>
      </w:r>
      <w:r>
        <w:rPr>
          <w:spacing w:val="11"/>
          <w:position w:val="2"/>
          <w:sz w:val="21"/>
        </w:rPr>
        <w:t>，且</w:t>
      </w:r>
      <w:r>
        <w:rPr>
          <w:rFonts w:ascii="Times New Roman" w:hAnsi="Times New Roman" w:eastAsia="Times New Roman"/>
          <w:i/>
          <w:position w:val="-1"/>
          <w:sz w:val="21"/>
        </w:rPr>
        <w:t xml:space="preserve">OB </w:t>
      </w:r>
      <w:r>
        <w:rPr>
          <w:rFonts w:ascii="Symbol" w:hAnsi="Symbol" w:eastAsia="Symbol"/>
          <w:position w:val="-1"/>
          <w:sz w:val="21"/>
        </w:rPr>
        <w:sym w:font="Symbol" w:char="F03E"/>
      </w:r>
      <w:r>
        <w:rPr>
          <w:rFonts w:ascii="Times New Roman" w:hAnsi="Times New Roman" w:eastAsia="Times New Roman"/>
          <w:spacing w:val="-10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1"/>
          <w:sz w:val="21"/>
        </w:rPr>
        <w:t>OA</w:t>
      </w:r>
      <w:r>
        <w:rPr>
          <w:rFonts w:ascii="Times New Roman" w:hAnsi="Times New Roman" w:eastAsia="Times New Roman"/>
          <w:i/>
          <w:spacing w:val="-13"/>
          <w:position w:val="-1"/>
          <w:sz w:val="21"/>
        </w:rPr>
        <w:t xml:space="preserve"> </w:t>
      </w:r>
      <w:r>
        <w:rPr>
          <w:spacing w:val="-8"/>
          <w:position w:val="2"/>
          <w:sz w:val="21"/>
        </w:rPr>
        <w:t xml:space="preserve">，根据杠杆的平衡条件可知 </w:t>
      </w:r>
      <w:r>
        <w:rPr>
          <w:rFonts w:ascii="Times New Roman" w:hAnsi="Times New Roman" w:eastAsia="Times New Roman"/>
          <w:i/>
          <w:spacing w:val="-36"/>
          <w:sz w:val="21"/>
        </w:rPr>
        <w:t>F</w:t>
      </w:r>
      <w:r>
        <w:rPr>
          <w:spacing w:val="-9"/>
          <w:position w:val="-4"/>
          <w:sz w:val="12"/>
        </w:rPr>
        <w:t xml:space="preserve">甲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pacing w:val="-11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BA</w:t>
      </w:r>
      <w:r>
        <w:rPr>
          <w:rFonts w:ascii="Times New Roman" w:hAnsi="Times New Roman" w:eastAsia="Times New Roman"/>
          <w:i/>
          <w:spacing w:val="-10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rFonts w:ascii="Times New Roman" w:hAnsi="Times New Roman" w:eastAsia="Times New Roman"/>
          <w:i/>
          <w:spacing w:val="-17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pacing w:val="-23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OB</w:t>
      </w:r>
      <w:r>
        <w:rPr>
          <w:rFonts w:ascii="Times New Roman" w:hAnsi="Times New Roman" w:eastAsia="Times New Roman"/>
          <w:i/>
          <w:spacing w:val="1"/>
          <w:sz w:val="21"/>
        </w:rPr>
        <w:t xml:space="preserve"> </w:t>
      </w:r>
      <w:r>
        <w:rPr>
          <w:spacing w:val="35"/>
          <w:position w:val="2"/>
          <w:sz w:val="21"/>
        </w:rPr>
        <w:t>、</w:t>
      </w:r>
      <w:r>
        <w:rPr>
          <w:rFonts w:ascii="Times New Roman" w:hAnsi="Times New Roman" w:eastAsia="Times New Roman"/>
          <w:i/>
          <w:spacing w:val="-40"/>
          <w:position w:val="0"/>
          <w:sz w:val="22"/>
        </w:rPr>
        <w:t>F</w:t>
      </w:r>
      <w:r>
        <w:rPr>
          <w:spacing w:val="-12"/>
          <w:position w:val="-6"/>
          <w:sz w:val="13"/>
        </w:rPr>
        <w:t xml:space="preserve">乙 </w:t>
      </w:r>
      <w:r>
        <w:rPr>
          <w:rFonts w:ascii="Symbol" w:hAnsi="Symbol" w:eastAsia="Symbol"/>
          <w:position w:val="0"/>
          <w:sz w:val="22"/>
        </w:rPr>
        <w:sym w:font="Symbol" w:char="F0B4"/>
      </w:r>
      <w:r>
        <w:rPr>
          <w:rFonts w:ascii="Times New Roman" w:hAnsi="Times New Roman" w:eastAsia="Times New Roman"/>
          <w:spacing w:val="-11"/>
          <w:position w:val="0"/>
          <w:sz w:val="22"/>
        </w:rPr>
        <w:t xml:space="preserve"> </w:t>
      </w:r>
      <w:r>
        <w:rPr>
          <w:rFonts w:ascii="Times New Roman" w:hAnsi="Times New Roman" w:eastAsia="Times New Roman"/>
          <w:i/>
          <w:spacing w:val="-5"/>
          <w:position w:val="0"/>
          <w:sz w:val="22"/>
        </w:rPr>
        <w:t>AB</w:t>
      </w:r>
      <w:r>
        <w:rPr>
          <w:rFonts w:ascii="Times New Roman" w:hAnsi="Times New Roman" w:eastAsia="Times New Roman"/>
          <w:i/>
          <w:spacing w:val="-10"/>
          <w:position w:val="0"/>
          <w:sz w:val="22"/>
        </w:rPr>
        <w:t xml:space="preserve"> </w:t>
      </w:r>
      <w:r>
        <w:rPr>
          <w:rFonts w:ascii="Symbol" w:hAnsi="Symbol" w:eastAsia="Symbol"/>
          <w:position w:val="0"/>
          <w:sz w:val="22"/>
        </w:rPr>
        <w:sym w:font="Symbol" w:char="F03D"/>
      </w:r>
      <w:r>
        <w:rPr>
          <w:rFonts w:ascii="Times New Roman" w:hAnsi="Times New Roman" w:eastAsia="Times New Roman"/>
          <w:spacing w:val="-19"/>
          <w:position w:val="0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0"/>
          <w:sz w:val="22"/>
        </w:rPr>
        <w:t>G</w:t>
      </w:r>
      <w:r>
        <w:rPr>
          <w:rFonts w:ascii="Times New Roman" w:hAnsi="Times New Roman" w:eastAsia="Times New Roman"/>
          <w:i/>
          <w:spacing w:val="-29"/>
          <w:position w:val="0"/>
          <w:sz w:val="22"/>
        </w:rPr>
        <w:t xml:space="preserve"> </w:t>
      </w:r>
      <w:r>
        <w:rPr>
          <w:rFonts w:ascii="Symbol" w:hAnsi="Symbol" w:eastAsia="Symbol"/>
          <w:position w:val="0"/>
          <w:sz w:val="22"/>
        </w:rPr>
        <w:sym w:font="Symbol" w:char="F0B4"/>
      </w:r>
      <w:r>
        <w:rPr>
          <w:rFonts w:ascii="Times New Roman" w:hAnsi="Times New Roman" w:eastAsia="Times New Roman"/>
          <w:spacing w:val="-33"/>
          <w:position w:val="0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0"/>
          <w:sz w:val="22"/>
        </w:rPr>
        <w:t>OA</w:t>
      </w:r>
      <w:r>
        <w:rPr>
          <w:position w:val="2"/>
          <w:sz w:val="21"/>
        </w:rPr>
        <w:t>，所以</w:t>
      </w:r>
      <w:r>
        <w:rPr>
          <w:spacing w:val="3"/>
          <w:position w:val="2"/>
          <w:sz w:val="21"/>
        </w:rPr>
        <w:t>甲的动力大于乙的动力</w:t>
      </w:r>
      <w:r>
        <w:rPr>
          <w:rFonts w:ascii="Times New Roman" w:hAnsi="Times New Roman" w:eastAsia="Times New Roman"/>
          <w:spacing w:val="-12"/>
          <w:sz w:val="21"/>
        </w:rPr>
        <w:t>(</w:t>
      </w:r>
      <w:r>
        <w:rPr>
          <w:rFonts w:ascii="Times New Roman" w:hAnsi="Times New Roman" w:eastAsia="Times New Roman"/>
          <w:i/>
          <w:spacing w:val="-12"/>
          <w:sz w:val="21"/>
        </w:rPr>
        <w:t>F</w:t>
      </w:r>
      <w:r>
        <w:rPr>
          <w:spacing w:val="1"/>
          <w:position w:val="-4"/>
          <w:sz w:val="12"/>
        </w:rPr>
        <w:t xml:space="preserve">甲 </w:t>
      </w:r>
      <w:r>
        <w:rPr>
          <w:rFonts w:ascii="Symbol" w:hAnsi="Symbol" w:eastAsia="Symbol"/>
          <w:sz w:val="21"/>
        </w:rPr>
        <w:sym w:font="Symbol" w:char="F03E"/>
      </w:r>
      <w:r>
        <w:rPr>
          <w:rFonts w:ascii="Times New Roman" w:hAnsi="Times New Roman" w:eastAsia="Times New Roman"/>
          <w:spacing w:val="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1"/>
          <w:sz w:val="21"/>
        </w:rPr>
        <w:t>F</w:t>
      </w:r>
      <w:r>
        <w:rPr>
          <w:spacing w:val="-19"/>
          <w:position w:val="-4"/>
          <w:sz w:val="12"/>
        </w:rPr>
        <w:t xml:space="preserve">乙 </w:t>
      </w:r>
      <w:r>
        <w:rPr>
          <w:rFonts w:ascii="Times New Roman" w:hAnsi="Times New Roman" w:eastAsia="Times New Roman"/>
          <w:spacing w:val="-4"/>
          <w:sz w:val="21"/>
        </w:rPr>
        <w:t xml:space="preserve">) </w:t>
      </w:r>
      <w:r>
        <w:rPr>
          <w:spacing w:val="-4"/>
          <w:position w:val="2"/>
          <w:sz w:val="21"/>
        </w:rPr>
        <w:t>，又因为甲乙两人上升的高度相同，由</w:t>
      </w:r>
      <w:r>
        <w:rPr>
          <w:rFonts w:ascii="Times New Roman" w:hAnsi="Times New Roman" w:eastAsia="Times New Roman"/>
          <w:i/>
          <w:position w:val="-2"/>
          <w:sz w:val="21"/>
        </w:rPr>
        <w:t>W</w:t>
      </w:r>
      <w:r>
        <w:rPr>
          <w:rFonts w:ascii="Times New Roman" w:hAnsi="Times New Roman" w:eastAsia="Times New Roman"/>
          <w:i/>
          <w:spacing w:val="21"/>
          <w:position w:val="-2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1"/>
        </w:rPr>
        <w:t>Fs</w:t>
      </w:r>
      <w:r>
        <w:rPr>
          <w:rFonts w:ascii="Times New Roman" w:hAnsi="Times New Roman" w:eastAsia="Times New Roman"/>
          <w:i/>
          <w:spacing w:val="-7"/>
          <w:position w:val="-2"/>
          <w:sz w:val="21"/>
        </w:rPr>
        <w:t xml:space="preserve"> </w:t>
      </w:r>
      <w:r>
        <w:rPr>
          <w:spacing w:val="-4"/>
          <w:position w:val="2"/>
          <w:sz w:val="21"/>
        </w:rPr>
        <w:t>可知，甲对</w:t>
      </w:r>
      <w:r>
        <w:rPr>
          <w:spacing w:val="-2"/>
          <w:position w:val="2"/>
          <w:sz w:val="21"/>
        </w:rPr>
        <w:t>木块做的功多，即</w:t>
      </w:r>
      <w:r>
        <w:rPr>
          <w:rFonts w:ascii="Times New Roman" w:hAnsi="Times New Roman" w:eastAsia="Times New Roman"/>
          <w:i/>
          <w:spacing w:val="-25"/>
          <w:sz w:val="21"/>
        </w:rPr>
        <w:t>W</w:t>
      </w:r>
      <w:r>
        <w:rPr>
          <w:spacing w:val="11"/>
          <w:position w:val="-4"/>
          <w:sz w:val="12"/>
        </w:rPr>
        <w:t>甲</w:t>
      </w:r>
      <w:r>
        <w:rPr>
          <w:rFonts w:ascii="Symbol" w:hAnsi="Symbol" w:eastAsia="Symbol"/>
          <w:sz w:val="21"/>
        </w:rPr>
        <w:sym w:font="Symbol" w:char="F0A2"/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E"/>
      </w:r>
      <w:r>
        <w:rPr>
          <w:rFonts w:ascii="Times New Roman" w:hAnsi="Times New Roman" w:eastAsia="Times New Roman"/>
          <w:spacing w:val="-2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21"/>
          <w:sz w:val="21"/>
        </w:rPr>
        <w:t>W</w:t>
      </w:r>
      <w:r>
        <w:rPr>
          <w:spacing w:val="16"/>
          <w:position w:val="-4"/>
          <w:sz w:val="12"/>
        </w:rPr>
        <w:t>乙</w:t>
      </w:r>
      <w:r>
        <w:rPr>
          <w:rFonts w:ascii="Symbol" w:hAnsi="Symbol" w:eastAsia="Symbol"/>
          <w:sz w:val="21"/>
        </w:rPr>
        <w:sym w:font="Symbol" w:char="F0A2"/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position w:val="2"/>
          <w:sz w:val="21"/>
        </w:rPr>
        <w:t>。</w:t>
      </w:r>
    </w:p>
    <w:p>
      <w:pPr>
        <w:pStyle w:val="4"/>
        <w:spacing w:before="17" w:line="240" w:lineRule="auto"/>
        <w:jc w:val="both"/>
      </w:pPr>
      <w:r>
        <w:t xml:space="preserve">故答案为： </w:t>
      </w:r>
      <w:r>
        <w:rPr>
          <w:rFonts w:ascii="Symbol" w:hAnsi="Symbol" w:eastAsia="Symbol"/>
          <w:position w:val="0"/>
          <w:sz w:val="22"/>
        </w:rPr>
        <w:sym w:font="Symbol" w:char="F03D"/>
      </w:r>
      <w:r>
        <w:rPr>
          <w:rFonts w:ascii="Times New Roman" w:hAnsi="Times New Roman" w:eastAsia="Times New Roman"/>
          <w:position w:val="0"/>
          <w:sz w:val="22"/>
        </w:rPr>
        <w:t xml:space="preserve"> </w:t>
      </w:r>
      <w:r>
        <w:t xml:space="preserve">； </w:t>
      </w:r>
      <w:r>
        <w:rPr>
          <w:rFonts w:ascii="Symbol" w:hAnsi="Symbol" w:eastAsia="Symbol"/>
          <w:position w:val="-2"/>
        </w:rPr>
        <w:sym w:font="Symbol" w:char="F03E"/>
      </w:r>
      <w:r>
        <w:rPr>
          <w:rFonts w:ascii="Times New Roman" w:hAnsi="Times New Roman" w:eastAsia="Times New Roman"/>
          <w:position w:val="-2"/>
        </w:rPr>
        <w:t xml:space="preserve"> </w:t>
      </w:r>
      <w:r>
        <w:t>。</w:t>
      </w:r>
    </w:p>
    <w:p>
      <w:pPr>
        <w:pStyle w:val="4"/>
        <w:spacing w:before="45" w:line="240" w:lineRule="auto"/>
      </w:pPr>
      <w:r>
        <w:rPr>
          <w:rFonts w:ascii="Times New Roman" w:eastAsia="Times New Roman"/>
        </w:rPr>
        <w:t>4</w:t>
      </w:r>
      <w:r>
        <w:t>．</w:t>
      </w:r>
    </w:p>
    <w:p>
      <w:pPr>
        <w:pStyle w:val="4"/>
        <w:spacing w:before="60" w:line="240" w:lineRule="auto"/>
        <w:rPr>
          <w:rFonts w:ascii="Times New Roman" w:eastAsia="Times New Roman"/>
        </w:rPr>
      </w:pPr>
      <w:r>
        <w:t>【答案】</w:t>
      </w:r>
      <w:r>
        <w:rPr>
          <w:rFonts w:ascii="Times New Roman" w:eastAsia="Times New Roman"/>
        </w:rPr>
        <w:t>1080</w:t>
      </w:r>
      <w:r>
        <w:t xml:space="preserve">； </w:t>
      </w:r>
      <w:r>
        <w:rPr>
          <w:rFonts w:ascii="Times New Roman" w:eastAsia="Times New Roman"/>
          <w:position w:val="-3"/>
        </w:rPr>
        <w:t>75%</w:t>
      </w:r>
    </w:p>
    <w:p>
      <w:pPr>
        <w:pStyle w:val="4"/>
        <w:spacing w:before="67" w:line="240" w:lineRule="auto"/>
      </w:pPr>
      <w:r>
        <w:t>【解析】</w:t>
      </w:r>
    </w:p>
    <w:p>
      <w:pPr>
        <w:spacing w:before="52" w:line="240" w:lineRule="auto"/>
        <w:ind w:left="120" w:right="1691" w:firstLine="0"/>
        <w:jc w:val="both"/>
        <w:rPr>
          <w:sz w:val="21"/>
        </w:rPr>
      </w:pPr>
      <w:r>
        <w:rPr>
          <w:spacing w:val="-2"/>
          <w:position w:val="2"/>
          <w:sz w:val="21"/>
        </w:rPr>
        <w:t>由图可知，</w:t>
      </w:r>
      <w:r>
        <w:rPr>
          <w:rFonts w:ascii="Times New Roman" w:hAnsi="Times New Roman" w:eastAsia="Times New Roman"/>
          <w:i/>
          <w:spacing w:val="-6"/>
          <w:position w:val="-1"/>
          <w:sz w:val="21"/>
        </w:rPr>
        <w:t>n</w:t>
      </w:r>
      <w:r>
        <w:rPr>
          <w:rFonts w:ascii="Times New Roman" w:hAnsi="Times New Roman" w:eastAsia="Times New Roman"/>
          <w:i/>
          <w:spacing w:val="-10"/>
          <w:position w:val="-1"/>
          <w:sz w:val="21"/>
        </w:rPr>
        <w:t xml:space="preserve">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spacing w:val="-17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position w:val="-1"/>
          <w:sz w:val="21"/>
        </w:rPr>
        <w:t>3</w:t>
      </w:r>
      <w:r>
        <w:rPr>
          <w:rFonts w:ascii="Times New Roman" w:hAnsi="Times New Roman" w:eastAsia="Times New Roman"/>
          <w:spacing w:val="-32"/>
          <w:position w:val="-1"/>
          <w:sz w:val="21"/>
        </w:rPr>
        <w:t xml:space="preserve"> </w:t>
      </w:r>
      <w:r>
        <w:rPr>
          <w:spacing w:val="-7"/>
          <w:position w:val="2"/>
          <w:sz w:val="21"/>
        </w:rPr>
        <w:t>，则绳端移动的距离：</w:t>
      </w:r>
      <w:r>
        <w:rPr>
          <w:rFonts w:ascii="Times New Roman" w:hAnsi="Times New Roman" w:eastAsia="Times New Roman"/>
          <w:i/>
          <w:spacing w:val="-6"/>
          <w:sz w:val="21"/>
        </w:rPr>
        <w:t>s</w:t>
      </w:r>
      <w:r>
        <w:rPr>
          <w:spacing w:val="6"/>
          <w:position w:val="-5"/>
          <w:sz w:val="12"/>
        </w:rPr>
        <w:t xml:space="preserve">绳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3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ns</w:t>
      </w:r>
      <w:r>
        <w:rPr>
          <w:spacing w:val="5"/>
          <w:position w:val="-5"/>
          <w:sz w:val="12"/>
        </w:rPr>
        <w:t xml:space="preserve">物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</w:t>
      </w:r>
      <w:r>
        <w:rPr>
          <w:rFonts w:ascii="Times New Roman" w:hAnsi="Times New Roman" w:eastAsia="Times New Roman"/>
          <w:spacing w:val="-33"/>
          <w:sz w:val="21"/>
        </w:rPr>
        <w:t xml:space="preserve"> </w:t>
      </w:r>
      <w:r>
        <w:rPr>
          <w:rFonts w:ascii="Symbol" w:hAnsi="Symbol" w:eastAsia="Symbol"/>
          <w:spacing w:val="4"/>
          <w:sz w:val="21"/>
        </w:rPr>
        <w:sym w:font="Symbol" w:char="F0B4"/>
      </w:r>
      <w:r>
        <w:rPr>
          <w:rFonts w:ascii="Times New Roman" w:hAnsi="Times New Roman" w:eastAsia="Times New Roman"/>
          <w:spacing w:val="4"/>
          <w:sz w:val="21"/>
        </w:rPr>
        <w:t>12</w:t>
      </w:r>
      <w:r>
        <w:rPr>
          <w:rFonts w:ascii="Times New Roman" w:hAnsi="Times New Roman" w:eastAsia="Times New Roman"/>
          <w:i/>
          <w:spacing w:val="4"/>
          <w:sz w:val="21"/>
        </w:rPr>
        <w:t>m</w:t>
      </w:r>
      <w:r>
        <w:rPr>
          <w:rFonts w:ascii="Times New Roman" w:hAnsi="Times New Roman" w:eastAsia="Times New Roman"/>
          <w:i/>
          <w:spacing w:val="-3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Times New Roman" w:hAnsi="Times New Roman" w:eastAsia="Times New Roman"/>
          <w:sz w:val="21"/>
        </w:rPr>
        <w:t>36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i/>
          <w:spacing w:val="-13"/>
          <w:sz w:val="21"/>
        </w:rPr>
        <w:t xml:space="preserve"> </w:t>
      </w:r>
      <w:r>
        <w:rPr>
          <w:spacing w:val="-7"/>
          <w:position w:val="2"/>
          <w:sz w:val="21"/>
        </w:rPr>
        <w:t xml:space="preserve">，用滑轮组水平拉动物体时， </w:t>
      </w:r>
      <w:r>
        <w:rPr>
          <w:spacing w:val="-11"/>
          <w:position w:val="2"/>
          <w:sz w:val="21"/>
        </w:rPr>
        <w:t xml:space="preserve">克服物体的摩擦力做的功是有用功，则有用功： </w:t>
      </w:r>
      <w:r>
        <w:rPr>
          <w:rFonts w:ascii="Times New Roman" w:hAnsi="Times New Roman" w:eastAsia="Times New Roman"/>
          <w:i/>
          <w:spacing w:val="-10"/>
          <w:sz w:val="21"/>
        </w:rPr>
        <w:t>W</w:t>
      </w:r>
      <w:r>
        <w:rPr>
          <w:spacing w:val="5"/>
          <w:position w:val="-5"/>
          <w:sz w:val="12"/>
        </w:rPr>
        <w:t xml:space="preserve">有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35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fs</w:t>
      </w:r>
      <w:r>
        <w:rPr>
          <w:spacing w:val="5"/>
          <w:position w:val="-5"/>
          <w:sz w:val="12"/>
        </w:rPr>
        <w:t xml:space="preserve">物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9"/>
          <w:sz w:val="21"/>
        </w:rPr>
        <w:t xml:space="preserve"> </w:t>
      </w:r>
      <w:r>
        <w:rPr>
          <w:rFonts w:ascii="Times New Roman" w:hAnsi="Times New Roman" w:eastAsia="Times New Roman"/>
          <w:spacing w:val="4"/>
          <w:sz w:val="21"/>
        </w:rPr>
        <w:t>90</w:t>
      </w:r>
      <w:r>
        <w:rPr>
          <w:rFonts w:ascii="Times New Roman" w:hAnsi="Times New Roman" w:eastAsia="Times New Roman"/>
          <w:i/>
          <w:spacing w:val="4"/>
          <w:sz w:val="21"/>
        </w:rPr>
        <w:t>N</w:t>
      </w:r>
      <w:r>
        <w:rPr>
          <w:rFonts w:ascii="Times New Roman" w:hAnsi="Times New Roman" w:eastAsia="Times New Roman"/>
          <w:i/>
          <w:spacing w:val="-2"/>
          <w:sz w:val="21"/>
        </w:rPr>
        <w:t xml:space="preserve"> </w:t>
      </w:r>
      <w:r>
        <w:rPr>
          <w:rFonts w:ascii="Symbol" w:hAnsi="Symbol" w:eastAsia="Symbol"/>
          <w:spacing w:val="4"/>
          <w:sz w:val="21"/>
        </w:rPr>
        <w:sym w:font="Symbol" w:char="F0B4"/>
      </w:r>
      <w:r>
        <w:rPr>
          <w:rFonts w:ascii="Times New Roman" w:hAnsi="Times New Roman" w:eastAsia="Times New Roman"/>
          <w:spacing w:val="4"/>
          <w:sz w:val="21"/>
        </w:rPr>
        <w:t>12</w:t>
      </w:r>
      <w:r>
        <w:rPr>
          <w:rFonts w:ascii="Times New Roman" w:hAnsi="Times New Roman" w:eastAsia="Times New Roman"/>
          <w:i/>
          <w:spacing w:val="4"/>
          <w:sz w:val="21"/>
        </w:rPr>
        <w:t>m</w:t>
      </w:r>
      <w:r>
        <w:rPr>
          <w:rFonts w:ascii="Times New Roman" w:hAnsi="Times New Roman" w:eastAsia="Times New Roman"/>
          <w:i/>
          <w:spacing w:val="-3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26"/>
          <w:sz w:val="21"/>
        </w:rPr>
        <w:t xml:space="preserve"> </w:t>
      </w:r>
      <w:r>
        <w:rPr>
          <w:rFonts w:ascii="Times New Roman" w:hAnsi="Times New Roman" w:eastAsia="Times New Roman"/>
          <w:spacing w:val="2"/>
          <w:sz w:val="21"/>
        </w:rPr>
        <w:t>1080</w:t>
      </w:r>
      <w:r>
        <w:rPr>
          <w:rFonts w:ascii="Times New Roman" w:hAnsi="Times New Roman" w:eastAsia="Times New Roman"/>
          <w:i/>
          <w:spacing w:val="2"/>
          <w:sz w:val="21"/>
        </w:rPr>
        <w:t>J</w:t>
      </w:r>
      <w:r>
        <w:rPr>
          <w:rFonts w:ascii="Times New Roman" w:hAnsi="Times New Roman" w:eastAsia="Times New Roman"/>
          <w:i/>
          <w:spacing w:val="19"/>
          <w:sz w:val="21"/>
        </w:rPr>
        <w:t xml:space="preserve"> </w:t>
      </w:r>
      <w:r>
        <w:rPr>
          <w:position w:val="2"/>
          <w:sz w:val="21"/>
        </w:rPr>
        <w:t>，</w:t>
      </w:r>
    </w:p>
    <w:p>
      <w:pPr>
        <w:spacing w:before="5" w:line="240" w:lineRule="auto"/>
        <w:ind w:left="120" w:right="0" w:firstLine="0"/>
        <w:jc w:val="both"/>
        <w:rPr>
          <w:sz w:val="21"/>
        </w:rPr>
      </w:pPr>
      <w:r>
        <w:rPr>
          <w:position w:val="2"/>
          <w:sz w:val="21"/>
        </w:rPr>
        <w:t xml:space="preserve">拉力做的总功： 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总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Fs</w:t>
      </w:r>
      <w:r>
        <w:rPr>
          <w:position w:val="-5"/>
          <w:sz w:val="12"/>
        </w:rPr>
        <w:t xml:space="preserve">绳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40</w:t>
      </w:r>
      <w:r>
        <w:rPr>
          <w:rFonts w:ascii="Times New Roman" w:hAnsi="Times New Roman" w:eastAsia="Times New Roman"/>
          <w:i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36</w:t>
      </w:r>
      <w:r>
        <w:rPr>
          <w:rFonts w:ascii="Times New Roman" w:hAnsi="Times New Roman" w:eastAsia="Times New Roman"/>
          <w:i/>
          <w:sz w:val="21"/>
        </w:rPr>
        <w:t xml:space="preserve">m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1440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position w:val="2"/>
          <w:sz w:val="21"/>
        </w:rPr>
        <w:t>，滑轮组的机械效率：</w:t>
      </w:r>
    </w:p>
    <w:p>
      <w:pPr>
        <w:pStyle w:val="4"/>
        <w:spacing w:before="91" w:line="240" w:lineRule="auto"/>
        <w:ind w:left="115"/>
        <w:jc w:val="both"/>
      </w:pPr>
      <w: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page">
                  <wp:posOffset>1377315</wp:posOffset>
                </wp:positionH>
                <wp:positionV relativeFrom="paragraph">
                  <wp:posOffset>243840</wp:posOffset>
                </wp:positionV>
                <wp:extent cx="196215" cy="0"/>
                <wp:effectExtent l="0" t="0" r="0" b="0"/>
                <wp:wrapNone/>
                <wp:docPr id="134" name="直线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" cy="0"/>
                        </a:xfrm>
                        <a:prstGeom prst="line">
                          <a:avLst/>
                        </a:prstGeom>
                        <a:ln w="63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5" o:spid="_x0000_s1026" o:spt="20" style="position:absolute;left:0pt;margin-left:108.45pt;margin-top:19.2pt;height:0pt;width:15.45pt;mso-position-horizontal-relative:page;z-index:251727872;mso-width-relative:page;mso-height-relative:page;" filled="f" stroked="t" coordsize="21600,21600" o:gfxdata="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gBe6E9cAAAAJAQAADwAAAAAAAAABACAAAAAiAAAA&#10;ZHJzL2Rvd25yZXYueG1sUEsBAhQAFAAAAAgAh07iQFXFA9CWAQAADAMAAA4AAAAAAAAAAQAgAAAA&#10;JgEAAGRycy9lMm9Eb2MueG1sUEsFBgAAAAAGAAYAWQEAAC4FAAAAAA==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page">
                  <wp:posOffset>2126615</wp:posOffset>
                </wp:positionH>
                <wp:positionV relativeFrom="paragraph">
                  <wp:posOffset>243840</wp:posOffset>
                </wp:positionV>
                <wp:extent cx="348615" cy="0"/>
                <wp:effectExtent l="0" t="0" r="0" b="0"/>
                <wp:wrapNone/>
                <wp:docPr id="135" name="直线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8615" cy="0"/>
                        </a:xfrm>
                        <a:prstGeom prst="line">
                          <a:avLst/>
                        </a:prstGeom>
                        <a:ln w="63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6" o:spid="_x0000_s1026" o:spt="20" style="position:absolute;left:0pt;margin-left:167.45pt;margin-top:19.2pt;height:0pt;width:27.45pt;mso-position-horizontal-relative:page;z-index:251729920;mso-width-relative:page;mso-height-relative:page;" filled="f" stroked="t" coordsize="21600,21600" o:gfxdata="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H38zU1wAAAAkBAAAPAAAAAAAAAAEAIAAAACIAAABk&#10;cnMvZG93bnJldi54bWxQSwECFAAUAAAACACHTuJAfZXCPpUBAAAMAwAADgAAAAAAAAABACAAAAAm&#10;AQAAZHJzL2Uyb0RvYy54bWxQSwUGAAAAAAYABgBZAQAALQUAAAAA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i/>
          <w:position w:val="15"/>
        </w:rPr>
        <w:t>W</w:t>
      </w:r>
      <w:r>
        <w:rPr>
          <w:position w:val="9"/>
          <w:sz w:val="12"/>
        </w:rPr>
        <w:t xml:space="preserve">有 </w:t>
      </w:r>
      <w:r>
        <w:rPr>
          <w:rFonts w:ascii="Symbol" w:hAnsi="Symbol" w:eastAsia="Symbol"/>
        </w:rPr>
        <w:sym w:font="Symbol" w:char="F0B4"/>
      </w:r>
      <w:r>
        <w:rPr>
          <w:rFonts w:ascii="Times New Roman" w:hAnsi="Times New Roman" w:eastAsia="Times New Roman"/>
        </w:rPr>
        <w:t xml:space="preserve">100%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position w:val="13"/>
        </w:rPr>
        <w:t>1080</w:t>
      </w:r>
      <w:r>
        <w:rPr>
          <w:rFonts w:ascii="Times New Roman" w:hAnsi="Times New Roman" w:eastAsia="Times New Roman"/>
          <w:i/>
          <w:position w:val="13"/>
        </w:rPr>
        <w:t xml:space="preserve">J </w:t>
      </w:r>
      <w:r>
        <w:rPr>
          <w:rFonts w:ascii="Symbol" w:hAnsi="Symbol" w:eastAsia="Symbol"/>
        </w:rPr>
        <w:sym w:font="Symbol" w:char="F0B4"/>
      </w:r>
      <w:r>
        <w:rPr>
          <w:rFonts w:ascii="Times New Roman" w:hAnsi="Times New Roman" w:eastAsia="Times New Roman"/>
        </w:rPr>
        <w:t xml:space="preserve">100%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75% </w:t>
      </w:r>
      <w:r>
        <w:rPr>
          <w:position w:val="1"/>
        </w:rPr>
        <w:t>。</w:t>
      </w:r>
    </w:p>
    <w:p>
      <w:pPr>
        <w:tabs>
          <w:tab w:val="left" w:pos="1659"/>
        </w:tabs>
        <w:spacing w:before="0" w:line="240" w:lineRule="auto"/>
        <w:ind w:left="486" w:right="0" w:firstLine="0"/>
        <w:jc w:val="left"/>
        <w:rPr>
          <w:rFonts w:ascii="Times New Roman" w:eastAsia="Times New Roman"/>
          <w:i/>
          <w:sz w:val="21"/>
        </w:rPr>
      </w:pPr>
      <w:r>
        <w:rPr>
          <w:rFonts w:ascii="Times New Roman" w:eastAsia="Times New Roman"/>
          <w:i/>
          <w:spacing w:val="-12"/>
          <w:sz w:val="21"/>
        </w:rPr>
        <w:t>W</w:t>
      </w:r>
      <w:r>
        <w:rPr>
          <w:position w:val="-5"/>
          <w:sz w:val="12"/>
        </w:rPr>
        <w:t>总</w:t>
      </w:r>
      <w:r>
        <w:rPr>
          <w:position w:val="-5"/>
          <w:sz w:val="12"/>
        </w:rPr>
        <w:tab/>
      </w:r>
      <w:r>
        <w:rPr>
          <w:rFonts w:ascii="Times New Roman" w:eastAsia="Times New Roman"/>
          <w:spacing w:val="2"/>
          <w:sz w:val="21"/>
        </w:rPr>
        <w:t>1440</w:t>
      </w:r>
      <w:r>
        <w:rPr>
          <w:rFonts w:ascii="Times New Roman" w:eastAsia="Times New Roman"/>
          <w:i/>
          <w:spacing w:val="2"/>
          <w:sz w:val="21"/>
        </w:rPr>
        <w:t>J</w:t>
      </w:r>
    </w:p>
    <w:p>
      <w:pPr>
        <w:pStyle w:val="4"/>
        <w:spacing w:before="74" w:line="240" w:lineRule="auto"/>
      </w:pPr>
      <w:r>
        <w:t>故答案为：</w:t>
      </w:r>
      <w:r>
        <w:rPr>
          <w:rFonts w:ascii="Times New Roman" w:eastAsia="Times New Roman"/>
        </w:rPr>
        <w:t>1080</w:t>
      </w:r>
      <w:r>
        <w:t xml:space="preserve">； </w:t>
      </w:r>
      <w:r>
        <w:rPr>
          <w:rFonts w:ascii="Times New Roman" w:eastAsia="Times New Roman"/>
          <w:position w:val="-3"/>
        </w:rPr>
        <w:t xml:space="preserve">75% </w:t>
      </w:r>
      <w:r>
        <w:t>。</w:t>
      </w:r>
    </w:p>
    <w:p>
      <w:pPr>
        <w:pStyle w:val="4"/>
        <w:spacing w:before="70" w:line="240" w:lineRule="auto"/>
      </w:pPr>
      <w:r>
        <w:rPr>
          <w:rFonts w:ascii="Times New Roman" w:eastAsia="Times New Roman"/>
        </w:rPr>
        <w:t>5</w:t>
      </w:r>
      <w:r>
        <w:t>．</w:t>
      </w:r>
    </w:p>
    <w:p>
      <w:pPr>
        <w:pStyle w:val="4"/>
        <w:spacing w:before="57" w:line="240" w:lineRule="auto"/>
        <w:rPr>
          <w:rFonts w:ascii="Times New Roman" w:eastAsia="Times New Roman"/>
          <w:sz w:val="13"/>
        </w:rPr>
      </w:pPr>
      <w:r>
        <w:t xml:space="preserve">【答案】串联； </w:t>
      </w:r>
      <w:r>
        <w:rPr>
          <w:rFonts w:ascii="Times New Roman" w:eastAsia="Times New Roman"/>
          <w:i/>
          <w:position w:val="-2"/>
          <w:sz w:val="22"/>
        </w:rPr>
        <w:t>L</w:t>
      </w:r>
      <w:r>
        <w:rPr>
          <w:rFonts w:ascii="Times New Roman" w:eastAsia="Times New Roman"/>
          <w:position w:val="-8"/>
          <w:sz w:val="13"/>
        </w:rPr>
        <w:t>1</w:t>
      </w:r>
    </w:p>
    <w:p>
      <w:pPr>
        <w:pStyle w:val="4"/>
        <w:spacing w:before="70" w:line="240" w:lineRule="auto"/>
      </w:pPr>
      <w:r>
        <w:rPr>
          <w:w w:val="95"/>
        </w:rPr>
        <w:t>【解析】</w:t>
      </w:r>
    </w:p>
    <w:p>
      <w:pPr>
        <w:pStyle w:val="4"/>
        <w:spacing w:before="58" w:line="240" w:lineRule="auto"/>
        <w:ind w:right="1799"/>
        <w:jc w:val="both"/>
      </w:pPr>
      <w:r>
        <w:rPr>
          <w:spacing w:val="-12"/>
        </w:rPr>
        <w:t xml:space="preserve">在辨别电路时，电压表可以看成是断路，电流表可以看成导线，所以，由图知，灯泡 </w:t>
      </w:r>
      <w:r>
        <w:rPr>
          <w:rFonts w:asci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eastAsia="Times New Roman"/>
          <w:spacing w:val="-16"/>
          <w:position w:val="-8"/>
          <w:sz w:val="13"/>
        </w:rPr>
        <w:t>1</w:t>
      </w:r>
      <w:r>
        <w:rPr>
          <w:rFonts w:ascii="Times New Roman" w:eastAsia="Times New Roman"/>
          <w:spacing w:val="-1"/>
          <w:position w:val="-8"/>
          <w:sz w:val="13"/>
        </w:rPr>
        <w:t xml:space="preserve"> </w:t>
      </w:r>
      <w:r>
        <w:rPr>
          <w:spacing w:val="-33"/>
        </w:rPr>
        <w:t xml:space="preserve">和 </w:t>
      </w:r>
      <w:r>
        <w:rPr>
          <w:rFonts w:ascii="Times New Roman" w:eastAsia="Times New Roman"/>
          <w:i/>
          <w:spacing w:val="-6"/>
          <w:position w:val="-2"/>
          <w:sz w:val="22"/>
        </w:rPr>
        <w:t>L</w:t>
      </w:r>
      <w:r>
        <w:rPr>
          <w:rFonts w:ascii="Times New Roman" w:eastAsia="Times New Roman"/>
          <w:spacing w:val="-6"/>
          <w:position w:val="-8"/>
          <w:sz w:val="13"/>
        </w:rPr>
        <w:t xml:space="preserve">2 </w:t>
      </w:r>
      <w:r>
        <w:rPr>
          <w:spacing w:val="-3"/>
        </w:rPr>
        <w:t xml:space="preserve">串联，电流表测电路中的电流，电压表并联在灯泡 </w:t>
      </w:r>
      <w:r>
        <w:rPr>
          <w:rFonts w:asci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eastAsia="Times New Roman"/>
          <w:spacing w:val="-16"/>
          <w:position w:val="-8"/>
          <w:sz w:val="13"/>
        </w:rPr>
        <w:t>1</w:t>
      </w:r>
      <w:r>
        <w:rPr>
          <w:rFonts w:ascii="Times New Roman" w:eastAsia="Times New Roman"/>
          <w:spacing w:val="-7"/>
          <w:position w:val="-8"/>
          <w:sz w:val="13"/>
        </w:rPr>
        <w:t xml:space="preserve"> </w:t>
      </w:r>
      <w:r>
        <w:rPr>
          <w:spacing w:val="-5"/>
        </w:rPr>
        <w:t xml:space="preserve">和电流表的两端，则电压表测 </w:t>
      </w:r>
      <w:r>
        <w:rPr>
          <w:rFonts w:asci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eastAsia="Times New Roman"/>
          <w:spacing w:val="-16"/>
          <w:position w:val="-8"/>
          <w:sz w:val="13"/>
        </w:rPr>
        <w:t>1</w:t>
      </w:r>
      <w:r>
        <w:rPr>
          <w:rFonts w:ascii="Times New Roman" w:eastAsia="Times New Roman"/>
          <w:spacing w:val="-10"/>
          <w:position w:val="-8"/>
          <w:sz w:val="13"/>
        </w:rPr>
        <w:t xml:space="preserve"> </w:t>
      </w:r>
      <w:r>
        <w:t>两端的电压。</w:t>
      </w:r>
    </w:p>
    <w:p>
      <w:pPr>
        <w:spacing w:before="0" w:line="240" w:lineRule="auto"/>
        <w:ind w:left="120" w:right="0" w:firstLine="0"/>
        <w:jc w:val="both"/>
        <w:rPr>
          <w:sz w:val="21"/>
        </w:rPr>
      </w:pPr>
      <w:r>
        <w:rPr>
          <w:sz w:val="21"/>
        </w:rPr>
        <w:t xml:space="preserve">故答案为：串联； </w:t>
      </w:r>
      <w:r>
        <w:rPr>
          <w:rFonts w:ascii="Times New Roman" w:eastAsia="Times New Roman"/>
          <w:i/>
          <w:position w:val="-2"/>
          <w:sz w:val="22"/>
        </w:rPr>
        <w:t>L</w:t>
      </w:r>
      <w:r>
        <w:rPr>
          <w:rFonts w:ascii="Times New Roman" w:eastAsia="Times New Roman"/>
          <w:position w:val="-8"/>
          <w:sz w:val="13"/>
        </w:rPr>
        <w:t xml:space="preserve">1 </w:t>
      </w:r>
      <w:r>
        <w:rPr>
          <w:sz w:val="21"/>
        </w:rPr>
        <w:t>。</w:t>
      </w:r>
    </w:p>
    <w:p>
      <w:pPr>
        <w:spacing w:after="0" w:line="240" w:lineRule="auto"/>
        <w:jc w:val="both"/>
        <w:rPr>
          <w:sz w:val="21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3" w:line="240" w:lineRule="auto"/>
        <w:ind w:left="0"/>
        <w:rPr>
          <w:sz w:val="22"/>
        </w:rPr>
      </w:pPr>
    </w:p>
    <w:p>
      <w:pPr>
        <w:pStyle w:val="3"/>
        <w:spacing w:line="240" w:lineRule="auto"/>
      </w:pPr>
      <w:r>
        <w:t>二．选择题</w:t>
      </w:r>
    </w:p>
    <w:p>
      <w:pPr>
        <w:pStyle w:val="4"/>
        <w:spacing w:before="60" w:line="240" w:lineRule="auto"/>
      </w:pPr>
      <w:r>
        <w:rPr>
          <w:rFonts w:ascii="Times New Roman" w:eastAsia="Times New Roman"/>
        </w:rPr>
        <w:t>6</w:t>
      </w:r>
      <w:r>
        <w:t>．</w:t>
      </w:r>
    </w:p>
    <w:p>
      <w:pPr>
        <w:pStyle w:val="4"/>
        <w:spacing w:before="57" w:line="240" w:lineRule="auto"/>
        <w:rPr>
          <w:rFonts w:ascii="Times New Roman" w:eastAsia="Times New Roman"/>
          <w:i/>
        </w:rPr>
      </w:pPr>
      <w:r>
        <w:t xml:space="preserve">【答案】 </w:t>
      </w:r>
      <w:r>
        <w:rPr>
          <w:rFonts w:ascii="Times New Roman" w:eastAsia="Times New Roman"/>
          <w:i/>
          <w:position w:val="-3"/>
        </w:rPr>
        <w:t>D</w:t>
      </w:r>
    </w:p>
    <w:p>
      <w:pPr>
        <w:pStyle w:val="4"/>
        <w:spacing w:before="53" w:line="240" w:lineRule="auto"/>
      </w:pPr>
      <w:r>
        <w:t>【解析】</w:t>
      </w:r>
    </w:p>
    <w:p>
      <w:pPr>
        <w:pStyle w:val="4"/>
        <w:spacing w:before="57" w:line="240" w:lineRule="auto"/>
        <w:ind w:right="1797"/>
      </w:pPr>
      <w:r>
        <w:rPr>
          <w:spacing w:val="-9"/>
          <w:w w:val="95"/>
        </w:rPr>
        <w:t xml:space="preserve">四个小球，乙带正电，乙吸引甲，则甲带负电或为不带电的轻质小球；丙吸引乙，则丙带负   </w:t>
      </w:r>
      <w:r>
        <w:rPr>
          <w:spacing w:val="-9"/>
        </w:rPr>
        <w:t>电或为不带电的轻质小球；丁吸引丙也吸引甲，说明丁带正电或为不带电的轻质小球。</w:t>
      </w:r>
    </w:p>
    <w:p>
      <w:pPr>
        <w:spacing w:before="2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故答案为： </w:t>
      </w:r>
      <w:r>
        <w:rPr>
          <w:rFonts w:ascii="Times New Roman" w:eastAsia="Times New Roman"/>
          <w:i/>
          <w:position w:val="-3"/>
          <w:sz w:val="21"/>
        </w:rPr>
        <w:t xml:space="preserve">D </w:t>
      </w:r>
      <w:r>
        <w:rPr>
          <w:sz w:val="21"/>
        </w:rPr>
        <w:t>。</w:t>
      </w:r>
    </w:p>
    <w:p>
      <w:pPr>
        <w:pStyle w:val="4"/>
        <w:spacing w:before="52" w:line="240" w:lineRule="auto"/>
      </w:pPr>
      <w:r>
        <w:rPr>
          <w:rFonts w:ascii="Times New Roman" w:eastAsia="Times New Roman"/>
        </w:rPr>
        <w:t>7</w:t>
      </w:r>
      <w:r>
        <w:t>．</w:t>
      </w:r>
    </w:p>
    <w:p>
      <w:pPr>
        <w:pStyle w:val="4"/>
        <w:spacing w:before="58" w:line="240" w:lineRule="auto"/>
        <w:ind w:left="119"/>
        <w:rPr>
          <w:rFonts w:ascii="Times New Roman" w:eastAsia="Times New Roman"/>
          <w:i/>
        </w:rPr>
      </w:pPr>
      <w:r>
        <w:t xml:space="preserve">【答案】 </w:t>
      </w:r>
      <w:r>
        <w:rPr>
          <w:rFonts w:ascii="Times New Roman" w:eastAsia="Times New Roman"/>
          <w:i/>
          <w:position w:val="-3"/>
        </w:rPr>
        <w:t>D</w:t>
      </w:r>
    </w:p>
    <w:p>
      <w:pPr>
        <w:pStyle w:val="4"/>
        <w:spacing w:before="52" w:line="240" w:lineRule="auto"/>
      </w:pPr>
      <w:r>
        <w:t>【解析】</w:t>
      </w:r>
    </w:p>
    <w:p>
      <w:pPr>
        <w:pStyle w:val="4"/>
        <w:spacing w:before="58" w:line="240" w:lineRule="auto"/>
        <w:ind w:left="119" w:right="1799"/>
      </w:pPr>
      <w:r>
        <w:rPr>
          <w:spacing w:val="-9"/>
          <w:w w:val="95"/>
        </w:rPr>
        <w:t xml:space="preserve">由图甲，用力将活塞压下，活塞对空气做功，空气的内能增大，温度升高，达到了棉花的着   </w:t>
      </w:r>
      <w:r>
        <w:rPr>
          <w:spacing w:val="-9"/>
        </w:rPr>
        <w:t>火点，棉花就会燃烧。是将机械能转化为内能的过程。</w:t>
      </w:r>
    </w:p>
    <w:p>
      <w:pPr>
        <w:pStyle w:val="4"/>
        <w:spacing w:before="1" w:line="240" w:lineRule="auto"/>
        <w:ind w:left="119" w:right="1694"/>
      </w:pPr>
      <w:r>
        <w:rPr>
          <w:spacing w:val="-13"/>
          <w:w w:val="95"/>
        </w:rPr>
        <w:t xml:space="preserve">由图乙，对试管中的水加热，加快水的蒸发，使试管中水的内能增大，体积膨胀，对外做功，   </w:t>
      </w:r>
      <w:r>
        <w:rPr>
          <w:spacing w:val="-13"/>
        </w:rPr>
        <w:t>使塞子飞出去，内能转化为塞子的机械能。</w:t>
      </w:r>
    </w:p>
    <w:p>
      <w:pPr>
        <w:pStyle w:val="4"/>
        <w:spacing w:line="240" w:lineRule="auto"/>
        <w:ind w:left="119" w:right="2126"/>
      </w:pPr>
      <w:r>
        <w:rPr>
          <w:w w:val="95"/>
        </w:rPr>
        <w:t>由图丙，气门都关闭，活塞向上运动，所以是汽油机的压缩冲程，机械能转化为内能；   由图丁，气门都关闭，活塞向下运动，所以是汽油机的做功冲程，内能转化为机械能。</w:t>
      </w:r>
    </w:p>
    <w:p>
      <w:pPr>
        <w:pStyle w:val="4"/>
        <w:spacing w:before="1" w:line="240" w:lineRule="auto"/>
        <w:ind w:left="119" w:right="1694"/>
      </w:pPr>
      <w:r>
        <w:rPr>
          <w:spacing w:val="-14"/>
          <w:w w:val="95"/>
        </w:rPr>
        <w:t xml:space="preserve">综上所述，丙图所示的是压缩冲程，其工作原理如图甲所示的实验；丁图所示的是做功冲程，   </w:t>
      </w:r>
      <w:r>
        <w:rPr>
          <w:spacing w:val="-17"/>
        </w:rPr>
        <w:t xml:space="preserve">其工作原理如乙图所示的实验。只有选项 </w:t>
      </w:r>
      <w:r>
        <w:rPr>
          <w:rFonts w:ascii="Times New Roman" w:eastAsia="Times New Roman"/>
          <w:i/>
          <w:position w:val="-3"/>
        </w:rPr>
        <w:t xml:space="preserve">D </w:t>
      </w:r>
      <w:r>
        <w:t>说法正确。</w:t>
      </w:r>
    </w:p>
    <w:p>
      <w:pPr>
        <w:spacing w:before="0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故答案为： </w:t>
      </w:r>
      <w:r>
        <w:rPr>
          <w:rFonts w:ascii="Times New Roman" w:eastAsia="Times New Roman"/>
          <w:i/>
          <w:position w:val="-3"/>
          <w:sz w:val="21"/>
        </w:rPr>
        <w:t xml:space="preserve">D 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4"/>
        <w:spacing w:before="76" w:line="240" w:lineRule="auto"/>
      </w:pPr>
      <w:r>
        <w:rPr>
          <w:rFonts w:ascii="Times New Roman" w:eastAsia="Times New Roman"/>
        </w:rPr>
        <w:t>8</w:t>
      </w:r>
      <w:r>
        <w:t>．</w:t>
      </w:r>
    </w:p>
    <w:p>
      <w:pPr>
        <w:pStyle w:val="4"/>
        <w:spacing w:before="55" w:line="240" w:lineRule="auto"/>
        <w:rPr>
          <w:rFonts w:ascii="Times New Roman" w:eastAsia="Times New Roman"/>
          <w:i/>
        </w:rPr>
      </w:pPr>
      <w:r>
        <w:t xml:space="preserve">【答案】 </w:t>
      </w:r>
      <w:r>
        <w:rPr>
          <w:rFonts w:ascii="Times New Roman" w:eastAsia="Times New Roman"/>
          <w:i/>
          <w:position w:val="-3"/>
        </w:rPr>
        <w:t>A</w:t>
      </w:r>
    </w:p>
    <w:p>
      <w:pPr>
        <w:pStyle w:val="4"/>
        <w:spacing w:before="53" w:line="240" w:lineRule="auto"/>
      </w:pPr>
      <w:r>
        <w:t>【解析】</w:t>
      </w:r>
    </w:p>
    <w:p>
      <w:pPr>
        <w:spacing w:before="60" w:line="240" w:lineRule="auto"/>
        <w:ind w:left="120" w:right="2548" w:firstLine="0"/>
        <w:jc w:val="left"/>
        <w:rPr>
          <w:sz w:val="21"/>
        </w:rPr>
      </w:pPr>
      <w:r>
        <w:rPr>
          <w:spacing w:val="-8"/>
          <w:sz w:val="21"/>
        </w:rPr>
        <w:t xml:space="preserve">因为此物体由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A </w:t>
      </w:r>
      <w:r>
        <w:rPr>
          <w:spacing w:val="-4"/>
          <w:sz w:val="21"/>
        </w:rPr>
        <w:t xml:space="preserve">点沿光滑的斜面下滑时，已知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 xml:space="preserve">AB </w:t>
      </w:r>
      <w:r>
        <w:rPr>
          <w:rFonts w:ascii="Symbol" w:hAnsi="Symbol" w:eastAsia="Symbol"/>
          <w:position w:val="-3"/>
          <w:sz w:val="21"/>
        </w:rPr>
        <w:sym w:font="Symbol" w:char="F03D"/>
      </w:r>
      <w:r>
        <w:rPr>
          <w:rFonts w:ascii="Times New Roman" w:hAnsi="Times New Roman" w:eastAsia="Times New Roman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 xml:space="preserve">BC </w:t>
      </w:r>
      <w:r>
        <w:rPr>
          <w:spacing w:val="-8"/>
          <w:sz w:val="21"/>
        </w:rPr>
        <w:t xml:space="preserve">，所以下滑的高度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h </w:t>
      </w:r>
      <w:r>
        <w:rPr>
          <w:sz w:val="21"/>
        </w:rPr>
        <w:t xml:space="preserve">相同， </w:t>
      </w:r>
      <w:r>
        <w:rPr>
          <w:spacing w:val="19"/>
          <w:sz w:val="21"/>
        </w:rPr>
        <w:t>由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W </w:t>
      </w:r>
      <w:r>
        <w:rPr>
          <w:rFonts w:ascii="Symbol" w:hAnsi="Symbol" w:eastAsia="Symbol"/>
          <w:position w:val="-3"/>
          <w:sz w:val="21"/>
        </w:rPr>
        <w:sym w:font="Symbol" w:char="F03D"/>
      </w:r>
      <w:r>
        <w:rPr>
          <w:rFonts w:ascii="Times New Roman" w:hAnsi="Times New Roman" w:eastAsia="Times New Roman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 xml:space="preserve">Gh </w:t>
      </w:r>
      <w:r>
        <w:rPr>
          <w:spacing w:val="19"/>
          <w:sz w:val="21"/>
        </w:rPr>
        <w:t>得</w:t>
      </w:r>
      <w:r>
        <w:rPr>
          <w:rFonts w:ascii="Times New Roman" w:hAnsi="Times New Roman" w:eastAsia="Times New Roman"/>
          <w:i/>
          <w:spacing w:val="-16"/>
          <w:position w:val="-2"/>
          <w:sz w:val="22"/>
        </w:rPr>
        <w:t>W</w:t>
      </w:r>
      <w:r>
        <w:rPr>
          <w:rFonts w:ascii="Times New Roman" w:hAnsi="Times New Roman" w:eastAsia="Times New Roman"/>
          <w:spacing w:val="-16"/>
          <w:position w:val="-8"/>
          <w:sz w:val="13"/>
        </w:rPr>
        <w:t xml:space="preserve">1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spacing w:val="-9"/>
          <w:position w:val="-2"/>
          <w:sz w:val="22"/>
        </w:rPr>
        <w:t>W</w:t>
      </w:r>
      <w:r>
        <w:rPr>
          <w:rFonts w:ascii="Times New Roman" w:hAnsi="Times New Roman" w:eastAsia="Times New Roman"/>
          <w:spacing w:val="-9"/>
          <w:position w:val="-8"/>
          <w:sz w:val="13"/>
        </w:rPr>
        <w:t xml:space="preserve">2  </w:t>
      </w:r>
      <w:r>
        <w:rPr>
          <w:spacing w:val="-21"/>
          <w:sz w:val="21"/>
        </w:rPr>
        <w:t xml:space="preserve">，故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D </w:t>
      </w:r>
      <w:r>
        <w:rPr>
          <w:sz w:val="21"/>
        </w:rPr>
        <w:t>不正确；</w:t>
      </w:r>
    </w:p>
    <w:p>
      <w:pPr>
        <w:spacing w:before="1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由图中可知，物体在 </w:t>
      </w:r>
      <w:r>
        <w:rPr>
          <w:rFonts w:ascii="Times New Roman" w:hAnsi="Times New Roman" w:eastAsia="Times New Roman"/>
          <w:i/>
          <w:position w:val="-4"/>
          <w:sz w:val="21"/>
        </w:rPr>
        <w:t xml:space="preserve">AB </w:t>
      </w:r>
      <w:r>
        <w:rPr>
          <w:sz w:val="21"/>
        </w:rPr>
        <w:t xml:space="preserve">段下滑的速度小于在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BC </w:t>
      </w:r>
      <w:r>
        <w:rPr>
          <w:sz w:val="21"/>
        </w:rPr>
        <w:t xml:space="preserve">段下滑的速度，又因为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AB </w:t>
      </w:r>
      <w:r>
        <w:rPr>
          <w:rFonts w:ascii="Symbol" w:hAnsi="Symbol" w:eastAsia="Symbol"/>
          <w:position w:val="-3"/>
          <w:sz w:val="21"/>
        </w:rPr>
        <w:sym w:font="Symbol" w:char="F03D"/>
      </w:r>
      <w:r>
        <w:rPr>
          <w:rFonts w:ascii="Times New Roman" w:hAnsi="Times New Roman" w:eastAsia="Times New Roman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BC </w:t>
      </w:r>
      <w:r>
        <w:rPr>
          <w:sz w:val="21"/>
        </w:rPr>
        <w:t>，所以物</w:t>
      </w:r>
    </w:p>
    <w:p>
      <w:pPr>
        <w:spacing w:after="0" w:line="240" w:lineRule="auto"/>
        <w:jc w:val="left"/>
        <w:rPr>
          <w:sz w:val="21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spacing w:before="168" w:line="240" w:lineRule="auto"/>
        <w:ind w:left="120" w:right="0" w:firstLine="0"/>
        <w:jc w:val="left"/>
        <w:rPr>
          <w:rFonts w:ascii="Times New Roman" w:eastAsia="Times New Roman"/>
          <w:i/>
          <w:sz w:val="22"/>
        </w:rPr>
      </w:pPr>
      <w:r>
        <w:rPr>
          <w:spacing w:val="-18"/>
          <w:sz w:val="21"/>
        </w:rPr>
        <w:t xml:space="preserve">体在 </w:t>
      </w:r>
      <w:r>
        <w:rPr>
          <w:rFonts w:ascii="Times New Roman" w:eastAsia="Times New Roman"/>
          <w:i/>
          <w:position w:val="-3"/>
          <w:sz w:val="21"/>
        </w:rPr>
        <w:t>AB</w:t>
      </w:r>
      <w:r>
        <w:rPr>
          <w:rFonts w:ascii="Times New Roman" w:eastAsia="Times New Roman"/>
          <w:i/>
          <w:spacing w:val="-9"/>
          <w:position w:val="-3"/>
          <w:sz w:val="21"/>
        </w:rPr>
        <w:t xml:space="preserve"> </w:t>
      </w:r>
      <w:r>
        <w:rPr>
          <w:spacing w:val="-7"/>
          <w:sz w:val="21"/>
        </w:rPr>
        <w:t xml:space="preserve">段所用时间大于在 </w:t>
      </w:r>
      <w:r>
        <w:rPr>
          <w:rFonts w:ascii="Times New Roman" w:eastAsia="Times New Roman"/>
          <w:i/>
          <w:spacing w:val="-4"/>
          <w:position w:val="-3"/>
          <w:sz w:val="21"/>
        </w:rPr>
        <w:t>BC</w:t>
      </w:r>
      <w:r>
        <w:rPr>
          <w:rFonts w:ascii="Times New Roman" w:eastAsia="Times New Roman"/>
          <w:i/>
          <w:spacing w:val="-16"/>
          <w:position w:val="-3"/>
          <w:sz w:val="21"/>
        </w:rPr>
        <w:t xml:space="preserve"> </w:t>
      </w:r>
      <w:r>
        <w:rPr>
          <w:spacing w:val="4"/>
          <w:sz w:val="21"/>
        </w:rPr>
        <w:t>段下滑的时间，即</w:t>
      </w:r>
      <w:r>
        <w:rPr>
          <w:rFonts w:ascii="Times New Roman" w:eastAsia="Times New Roman"/>
          <w:i/>
          <w:position w:val="-2"/>
          <w:sz w:val="22"/>
        </w:rPr>
        <w:t>t</w:t>
      </w:r>
    </w:p>
    <w:p>
      <w:pPr>
        <w:spacing w:before="71" w:line="240" w:lineRule="auto"/>
        <w:ind w:left="70" w:right="0" w:firstLine="0"/>
        <w:jc w:val="left"/>
        <w:rPr>
          <w:sz w:val="21"/>
        </w:rPr>
      </w:pPr>
      <w:r>
        <w:br w:type="column"/>
      </w:r>
      <w:r>
        <w:rPr>
          <w:rFonts w:ascii="Symbol" w:hAnsi="Symbol" w:eastAsia="Symbol"/>
          <w:sz w:val="22"/>
        </w:rPr>
        <w:sym w:font="Symbol" w:char="F03E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 xml:space="preserve">t </w:t>
      </w:r>
      <w:r>
        <w:rPr>
          <w:spacing w:val="-20"/>
          <w:position w:val="3"/>
          <w:sz w:val="21"/>
        </w:rPr>
        <w:t xml:space="preserve">，由 </w:t>
      </w:r>
      <w:r>
        <w:rPr>
          <w:rFonts w:ascii="Times New Roman" w:hAnsi="Times New Roman" w:eastAsia="Times New Roman"/>
          <w:i/>
          <w:sz w:val="21"/>
        </w:rPr>
        <w:t xml:space="preserve">P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4"/>
          <w:sz w:val="21"/>
        </w:rPr>
        <w:t xml:space="preserve">W </w:t>
      </w:r>
      <w:r>
        <w:rPr>
          <w:spacing w:val="-20"/>
          <w:position w:val="3"/>
          <w:sz w:val="21"/>
        </w:rPr>
        <w:t xml:space="preserve">可知 </w:t>
      </w:r>
      <w:r>
        <w:rPr>
          <w:rFonts w:ascii="Times New Roman" w:hAnsi="Times New Roman" w:eastAsia="Times New Roman"/>
          <w:i/>
          <w:sz w:val="22"/>
        </w:rPr>
        <w:t xml:space="preserve">P </w:t>
      </w:r>
      <w:r>
        <w:rPr>
          <w:rFonts w:ascii="Symbol" w:hAnsi="Symbol" w:eastAsia="Symbol"/>
          <w:sz w:val="22"/>
        </w:rPr>
        <w:sym w:font="Symbol" w:char="F03C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 xml:space="preserve">P </w:t>
      </w:r>
      <w:r>
        <w:rPr>
          <w:position w:val="3"/>
          <w:sz w:val="21"/>
        </w:rPr>
        <w:t>。</w:t>
      </w:r>
    </w:p>
    <w:p>
      <w:pPr>
        <w:pStyle w:val="4"/>
        <w:spacing w:line="240" w:lineRule="auto"/>
        <w:ind w:left="1192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30810" cy="6985"/>
                <wp:effectExtent l="0" t="0" r="0" b="0"/>
                <wp:docPr id="119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810" cy="6985"/>
                          <a:chOff x="0" y="0"/>
                          <a:chExt cx="206" cy="11"/>
                        </a:xfrm>
                      </wpg:grpSpPr>
                      <wps:wsp>
                        <wps:cNvPr id="118" name="直线 69"/>
                        <wps:cNvCnPr/>
                        <wps:spPr>
                          <a:xfrm>
                            <a:off x="0" y="5"/>
                            <a:ext cx="206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68" o:spid="_x0000_s1026" o:spt="203" style="height:0.55pt;width:10.3pt;" coordsize="206,11" o:gfxdata="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W0K3dIAAAACAQAADwAAAAAAAAABACAAAAAiAAAAZHJzL2Rvd25yZXYueG1sUEsBAhQA&#10;FAAAAAgAh07iQNiJ8Gf4AQAAMAQAAA4AAAAAAAAAAQAgAAAAIQEAAGRycy9lMm9Eb2MueG1sUEsF&#10;BgAAAAAGAAYAWQEAAIsFAAAAAA==&#10;">
                <o:lock v:ext="edit" aspectratio="f"/>
                <v:line id="直线 69" o:spid="_x0000_s1026" o:spt="20" style="position:absolute;left:0;top:5;height:0;width:206;" filled="f" stroked="t" coordsize="21600,21600" o:gfxdata="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qMAz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4696" w:space="40"/>
            <w:col w:w="5494"/>
          </w:cols>
        </w:sectPr>
      </w:pPr>
    </w:p>
    <w:p>
      <w:pPr>
        <w:pStyle w:val="4"/>
        <w:spacing w:before="6" w:line="240" w:lineRule="auto"/>
        <w:ind w:left="0"/>
        <w:rPr>
          <w:sz w:val="24"/>
        </w:rPr>
      </w:pPr>
    </w:p>
    <w:p>
      <w:pPr>
        <w:spacing w:before="0" w:line="240" w:lineRule="auto"/>
        <w:ind w:left="120" w:right="0" w:firstLine="0"/>
        <w:jc w:val="left"/>
        <w:rPr>
          <w:sz w:val="21"/>
        </w:rPr>
      </w:pPr>
      <w:r>
        <w:rPr>
          <w:spacing w:val="-9"/>
          <w:sz w:val="21"/>
        </w:rPr>
        <w:t xml:space="preserve">故答案为： </w:t>
      </w:r>
      <w:r>
        <w:rPr>
          <w:rFonts w:ascii="Times New Roman" w:eastAsia="Times New Roman"/>
          <w:i/>
          <w:position w:val="-3"/>
          <w:sz w:val="21"/>
        </w:rPr>
        <w:t xml:space="preserve">A </w:t>
      </w:r>
      <w:r>
        <w:rPr>
          <w:sz w:val="21"/>
        </w:rPr>
        <w:t>。</w:t>
      </w:r>
    </w:p>
    <w:p>
      <w:pPr>
        <w:pStyle w:val="4"/>
        <w:spacing w:before="53" w:line="240" w:lineRule="auto"/>
      </w:pPr>
      <w:r>
        <w:rPr>
          <w:rFonts w:ascii="Times New Roman" w:eastAsia="Times New Roman"/>
        </w:rPr>
        <w:t>9</w:t>
      </w:r>
      <w:r>
        <w:t>．</w:t>
      </w:r>
    </w:p>
    <w:p>
      <w:pPr>
        <w:pStyle w:val="4"/>
        <w:spacing w:before="57" w:line="240" w:lineRule="auto"/>
        <w:ind w:left="119"/>
        <w:rPr>
          <w:rFonts w:ascii="Times New Roman" w:eastAsia="Times New Roman"/>
          <w:i/>
        </w:rPr>
      </w:pPr>
      <w:r>
        <w:t xml:space="preserve">【答案】 </w:t>
      </w:r>
      <w:r>
        <w:rPr>
          <w:rFonts w:ascii="Times New Roman" w:eastAsia="Times New Roman"/>
          <w:i/>
          <w:position w:val="-3"/>
        </w:rPr>
        <w:t>A</w:t>
      </w:r>
    </w:p>
    <w:p>
      <w:pPr>
        <w:pStyle w:val="4"/>
        <w:spacing w:before="53" w:line="240" w:lineRule="auto"/>
      </w:pPr>
      <w:r>
        <w:t>【解析】</w:t>
      </w:r>
    </w:p>
    <w:p>
      <w:pPr>
        <w:tabs>
          <w:tab w:val="left" w:pos="463"/>
          <w:tab w:val="left" w:pos="1438"/>
          <w:tab w:val="left" w:pos="2162"/>
          <w:tab w:val="right" w:pos="2613"/>
        </w:tabs>
        <w:spacing w:before="17" w:line="240" w:lineRule="auto"/>
        <w:ind w:left="119" w:right="0" w:firstLine="0"/>
        <w:jc w:val="left"/>
        <w:rPr>
          <w:rFonts w:ascii="Times New Roman"/>
          <w:sz w:val="13"/>
        </w:rPr>
      </w:pPr>
      <w:r>
        <w:br w:type="column"/>
      </w:r>
      <w:r>
        <w:rPr>
          <w:rFonts w:ascii="Times New Roman"/>
          <w:sz w:val="13"/>
        </w:rPr>
        <w:t>1</w:t>
      </w:r>
      <w:r>
        <w:rPr>
          <w:rFonts w:ascii="Times New Roman"/>
          <w:sz w:val="13"/>
        </w:rPr>
        <w:tab/>
      </w:r>
      <w:r>
        <w:rPr>
          <w:rFonts w:ascii="Times New Roman"/>
          <w:sz w:val="13"/>
        </w:rPr>
        <w:t>2</w:t>
      </w:r>
      <w:r>
        <w:rPr>
          <w:rFonts w:ascii="Times New Roman"/>
          <w:sz w:val="13"/>
        </w:rPr>
        <w:tab/>
      </w:r>
      <w:r>
        <w:rPr>
          <w:rFonts w:ascii="Times New Roman"/>
          <w:i/>
          <w:position w:val="-10"/>
          <w:sz w:val="21"/>
        </w:rPr>
        <w:t>t</w:t>
      </w:r>
      <w:r>
        <w:rPr>
          <w:rFonts w:ascii="Times New Roman"/>
          <w:i/>
          <w:position w:val="-10"/>
          <w:sz w:val="21"/>
        </w:rPr>
        <w:tab/>
      </w:r>
      <w:r>
        <w:rPr>
          <w:rFonts w:ascii="Times New Roman"/>
          <w:sz w:val="13"/>
        </w:rPr>
        <w:t>1</w:t>
      </w:r>
      <w:r>
        <w:rPr>
          <w:rFonts w:ascii="Times New Roman"/>
          <w:sz w:val="13"/>
        </w:rPr>
        <w:tab/>
      </w:r>
      <w:r>
        <w:rPr>
          <w:rFonts w:ascii="Times New Roman"/>
          <w:sz w:val="13"/>
        </w:rPr>
        <w:t>2</w:t>
      </w:r>
    </w:p>
    <w:p>
      <w:pPr>
        <w:spacing w:after="0" w:line="240" w:lineRule="auto"/>
        <w:jc w:val="left"/>
        <w:rPr>
          <w:rFonts w:ascii="Times New Roman"/>
          <w:sz w:val="13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1637" w:space="2925"/>
            <w:col w:w="5668"/>
          </w:cols>
        </w:sectPr>
      </w:pPr>
    </w:p>
    <w:p>
      <w:pPr>
        <w:spacing w:before="32" w:line="240" w:lineRule="auto"/>
        <w:ind w:left="172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position w:val="-2"/>
          <w:sz w:val="21"/>
        </w:rPr>
        <w:t xml:space="preserve">A </w:t>
      </w:r>
      <w:r>
        <w:rPr>
          <w:position w:val="2"/>
          <w:sz w:val="21"/>
        </w:rPr>
        <w:t>、由图像可知，同一滑轮组机械效率</w:t>
      </w:r>
      <w:r>
        <w:rPr>
          <w:rFonts w:ascii="Symbol" w:hAnsi="Symbol" w:eastAsia="Symbol"/>
          <w:i/>
          <w:position w:val="3"/>
          <w:sz w:val="22"/>
        </w:rPr>
        <w:sym w:font="Symbol" w:char="F068"/>
      </w:r>
      <w:r>
        <w:rPr>
          <w:position w:val="2"/>
          <w:sz w:val="21"/>
        </w:rPr>
        <w:t>随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position w:val="-5"/>
          <w:sz w:val="12"/>
        </w:rPr>
        <w:t xml:space="preserve">物 </w:t>
      </w:r>
      <w:r>
        <w:rPr>
          <w:position w:val="2"/>
          <w:sz w:val="21"/>
        </w:rPr>
        <w:t xml:space="preserve">的增大而增大，故 </w:t>
      </w:r>
      <w:r>
        <w:rPr>
          <w:rFonts w:ascii="Times New Roman" w:hAnsi="Times New Roman" w:eastAsia="Times New Roman"/>
          <w:i/>
          <w:position w:val="-2"/>
          <w:sz w:val="21"/>
        </w:rPr>
        <w:t xml:space="preserve">A </w:t>
      </w:r>
      <w:r>
        <w:rPr>
          <w:position w:val="2"/>
          <w:sz w:val="21"/>
        </w:rPr>
        <w:t>正确；</w:t>
      </w:r>
    </w:p>
    <w:p>
      <w:pPr>
        <w:pStyle w:val="4"/>
        <w:spacing w:before="82" w:line="240" w:lineRule="auto"/>
        <w:ind w:left="162"/>
      </w:pPr>
      <w:r>
        <w:rPr>
          <w:rFonts w:ascii="Times New Roman" w:hAnsi="Times New Roman" w:eastAsia="Times New Roman"/>
          <w:i/>
          <w:position w:val="-2"/>
        </w:rPr>
        <w:t xml:space="preserve">B </w:t>
      </w:r>
      <w:r>
        <w:rPr>
          <w:position w:val="1"/>
        </w:rPr>
        <w:t xml:space="preserve">、由图知， </w:t>
      </w:r>
      <w:r>
        <w:rPr>
          <w:rFonts w:ascii="Times New Roman" w:hAnsi="Times New Roman" w:eastAsia="Times New Roman"/>
          <w:i/>
          <w:position w:val="-1"/>
        </w:rPr>
        <w:t xml:space="preserve">n </w:t>
      </w:r>
      <w:r>
        <w:rPr>
          <w:rFonts w:ascii="Symbol" w:hAnsi="Symbol" w:eastAsia="Symbol"/>
          <w:position w:val="-1"/>
        </w:rPr>
        <w:sym w:font="Symbol" w:char="F03D"/>
      </w:r>
      <w:r>
        <w:rPr>
          <w:rFonts w:ascii="Times New Roman" w:hAnsi="Times New Roman" w:eastAsia="Times New Roman"/>
          <w:position w:val="-1"/>
        </w:rPr>
        <w:t xml:space="preserve"> 3 </w:t>
      </w:r>
      <w:r>
        <w:rPr>
          <w:position w:val="1"/>
        </w:rPr>
        <w:t xml:space="preserve">， 当 </w:t>
      </w:r>
      <w:r>
        <w:rPr>
          <w:rFonts w:ascii="Times New Roman" w:hAnsi="Times New Roman" w:eastAsia="Times New Roman"/>
          <w:i/>
          <w:position w:val="-1"/>
        </w:rPr>
        <w:t xml:space="preserve">G </w:t>
      </w:r>
      <w:r>
        <w:rPr>
          <w:rFonts w:ascii="Symbol" w:hAnsi="Symbol" w:eastAsia="Symbol"/>
          <w:position w:val="-1"/>
        </w:rPr>
        <w:sym w:font="Symbol" w:char="F03D"/>
      </w:r>
      <w:r>
        <w:rPr>
          <w:rFonts w:ascii="Times New Roman" w:hAnsi="Times New Roman" w:eastAsia="Times New Roman"/>
          <w:position w:val="-1"/>
        </w:rPr>
        <w:t xml:space="preserve"> 12</w:t>
      </w:r>
      <w:r>
        <w:rPr>
          <w:rFonts w:ascii="Times New Roman" w:hAnsi="Times New Roman" w:eastAsia="Times New Roman"/>
          <w:i/>
          <w:position w:val="-1"/>
        </w:rPr>
        <w:t xml:space="preserve">N </w:t>
      </w:r>
      <w:r>
        <w:rPr>
          <w:position w:val="1"/>
        </w:rPr>
        <w:t>时，</w:t>
      </w: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80% </w:t>
      </w:r>
      <w:r>
        <w:rPr>
          <w:position w:val="1"/>
        </w:rPr>
        <w:t>， 忽略绳重及摩擦， 滑轮组的机械效率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tabs>
          <w:tab w:val="left" w:pos="1483"/>
          <w:tab w:val="left" w:pos="2087"/>
          <w:tab w:val="left" w:pos="2971"/>
        </w:tabs>
        <w:spacing w:before="84" w:line="240" w:lineRule="auto"/>
        <w:ind w:left="115" w:right="0" w:firstLine="0"/>
        <w:jc w:val="left"/>
        <w:rPr>
          <w:rFonts w:ascii="Symbol" w:hAnsi="Symbol"/>
          <w:sz w:val="21"/>
        </w:rPr>
      </w:pPr>
      <w:r>
        <w:rPr>
          <w:rFonts w:ascii="Symbol" w:hAnsi="Symbol"/>
          <w:i/>
          <w:sz w:val="22"/>
        </w:rPr>
        <w:sym w:font="Symbol" w:char="F068"/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pacing w:val="-8"/>
          <w:sz w:val="21"/>
        </w:rPr>
        <w:t xml:space="preserve"> </w:t>
      </w:r>
      <w:r>
        <w:rPr>
          <w:rFonts w:ascii="Times New Roman" w:hAnsi="Times New Roman"/>
          <w:i/>
          <w:spacing w:val="-10"/>
          <w:position w:val="16"/>
          <w:sz w:val="21"/>
        </w:rPr>
        <w:t>W</w:t>
      </w:r>
      <w:r>
        <w:rPr>
          <w:position w:val="10"/>
          <w:sz w:val="12"/>
        </w:rPr>
        <w:t>有用</w:t>
      </w:r>
      <w:r>
        <w:rPr>
          <w:spacing w:val="17"/>
          <w:position w:val="10"/>
          <w:sz w:val="12"/>
        </w:rPr>
        <w:t xml:space="preserve"> </w:t>
      </w:r>
      <w:r>
        <w:rPr>
          <w:rFonts w:ascii="Symbol" w:hAnsi="Symbol"/>
          <w:sz w:val="21"/>
        </w:rPr>
        <w:sym w:font="Symbol" w:char="F03D"/>
      </w:r>
      <w:r>
        <w:rPr>
          <w:rFonts w:ascii="Symbol" w:hAnsi="Symbol"/>
          <w:position w:val="14"/>
          <w:sz w:val="21"/>
          <w:u w:val="single"/>
        </w:rPr>
        <w:sym w:font="Symbol" w:char="F020"/>
      </w:r>
      <w:r>
        <w:rPr>
          <w:rFonts w:ascii="Symbol" w:hAnsi="Symbol"/>
          <w:position w:val="14"/>
          <w:sz w:val="21"/>
          <w:u w:val="single"/>
        </w:rPr>
        <w:sym w:font="Symbol" w:char="F009"/>
      </w:r>
      <w:r>
        <w:rPr>
          <w:rFonts w:ascii="Times New Roman" w:hAnsi="Times New Roman"/>
          <w:i/>
          <w:position w:val="14"/>
          <w:sz w:val="21"/>
          <w:u w:val="single"/>
        </w:rPr>
        <w:t>Gh</w:t>
      </w:r>
      <w:r>
        <w:rPr>
          <w:rFonts w:ascii="Times New Roman" w:hAnsi="Times New Roman"/>
          <w:i/>
          <w:position w:val="14"/>
          <w:sz w:val="21"/>
          <w:u w:val="single"/>
        </w:rPr>
        <w:tab/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position w:val="14"/>
          <w:sz w:val="21"/>
          <w:u w:val="single"/>
        </w:rPr>
        <w:t xml:space="preserve">    </w:t>
      </w:r>
      <w:r>
        <w:rPr>
          <w:rFonts w:ascii="Times New Roman" w:hAnsi="Times New Roman"/>
          <w:spacing w:val="38"/>
          <w:position w:val="14"/>
          <w:sz w:val="21"/>
          <w:u w:val="single"/>
        </w:rPr>
        <w:t xml:space="preserve"> </w:t>
      </w:r>
      <w:r>
        <w:rPr>
          <w:rFonts w:ascii="Times New Roman" w:hAnsi="Times New Roman"/>
          <w:i/>
          <w:position w:val="14"/>
          <w:sz w:val="21"/>
          <w:u w:val="single"/>
        </w:rPr>
        <w:t>G</w:t>
      </w:r>
      <w:r>
        <w:rPr>
          <w:rFonts w:ascii="Times New Roman" w:hAnsi="Times New Roman"/>
          <w:i/>
          <w:position w:val="14"/>
          <w:sz w:val="21"/>
          <w:u w:val="single"/>
        </w:rPr>
        <w:tab/>
      </w:r>
      <w:r>
        <w:rPr>
          <w:spacing w:val="-49"/>
          <w:sz w:val="21"/>
        </w:rPr>
        <w:t>，</w:t>
      </w:r>
      <w:r>
        <w:rPr>
          <w:sz w:val="21"/>
        </w:rPr>
        <w:t>即</w:t>
      </w:r>
      <w:r>
        <w:rPr>
          <w:spacing w:val="-6"/>
          <w:sz w:val="21"/>
        </w:rPr>
        <w:t>：</w:t>
      </w:r>
      <w:r>
        <w:rPr>
          <w:rFonts w:ascii="Times New Roman" w:hAnsi="Times New Roman"/>
          <w:spacing w:val="-6"/>
          <w:sz w:val="21"/>
        </w:rPr>
        <w:t>80%</w:t>
      </w:r>
      <w:r>
        <w:rPr>
          <w:rFonts w:ascii="Times New Roman" w:hAnsi="Times New Roman"/>
          <w:spacing w:val="-4"/>
          <w:sz w:val="21"/>
        </w:rPr>
        <w:t xml:space="preserve"> </w:t>
      </w:r>
      <w:r>
        <w:rPr>
          <w:rFonts w:ascii="Symbol" w:hAnsi="Symbol"/>
          <w:sz w:val="21"/>
        </w:rPr>
        <w:sym w:font="Symbol" w:char="F03D"/>
      </w:r>
    </w:p>
    <w:p>
      <w:pPr>
        <w:pStyle w:val="4"/>
        <w:spacing w:before="1" w:line="240" w:lineRule="auto"/>
        <w:ind w:left="0"/>
        <w:rPr>
          <w:rFonts w:ascii="Symbol" w:hAnsi="Symbol"/>
          <w:sz w:val="5"/>
        </w:rPr>
      </w:pPr>
    </w:p>
    <w:p>
      <w:pPr>
        <w:pStyle w:val="4"/>
        <w:spacing w:line="240" w:lineRule="auto"/>
        <w:ind w:left="484"/>
        <w:rPr>
          <w:rFonts w:ascii="Symbol" w:hAnsi="Symbol"/>
          <w:sz w:val="2"/>
        </w:rPr>
      </w:pP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268605" cy="6350"/>
                <wp:effectExtent l="0" t="0" r="0" b="0"/>
                <wp:docPr id="85" name="组合 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8605" cy="6350"/>
                          <a:chOff x="0" y="0"/>
                          <a:chExt cx="423" cy="10"/>
                        </a:xfrm>
                      </wpg:grpSpPr>
                      <wps:wsp>
                        <wps:cNvPr id="84" name="直线 71"/>
                        <wps:cNvCnPr/>
                        <wps:spPr>
                          <a:xfrm>
                            <a:off x="0" y="5"/>
                            <a:ext cx="423" cy="0"/>
                          </a:xfrm>
                          <a:prstGeom prst="line">
                            <a:avLst/>
                          </a:prstGeom>
                          <a:ln w="6312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0" o:spid="_x0000_s1026" o:spt="203" style="height:0.5pt;width:21.15pt;" coordsize="423,10" o:gfxdata="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JjlxR/TAAAAAgEAAA8AAAAAAAAAAQAgAAAAIgAAAGRycy9kb3ducmV2LnhtbFBLAQIU&#10;ABQAAAAIAIdO4kBvEEXg+AEAAC4EAAAOAAAAAAAAAAEAIAAAACIBAABkcnMvZTJvRG9jLnhtbFBL&#10;BQYAAAAABgAGAFkBAACMBQAAAAA=&#10;">
                <o:lock v:ext="edit" aspectratio="f"/>
                <v:line id="直线 71" o:spid="_x0000_s1026" o:spt="20" style="position:absolute;left:0;top:5;height:0;width:423;" filled="f" stroked="t" coordsize="21600,21600" o:gfxdata="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zWtK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9700787401574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107" w:line="240" w:lineRule="auto"/>
        <w:ind w:left="115" w:right="0" w:firstLine="0"/>
        <w:jc w:val="left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sz w:val="21"/>
        </w:rPr>
        <w:t>12</w:t>
      </w:r>
      <w:r>
        <w:rPr>
          <w:rFonts w:ascii="Times New Roman"/>
          <w:i/>
          <w:sz w:val="21"/>
        </w:rPr>
        <w:t>N</w:t>
      </w:r>
    </w:p>
    <w:p>
      <w:pPr>
        <w:pStyle w:val="4"/>
        <w:spacing w:before="10" w:line="240" w:lineRule="auto"/>
        <w:ind w:left="0"/>
        <w:rPr>
          <w:rFonts w:ascii="Times New Roman"/>
          <w:i/>
          <w:sz w:val="19"/>
        </w:rPr>
      </w:pPr>
      <w:r>
        <w:br w:type="column"/>
      </w:r>
    </w:p>
    <w:p>
      <w:pPr>
        <w:pStyle w:val="4"/>
        <w:spacing w:line="240" w:lineRule="auto"/>
        <w:ind w:left="115"/>
        <w:rPr>
          <w:rFonts w:ascii="Times New Roman" w:eastAsia="Times New Roman"/>
          <w:i/>
        </w:rPr>
      </w:pPr>
      <w:r>
        <mc:AlternateContent>
          <mc:Choice Requires="wps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3718560</wp:posOffset>
                </wp:positionH>
                <wp:positionV relativeFrom="paragraph">
                  <wp:posOffset>98425</wp:posOffset>
                </wp:positionV>
                <wp:extent cx="551815" cy="0"/>
                <wp:effectExtent l="0" t="0" r="0" b="0"/>
                <wp:wrapNone/>
                <wp:docPr id="12" name="直线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181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style="position:absolute;left:0pt;margin-left:292.8pt;margin-top:7.75pt;height:0pt;width:43.45pt;mso-position-horizontal-relative:page;z-index:-251640832;mso-width-relative:page;mso-height-relative:page;" filled="f" stroked="t" coordsize="21600,21600" o:gfxdata="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jJQjb1AAAAAkBAAAPAAAAAAAAAAEAIAAAACIAAABkcnMv&#10;ZG93bnJldi54bWxQSwECFAAUAAAACACHTuJAi9vwppUBAAALAwAADgAAAAAAAAABACAAAAAjAQAA&#10;ZHJzL2Uyb0RvYy54bWxQSwUGAAAAAAYABgBZAQAAKgUAAAAA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page">
                  <wp:posOffset>5413375</wp:posOffset>
                </wp:positionH>
                <wp:positionV relativeFrom="paragraph">
                  <wp:posOffset>117475</wp:posOffset>
                </wp:positionV>
                <wp:extent cx="76835" cy="76835"/>
                <wp:effectExtent l="0" t="0" r="0" b="0"/>
                <wp:wrapNone/>
                <wp:docPr id="137" name="文本框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100"/>
                                <w:sz w:val="12"/>
                              </w:rPr>
                              <w:t>轮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3" o:spid="_x0000_s1026" o:spt="202" type="#_x0000_t202" style="position:absolute;left:0pt;margin-left:426.25pt;margin-top:9.25pt;height:6.05pt;width:6.05pt;mso-position-horizontal-relative:page;z-index:251734016;mso-width-relative:page;mso-height-relative:page;" filled="f" stroked="f" coordsize="21600,21600" o:gfxdata="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LevQ+HYAAAACQEAAA8AAAAAAAAAAQAg&#10;AAAAIgAAAGRycy9kb3ducmV2LnhtbFBLAQIUABQAAAAIAIdO4kDsM7cOnAEAACQDAAAOAAAAAAAA&#10;AAEAIAAAACc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sz w:val="12"/>
                        </w:rPr>
                      </w:pPr>
                      <w:r>
                        <w:rPr>
                          <w:w w:val="100"/>
                          <w:sz w:val="12"/>
                        </w:rPr>
                        <w:t>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11"/>
          <w:position w:val="2"/>
        </w:rPr>
        <w:t>，得动滑轮重力：</w:t>
      </w:r>
      <w:r>
        <w:rPr>
          <w:rFonts w:ascii="Times New Roman" w:eastAsia="Times New Roman"/>
          <w:i/>
          <w:spacing w:val="-18"/>
        </w:rPr>
        <w:t>G</w:t>
      </w:r>
    </w:p>
    <w:p>
      <w:pPr>
        <w:spacing w:before="228" w:line="240" w:lineRule="auto"/>
        <w:ind w:left="115" w:right="0" w:firstLine="0"/>
        <w:jc w:val="left"/>
        <w:rPr>
          <w:sz w:val="21"/>
        </w:rPr>
      </w:pPr>
      <w:r>
        <w:br w:type="column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spacing w:val="4"/>
          <w:sz w:val="21"/>
        </w:rPr>
        <w:t>3</w:t>
      </w:r>
      <w:r>
        <w:rPr>
          <w:rFonts w:ascii="Times New Roman" w:hAnsi="Times New Roman" w:eastAsia="Times New Roman"/>
          <w:i/>
          <w:spacing w:val="4"/>
          <w:sz w:val="21"/>
        </w:rPr>
        <w:t xml:space="preserve">N </w:t>
      </w:r>
      <w:r>
        <w:rPr>
          <w:spacing w:val="-38"/>
          <w:position w:val="2"/>
          <w:sz w:val="21"/>
        </w:rPr>
        <w:t xml:space="preserve">，故 </w:t>
      </w:r>
      <w:r>
        <w:rPr>
          <w:rFonts w:ascii="Times New Roman" w:hAnsi="Times New Roman" w:eastAsia="Times New Roman"/>
          <w:i/>
          <w:position w:val="-2"/>
          <w:sz w:val="21"/>
        </w:rPr>
        <w:t xml:space="preserve">B </w:t>
      </w:r>
      <w:r>
        <w:rPr>
          <w:position w:val="2"/>
          <w:sz w:val="21"/>
        </w:rPr>
        <w:t>错；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4">
            <w:col w:w="4163" w:space="131"/>
            <w:col w:w="518" w:space="160"/>
            <w:col w:w="1877" w:space="78"/>
            <w:col w:w="3303"/>
          </w:cols>
        </w:sectPr>
      </w:pPr>
    </w:p>
    <w:p>
      <w:pPr>
        <w:tabs>
          <w:tab w:val="left" w:pos="1143"/>
        </w:tabs>
        <w:spacing w:before="0" w:line="240" w:lineRule="auto"/>
        <w:ind w:left="542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spacing w:val="-12"/>
          <w:sz w:val="21"/>
        </w:rPr>
        <w:t>W</w:t>
      </w:r>
      <w:r>
        <w:rPr>
          <w:position w:val="-4"/>
          <w:sz w:val="12"/>
        </w:rPr>
        <w:t>总</w:t>
      </w:r>
      <w:r>
        <w:rPr>
          <w:position w:val="-4"/>
          <w:sz w:val="12"/>
        </w:rPr>
        <w:tab/>
      </w:r>
      <w:r>
        <w:rPr>
          <w:rFonts w:ascii="Symbol" w:hAnsi="Symbol"/>
          <w:spacing w:val="5"/>
          <w:position w:val="-1"/>
          <w:sz w:val="30"/>
        </w:rPr>
        <w:sym w:font="Symbol" w:char="F028"/>
      </w:r>
      <w:r>
        <w:rPr>
          <w:rFonts w:ascii="Times New Roman" w:hAnsi="Times New Roman"/>
          <w:i/>
          <w:spacing w:val="5"/>
          <w:sz w:val="21"/>
        </w:rPr>
        <w:t>G</w:t>
      </w:r>
      <w:r>
        <w:rPr>
          <w:rFonts w:ascii="Times New Roman" w:hAnsi="Times New Roman"/>
          <w:i/>
          <w:spacing w:val="-26"/>
          <w:sz w:val="21"/>
        </w:rPr>
        <w:t xml:space="preserve"> </w:t>
      </w:r>
      <w:r>
        <w:rPr>
          <w:rFonts w:ascii="Symbol" w:hAnsi="Symbol"/>
          <w:sz w:val="21"/>
        </w:rPr>
        <w:sym w:font="Symbol" w:char="F02B"/>
      </w:r>
      <w:r>
        <w:rPr>
          <w:rFonts w:ascii="Times New Roman" w:hAnsi="Times New Roman"/>
          <w:spacing w:val="-30"/>
          <w:sz w:val="21"/>
        </w:rPr>
        <w:t xml:space="preserve"> </w:t>
      </w:r>
      <w:r>
        <w:rPr>
          <w:rFonts w:ascii="Times New Roman" w:hAnsi="Times New Roman"/>
          <w:i/>
          <w:spacing w:val="-6"/>
          <w:sz w:val="21"/>
        </w:rPr>
        <w:t>G</w:t>
      </w:r>
      <w:r>
        <w:rPr>
          <w:position w:val="-5"/>
          <w:sz w:val="12"/>
        </w:rPr>
        <w:t>轮</w:t>
      </w:r>
      <w:r>
        <w:rPr>
          <w:spacing w:val="-39"/>
          <w:position w:val="-5"/>
          <w:sz w:val="12"/>
        </w:rPr>
        <w:t xml:space="preserve"> </w:t>
      </w:r>
      <w:r>
        <w:rPr>
          <w:rFonts w:ascii="Symbol" w:hAnsi="Symbol"/>
          <w:spacing w:val="3"/>
          <w:position w:val="-1"/>
          <w:sz w:val="30"/>
        </w:rPr>
        <w:sym w:font="Symbol" w:char="F029"/>
      </w:r>
      <w:r>
        <w:rPr>
          <w:rFonts w:ascii="Times New Roman" w:hAnsi="Times New Roman"/>
          <w:i/>
          <w:spacing w:val="3"/>
          <w:sz w:val="21"/>
        </w:rPr>
        <w:t>h</w:t>
      </w:r>
    </w:p>
    <w:p>
      <w:pPr>
        <w:spacing w:before="0" w:line="240" w:lineRule="auto"/>
        <w:ind w:left="201" w:right="0" w:firstLine="0"/>
        <w:jc w:val="left"/>
        <w:rPr>
          <w:sz w:val="12"/>
        </w:rPr>
      </w:pPr>
      <w:r>
        <w:br w:type="column"/>
      </w:r>
      <w:r>
        <w:rPr>
          <w:rFonts w:ascii="Times New Roman" w:hAnsi="Times New Roman" w:eastAsia="Times New Roman"/>
          <w:i/>
          <w:sz w:val="21"/>
        </w:rPr>
        <w:t xml:space="preserve">G </w:t>
      </w:r>
      <w:r>
        <w:rPr>
          <w:rFonts w:ascii="Symbol" w:hAnsi="Symbol" w:eastAsia="Symbol"/>
          <w:sz w:val="21"/>
        </w:rPr>
        <w:sym w:font="Symbol" w:char="F02B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position w:val="-5"/>
          <w:sz w:val="12"/>
        </w:rPr>
        <w:t>轮</w:t>
      </w:r>
    </w:p>
    <w:p>
      <w:pPr>
        <w:spacing w:before="0" w:line="240" w:lineRule="auto"/>
        <w:ind w:left="542" w:right="0" w:firstLine="0"/>
        <w:jc w:val="left"/>
        <w:rPr>
          <w:sz w:val="12"/>
        </w:rPr>
      </w:pPr>
      <w:r>
        <w:br w:type="column"/>
      </w:r>
      <w:r>
        <w:rPr>
          <w:rFonts w:ascii="Times New Roman" w:hAnsi="Times New Roman" w:eastAsia="Times New Roman"/>
          <w:sz w:val="21"/>
        </w:rPr>
        <w:t>12</w:t>
      </w:r>
      <w:r>
        <w:rPr>
          <w:rFonts w:ascii="Times New Roman" w:hAnsi="Times New Roman" w:eastAsia="Times New Roman"/>
          <w:i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2B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position w:val="-5"/>
          <w:sz w:val="12"/>
        </w:rPr>
        <w:t>轮</w:t>
      </w:r>
    </w:p>
    <w:p>
      <w:pPr>
        <w:spacing w:after="0" w:line="240" w:lineRule="auto"/>
        <w:jc w:val="left"/>
        <w:rPr>
          <w:sz w:val="12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2078" w:space="40"/>
            <w:col w:w="861" w:space="644"/>
            <w:col w:w="6607"/>
          </w:cols>
        </w:sectPr>
      </w:pPr>
    </w:p>
    <w:p>
      <w:pPr>
        <w:tabs>
          <w:tab w:val="left" w:pos="5271"/>
        </w:tabs>
        <w:spacing w:before="85" w:line="240" w:lineRule="auto"/>
        <w:ind w:left="150" w:right="0" w:firstLine="0"/>
        <w:jc w:val="left"/>
        <w:rPr>
          <w:sz w:val="12"/>
        </w:rPr>
      </w:pPr>
      <w:r>
        <mc:AlternateContent>
          <mc:Choice Requires="wps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4255135</wp:posOffset>
                </wp:positionH>
                <wp:positionV relativeFrom="paragraph">
                  <wp:posOffset>250190</wp:posOffset>
                </wp:positionV>
                <wp:extent cx="501650" cy="0"/>
                <wp:effectExtent l="0" t="0" r="0" b="0"/>
                <wp:wrapNone/>
                <wp:docPr id="14" name="直线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1650" cy="0"/>
                        </a:xfrm>
                        <a:prstGeom prst="line">
                          <a:avLst/>
                        </a:prstGeom>
                        <a:ln w="6337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style="position:absolute;left:0pt;margin-left:335.05pt;margin-top:19.7pt;height:0pt;width:39.5pt;mso-position-horizontal-relative:page;z-index:-251638784;mso-width-relative:page;mso-height-relative:page;" filled="f" stroked="t" coordsize="21600,21600" o:gfxdata="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PeRKk9YAAAAJAQAADwAAAAAAAAABACAAAAAiAAAAZHJz&#10;L2Rvd25yZXYueG1sUEsBAhQAFAAAAAgAh07iQJ5CW76UAQAACwMAAA4AAAAAAAAAAQAgAAAAJQEA&#10;AGRycy9lMm9Eb2MueG1sUEsFBgAAAAAGAAYAWQEAACsFAAAAAA==&#10;">
                <v:fill on="f" focussize="0,0"/>
                <v:stroke weight="0.49897637795275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 w:eastAsia="Times New Roman"/>
          <w:i/>
          <w:position w:val="-2"/>
          <w:sz w:val="21"/>
        </w:rPr>
        <w:t>C</w:t>
      </w:r>
      <w:r>
        <w:rPr>
          <w:rFonts w:ascii="Times New Roman" w:hAnsi="Times New Roman" w:eastAsia="Times New Roman"/>
          <w:i/>
          <w:spacing w:val="-10"/>
          <w:position w:val="-2"/>
          <w:sz w:val="21"/>
        </w:rPr>
        <w:t xml:space="preserve"> </w:t>
      </w:r>
      <w:r>
        <w:rPr>
          <w:spacing w:val="-29"/>
          <w:position w:val="1"/>
          <w:sz w:val="21"/>
        </w:rPr>
        <w:t>、</w:t>
      </w:r>
      <w:r>
        <w:rPr>
          <w:spacing w:val="30"/>
          <w:position w:val="1"/>
          <w:sz w:val="21"/>
        </w:rPr>
        <w:t>当</w:t>
      </w:r>
      <w:r>
        <w:rPr>
          <w:rFonts w:ascii="Times New Roman" w:hAnsi="Times New Roman" w:eastAsia="Times New Roman"/>
          <w:i/>
          <w:sz w:val="21"/>
        </w:rPr>
        <w:t xml:space="preserve">G  </w:t>
      </w:r>
      <w:r>
        <w:rPr>
          <w:rFonts w:ascii="Times New Roman" w:hAnsi="Times New Roman" w:eastAsia="Times New Roman"/>
          <w:i/>
          <w:spacing w:val="24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26"/>
          <w:sz w:val="21"/>
        </w:rPr>
        <w:t xml:space="preserve"> </w:t>
      </w:r>
      <w:r>
        <w:rPr>
          <w:rFonts w:ascii="Times New Roman" w:hAnsi="Times New Roman" w:eastAsia="Times New Roman"/>
          <w:spacing w:val="3"/>
          <w:sz w:val="21"/>
        </w:rPr>
        <w:t>15</w:t>
      </w:r>
      <w:r>
        <w:rPr>
          <w:rFonts w:ascii="Times New Roman" w:hAnsi="Times New Roman" w:eastAsia="Times New Roman"/>
          <w:i/>
          <w:spacing w:val="3"/>
          <w:sz w:val="21"/>
        </w:rPr>
        <w:t>N</w:t>
      </w:r>
      <w:r>
        <w:rPr>
          <w:rFonts w:ascii="Times New Roman" w:hAnsi="Times New Roman" w:eastAsia="Times New Roman"/>
          <w:i/>
          <w:spacing w:val="17"/>
          <w:sz w:val="21"/>
        </w:rPr>
        <w:t xml:space="preserve"> </w:t>
      </w:r>
      <w:r>
        <w:rPr>
          <w:position w:val="1"/>
          <w:sz w:val="21"/>
        </w:rPr>
        <w:t>时</w:t>
      </w:r>
      <w:r>
        <w:rPr>
          <w:spacing w:val="-29"/>
          <w:position w:val="1"/>
          <w:sz w:val="21"/>
        </w:rPr>
        <w:t>，</w:t>
      </w:r>
      <w:r>
        <w:rPr>
          <w:position w:val="1"/>
          <w:sz w:val="21"/>
        </w:rPr>
        <w:t>滑轮组的机械效率</w:t>
      </w:r>
      <w:r>
        <w:rPr>
          <w:spacing w:val="-30"/>
          <w:position w:val="1"/>
          <w:sz w:val="21"/>
        </w:rPr>
        <w:t>：</w:t>
      </w:r>
      <w:r>
        <w:rPr>
          <w:rFonts w:ascii="Symbol" w:hAnsi="Symbol" w:eastAsia="Symbol"/>
          <w:i/>
          <w:spacing w:val="-30"/>
          <w:position w:val="1"/>
          <w:sz w:val="22"/>
        </w:rPr>
        <w:sym w:font="Symbol" w:char="F068"/>
      </w:r>
      <w:r>
        <w:rPr>
          <w:rFonts w:ascii="Symbol" w:hAnsi="Symbol" w:eastAsia="Symbol"/>
          <w:spacing w:val="-30"/>
          <w:position w:val="1"/>
          <w:sz w:val="21"/>
        </w:rPr>
        <w:sym w:font="Symbol" w:char="F0A2"/>
      </w:r>
      <w:r>
        <w:rPr>
          <w:rFonts w:ascii="Times New Roman" w:hAnsi="Times New Roman" w:eastAsia="Times New Roman"/>
          <w:spacing w:val="-9"/>
          <w:position w:val="1"/>
          <w:sz w:val="21"/>
        </w:rPr>
        <w:t xml:space="preserve"> </w:t>
      </w:r>
      <w:r>
        <w:rPr>
          <w:rFonts w:ascii="Symbol" w:hAnsi="Symbol" w:eastAsia="Symbol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spacing w:val="-6"/>
          <w:position w:val="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0"/>
          <w:position w:val="16"/>
          <w:sz w:val="21"/>
        </w:rPr>
        <w:t>W</w:t>
      </w:r>
      <w:r>
        <w:rPr>
          <w:position w:val="10"/>
          <w:sz w:val="12"/>
        </w:rPr>
        <w:t>有</w:t>
      </w:r>
      <w:r>
        <w:rPr>
          <w:spacing w:val="11"/>
          <w:position w:val="10"/>
          <w:sz w:val="12"/>
        </w:rPr>
        <w:t>用</w:t>
      </w:r>
      <w:r>
        <w:rPr>
          <w:rFonts w:ascii="Symbol" w:hAnsi="Symbol" w:eastAsia="Symbol"/>
          <w:position w:val="16"/>
          <w:sz w:val="21"/>
        </w:rPr>
        <w:sym w:font="Symbol" w:char="F0A2"/>
      </w:r>
      <w:r>
        <w:rPr>
          <w:rFonts w:ascii="Times New Roman" w:hAnsi="Times New Roman" w:eastAsia="Times New Roman"/>
          <w:spacing w:val="6"/>
          <w:position w:val="16"/>
          <w:sz w:val="21"/>
        </w:rPr>
        <w:t xml:space="preserve"> </w:t>
      </w:r>
      <w:r>
        <w:rPr>
          <w:rFonts w:ascii="Symbol" w:hAnsi="Symbol" w:eastAsia="Symbol"/>
          <w:position w:val="1"/>
          <w:sz w:val="21"/>
        </w:rPr>
        <w:sym w:font="Symbol" w:char="F03D"/>
      </w:r>
      <w:r>
        <w:rPr>
          <w:rFonts w:ascii="Times New Roman" w:hAnsi="Times New Roman" w:eastAsia="Times New Roman"/>
          <w:position w:val="1"/>
          <w:sz w:val="21"/>
        </w:rPr>
        <w:tab/>
      </w:r>
      <w:r>
        <w:rPr>
          <w:rFonts w:ascii="Times New Roman" w:hAnsi="Times New Roman" w:eastAsia="Times New Roman"/>
          <w:i/>
          <w:spacing w:val="-6"/>
          <w:position w:val="16"/>
          <w:sz w:val="21"/>
        </w:rPr>
        <w:t>G</w:t>
      </w:r>
      <w:r>
        <w:rPr>
          <w:position w:val="10"/>
          <w:sz w:val="12"/>
        </w:rPr>
        <w:t>物</w:t>
      </w:r>
    </w:p>
    <w:p>
      <w:pPr>
        <w:pStyle w:val="4"/>
        <w:spacing w:line="240" w:lineRule="auto"/>
        <w:ind w:left="4324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296545" cy="6350"/>
                <wp:effectExtent l="0" t="0" r="0" b="0"/>
                <wp:docPr id="89" name="组合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545" cy="6350"/>
                          <a:chOff x="0" y="0"/>
                          <a:chExt cx="467" cy="10"/>
                        </a:xfrm>
                      </wpg:grpSpPr>
                      <wps:wsp>
                        <wps:cNvPr id="88" name="直线 76"/>
                        <wps:cNvCnPr/>
                        <wps:spPr>
                          <a:xfrm>
                            <a:off x="0" y="5"/>
                            <a:ext cx="466" cy="0"/>
                          </a:xfrm>
                          <a:prstGeom prst="line">
                            <a:avLst/>
                          </a:prstGeom>
                          <a:ln w="6337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5" o:spid="_x0000_s1026" o:spt="203" style="height:0.5pt;width:23.35pt;" coordsize="467,10" o:gfxdata="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MYEFTTAAAAAgEAAA8AAAAAAAAAAQAgAAAAIgAAAGRycy9kb3ducmV2LnhtbFBL&#10;AQIUABQAAAAIAIdO4kCC0UlY+wEAAC4EAAAOAAAAAAAAAAEAIAAAACIBAABkcnMvZTJvRG9jLnht&#10;bFBLBQYAAAAABgAGAFkBAACPBQAAAAA=&#10;">
                <o:lock v:ext="edit" aspectratio="f"/>
                <v:line id="直线 76" o:spid="_x0000_s1026" o:spt="20" style="position:absolute;left:0;top:5;height:0;width:466;" filled="f" stroked="t" coordsize="21600,21600" o:gfxdata="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fNsz6LUAAADbAAAADwAA&#10;AAAAAAABACAAAAAiAAAAZHJzL2Rvd25yZXYueG1sUEsBAhQAFAAAAAgAh07iQDMvBZ47AAAAOQAA&#10;ABAAAAAAAAAAAQAgAAAABAEAAGRycy9zaGFwZXhtbC54bWxQSwUGAAAAAAYABgBbAQAArgMAAAAA&#10;">
                  <v:fill on="f" focussize="0,0"/>
                  <v:stroke weight="0.498976377952756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4"/>
        <w:tabs>
          <w:tab w:val="left" w:pos="1166"/>
        </w:tabs>
        <w:spacing w:before="121" w:line="240" w:lineRule="auto"/>
        <w:ind w:left="150"/>
      </w:pPr>
      <w:r>
        <w:br w:type="column"/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</w:t>
      </w:r>
      <w:r>
        <w:rPr>
          <w:rFonts w:ascii="Times New Roman" w:hAnsi="Times New Roman" w:eastAsia="Times New Roman"/>
          <w:spacing w:val="3"/>
          <w:position w:val="13"/>
          <w:u w:val="single"/>
        </w:rPr>
        <w:t xml:space="preserve">    15</w:t>
      </w:r>
      <w:r>
        <w:rPr>
          <w:rFonts w:ascii="Times New Roman" w:hAnsi="Times New Roman" w:eastAsia="Times New Roman"/>
          <w:i/>
          <w:spacing w:val="3"/>
          <w:position w:val="13"/>
          <w:u w:val="single"/>
        </w:rPr>
        <w:t>N</w:t>
      </w:r>
      <w:r>
        <w:rPr>
          <w:rFonts w:ascii="Times New Roman" w:hAnsi="Times New Roman" w:eastAsia="Times New Roman"/>
          <w:i/>
          <w:spacing w:val="3"/>
          <w:position w:val="13"/>
          <w:u w:val="single"/>
        </w:rPr>
        <w:tab/>
      </w:r>
      <w:r>
        <w:rPr>
          <w:rFonts w:ascii="Symbol" w:hAnsi="Symbol" w:eastAsia="Symbol"/>
          <w:spacing w:val="2"/>
        </w:rPr>
        <w:sym w:font="Symbol" w:char="F0B4"/>
      </w:r>
      <w:r>
        <w:rPr>
          <w:rFonts w:ascii="Times New Roman" w:hAnsi="Times New Roman" w:eastAsia="Times New Roman"/>
          <w:spacing w:val="2"/>
        </w:rPr>
        <w:t xml:space="preserve">100% </w:t>
      </w:r>
      <w:r>
        <w:rPr>
          <w:rFonts w:ascii="Symbol" w:hAnsi="Symbol" w:eastAsia="Symbol"/>
        </w:rPr>
        <w:sym w:font="Symbol" w:char="F0BB"/>
      </w:r>
      <w:r>
        <w:rPr>
          <w:rFonts w:ascii="Times New Roman" w:hAnsi="Times New Roman" w:eastAsia="Times New Roman"/>
        </w:rPr>
        <w:t xml:space="preserve"> 83.3%</w:t>
      </w:r>
      <w:r>
        <w:rPr>
          <w:rFonts w:ascii="Times New Roman" w:hAnsi="Times New Roman" w:eastAsia="Times New Roman"/>
          <w:spacing w:val="-34"/>
        </w:rPr>
        <w:t xml:space="preserve"> </w:t>
      </w:r>
      <w:r>
        <w:t>。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5577" w:space="141"/>
            <w:col w:w="4512"/>
          </w:cols>
        </w:sectPr>
      </w:pPr>
    </w:p>
    <w:p>
      <w:pPr>
        <w:tabs>
          <w:tab w:val="left" w:pos="4382"/>
        </w:tabs>
        <w:spacing w:before="0" w:line="240" w:lineRule="auto"/>
        <w:ind w:left="902" w:right="0" w:firstLine="0"/>
        <w:jc w:val="left"/>
        <w:rPr>
          <w:rFonts w:ascii="Symbol" w:hAnsi="Symbol"/>
          <w:sz w:val="21"/>
        </w:rPr>
      </w:pPr>
      <w:r>
        <w:rPr>
          <w:position w:val="10"/>
          <w:sz w:val="12"/>
        </w:rPr>
        <w:t>物</w:t>
      </w:r>
      <w:r>
        <w:rPr>
          <w:position w:val="10"/>
          <w:sz w:val="12"/>
        </w:rPr>
        <w:tab/>
      </w:r>
      <w:r>
        <w:rPr>
          <w:rFonts w:ascii="Times New Roman" w:hAnsi="Times New Roman"/>
          <w:i/>
          <w:sz w:val="21"/>
        </w:rPr>
        <w:t>W</w:t>
      </w:r>
      <w:r>
        <w:rPr>
          <w:rFonts w:ascii="Times New Roman" w:hAnsi="Times New Roman"/>
          <w:i/>
          <w:spacing w:val="17"/>
          <w:sz w:val="21"/>
        </w:rPr>
        <w:t xml:space="preserve"> </w:t>
      </w:r>
      <w:r>
        <w:rPr>
          <w:rFonts w:ascii="Symbol" w:hAnsi="Symbol"/>
          <w:spacing w:val="-19"/>
          <w:sz w:val="21"/>
        </w:rPr>
        <w:sym w:font="Symbol" w:char="F0A2"/>
      </w:r>
    </w:p>
    <w:p>
      <w:pPr>
        <w:spacing w:before="0" w:line="240" w:lineRule="auto"/>
        <w:ind w:left="256" w:right="0" w:firstLine="0"/>
        <w:jc w:val="left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i/>
          <w:sz w:val="21"/>
        </w:rPr>
        <w:t xml:space="preserve">G </w:t>
      </w:r>
      <w:r>
        <w:rPr>
          <w:rFonts w:ascii="Symbol" w:hAnsi="Symbol"/>
          <w:sz w:val="21"/>
        </w:rPr>
        <w:sym w:font="Symbol" w:char="F02B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G</w:t>
      </w:r>
    </w:p>
    <w:p>
      <w:pPr>
        <w:spacing w:before="0" w:line="240" w:lineRule="auto"/>
        <w:ind w:left="323" w:right="0" w:firstLine="0"/>
        <w:jc w:val="left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sz w:val="21"/>
        </w:rPr>
        <w:t>15</w:t>
      </w:r>
      <w:r>
        <w:rPr>
          <w:rFonts w:ascii="Times New Roman" w:hAnsi="Times New Roman"/>
          <w:i/>
          <w:sz w:val="21"/>
        </w:rPr>
        <w:t xml:space="preserve">N </w:t>
      </w:r>
      <w:r>
        <w:rPr>
          <w:rFonts w:ascii="Symbol" w:hAnsi="Symbol"/>
          <w:sz w:val="21"/>
        </w:rPr>
        <w:sym w:font="Symbol" w:char="F02B"/>
      </w:r>
      <w:r>
        <w:rPr>
          <w:rFonts w:ascii="Times New Roman" w:hAnsi="Times New Roman"/>
          <w:sz w:val="21"/>
        </w:rPr>
        <w:t xml:space="preserve"> 3</w:t>
      </w:r>
      <w:r>
        <w:rPr>
          <w:rFonts w:ascii="Times New Roman" w:hAnsi="Times New Roman"/>
          <w:i/>
          <w:sz w:val="21"/>
        </w:rPr>
        <w:t>N</w:t>
      </w:r>
    </w:p>
    <w:p>
      <w:pPr>
        <w:spacing w:after="0" w:line="240" w:lineRule="auto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4732" w:space="40"/>
            <w:col w:w="892" w:space="39"/>
            <w:col w:w="4527"/>
          </w:cols>
        </w:sectPr>
      </w:pPr>
    </w:p>
    <w:p>
      <w:pPr>
        <w:spacing w:before="212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>故</w:t>
      </w:r>
      <w:r>
        <w:rPr>
          <w:rFonts w:ascii="Times New Roman" w:eastAsia="Times New Roman"/>
          <w:i/>
          <w:position w:val="-3"/>
          <w:sz w:val="21"/>
        </w:rPr>
        <w:t xml:space="preserve">C </w:t>
      </w:r>
      <w:r>
        <w:rPr>
          <w:sz w:val="21"/>
        </w:rPr>
        <w:t>错；</w:t>
      </w:r>
    </w:p>
    <w:p>
      <w:pPr>
        <w:tabs>
          <w:tab w:val="left" w:pos="747"/>
          <w:tab w:val="left" w:pos="1232"/>
        </w:tabs>
        <w:spacing w:before="0" w:line="240" w:lineRule="auto"/>
        <w:ind w:left="120" w:right="0" w:firstLine="0"/>
        <w:jc w:val="left"/>
        <w:rPr>
          <w:sz w:val="12"/>
        </w:rPr>
      </w:pPr>
      <w:r>
        <w:br w:type="column"/>
      </w:r>
      <w:r>
        <w:rPr>
          <w:sz w:val="12"/>
        </w:rPr>
        <w:t>总</w:t>
      </w:r>
      <w:r>
        <w:rPr>
          <w:sz w:val="12"/>
        </w:rPr>
        <w:tab/>
      </w:r>
      <w:r>
        <w:rPr>
          <w:sz w:val="12"/>
        </w:rPr>
        <w:t>物</w:t>
      </w:r>
      <w:r>
        <w:rPr>
          <w:sz w:val="12"/>
        </w:rPr>
        <w:tab/>
      </w:r>
      <w:r>
        <w:rPr>
          <w:sz w:val="12"/>
        </w:rPr>
        <w:t>轮</w:t>
      </w:r>
    </w:p>
    <w:p>
      <w:pPr>
        <w:spacing w:after="0" w:line="240" w:lineRule="auto"/>
        <w:jc w:val="left"/>
        <w:rPr>
          <w:sz w:val="12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1005" w:space="3420"/>
            <w:col w:w="5805"/>
          </w:cols>
        </w:sectPr>
      </w:pPr>
    </w:p>
    <w:p>
      <w:pPr>
        <w:pStyle w:val="4"/>
        <w:spacing w:before="65" w:line="240" w:lineRule="auto"/>
        <w:ind w:left="162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297180</wp:posOffset>
            </wp:positionV>
            <wp:extent cx="617220" cy="1762125"/>
            <wp:effectExtent l="0" t="0" r="0" b="0"/>
            <wp:wrapTopAndBottom/>
            <wp:docPr id="43" name="image2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image23.jpeg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439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/>
          <w:i/>
          <w:position w:val="-2"/>
        </w:rPr>
        <w:t xml:space="preserve">D </w:t>
      </w:r>
      <w:r>
        <w:rPr>
          <w:position w:val="2"/>
        </w:rPr>
        <w:t>、</w:t>
      </w:r>
      <w:r>
        <w:rPr>
          <w:rFonts w:ascii="Times New Roman" w:eastAsia="Times New Roman"/>
          <w:i/>
        </w:rPr>
        <w:t>G</w:t>
      </w:r>
      <w:r>
        <w:rPr>
          <w:position w:val="-5"/>
          <w:sz w:val="12"/>
        </w:rPr>
        <w:t xml:space="preserve">物 </w:t>
      </w:r>
      <w:r>
        <w:rPr>
          <w:position w:val="2"/>
        </w:rPr>
        <w:t>不变，改变图甲中的绕绳方式，如图所示，</w:t>
      </w:r>
    </w:p>
    <w:p>
      <w:pPr>
        <w:pStyle w:val="4"/>
        <w:spacing w:before="35" w:line="240" w:lineRule="auto"/>
      </w:pPr>
      <w:r>
        <w:t>因为此图与题中甲图将同一物体匀速提高相同的高度，所以所做的有用功相同，</w:t>
      </w:r>
    </w:p>
    <w:p>
      <w:pPr>
        <w:spacing w:before="52" w:line="240" w:lineRule="auto"/>
        <w:ind w:left="119" w:right="0" w:firstLine="0"/>
        <w:jc w:val="left"/>
        <w:rPr>
          <w:sz w:val="21"/>
        </w:rPr>
      </w:pPr>
      <w:r>
        <w:rPr>
          <w:position w:val="2"/>
          <w:sz w:val="21"/>
        </w:rPr>
        <w:t>忽略绳重及摩擦时，额外功：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额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position w:val="-5"/>
          <w:sz w:val="12"/>
        </w:rPr>
        <w:t>轮</w:t>
      </w:r>
      <w:r>
        <w:rPr>
          <w:rFonts w:ascii="Times New Roman" w:hAnsi="Times New Roman" w:eastAsia="Times New Roman"/>
          <w:i/>
          <w:sz w:val="21"/>
        </w:rPr>
        <w:t xml:space="preserve">h </w:t>
      </w:r>
      <w:r>
        <w:rPr>
          <w:position w:val="2"/>
          <w:sz w:val="21"/>
        </w:rPr>
        <w:t>，即额外功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额 </w:t>
      </w:r>
      <w:r>
        <w:rPr>
          <w:position w:val="2"/>
          <w:sz w:val="21"/>
        </w:rPr>
        <w:t>相同，又因为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总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有 </w:t>
      </w:r>
      <w:r>
        <w:rPr>
          <w:rFonts w:ascii="Symbol" w:hAnsi="Symbol" w:eastAsia="Symbol"/>
          <w:sz w:val="21"/>
        </w:rPr>
        <w:sym w:font="Symbol" w:char="F02B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W</w:t>
      </w:r>
      <w:r>
        <w:rPr>
          <w:position w:val="-5"/>
          <w:sz w:val="12"/>
        </w:rPr>
        <w:t xml:space="preserve">额 </w:t>
      </w:r>
      <w:r>
        <w:rPr>
          <w:position w:val="2"/>
          <w:sz w:val="21"/>
        </w:rPr>
        <w:t>，所以</w:t>
      </w:r>
    </w:p>
    <w:p>
      <w:pPr>
        <w:spacing w:before="90" w:line="240" w:lineRule="auto"/>
        <w:ind w:left="120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page">
                  <wp:posOffset>2181860</wp:posOffset>
                </wp:positionH>
                <wp:positionV relativeFrom="paragraph">
                  <wp:posOffset>243205</wp:posOffset>
                </wp:positionV>
                <wp:extent cx="273050" cy="0"/>
                <wp:effectExtent l="0" t="0" r="0" b="0"/>
                <wp:wrapNone/>
                <wp:docPr id="136" name="直线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3050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style="position:absolute;left:0pt;margin-left:171.8pt;margin-top:19.15pt;height:0pt;width:21.5pt;mso-position-horizontal-relative:page;z-index:251731968;mso-width-relative:page;mso-height-relative:page;" filled="f" stroked="t" coordsize="21600,21600" o:gfxdata="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09qhH1gAAAAkBAAAPAAAAAAAAAAEAIAAAACIAAABk&#10;cnMvZG93bnJldi54bWxQSwECFAAUAAAACACHTuJAbWKv3pYBAAAMAwAADgAAAAAAAAABACAAAAAl&#10;AQAAZHJzL2Uyb0RvYy54bWxQSwUGAAAAAAYABgBZAQAALQUAAAAA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t>总功相同，由</w:t>
      </w: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5"/>
          <w:sz w:val="21"/>
        </w:rPr>
        <w:t>W</w:t>
      </w:r>
      <w:r>
        <w:rPr>
          <w:position w:val="9"/>
          <w:sz w:val="12"/>
        </w:rPr>
        <w:t xml:space="preserve">有用 </w:t>
      </w:r>
      <w:r>
        <w:rPr>
          <w:sz w:val="21"/>
        </w:rPr>
        <w:t>可知，两装置的机械效率相同，即</w:t>
      </w:r>
      <w:r>
        <w:rPr>
          <w:rFonts w:ascii="Symbol" w:hAnsi="Symbol" w:eastAsia="Symbol"/>
          <w:i/>
          <w:position w:val="-1"/>
          <w:sz w:val="23"/>
        </w:rPr>
        <w:sym w:font="Symbol" w:char="F068"/>
      </w:r>
      <w:r>
        <w:rPr>
          <w:rFonts w:ascii="Times New Roman" w:hAnsi="Times New Roman" w:eastAsia="Times New Roman"/>
          <w:i/>
          <w:position w:val="-1"/>
          <w:sz w:val="23"/>
        </w:rPr>
        <w:t xml:space="preserve"> </w:t>
      </w:r>
      <w:r>
        <w:rPr>
          <w:rFonts w:ascii="Symbol" w:hAnsi="Symbol" w:eastAsia="Symbol"/>
          <w:position w:val="-1"/>
          <w:sz w:val="22"/>
        </w:rPr>
        <w:sym w:font="Symbol" w:char="F03D"/>
      </w:r>
      <w:r>
        <w:rPr>
          <w:rFonts w:ascii="Symbol" w:hAnsi="Symbol" w:eastAsia="Symbol"/>
          <w:i/>
          <w:position w:val="-1"/>
          <w:sz w:val="23"/>
        </w:rPr>
        <w:sym w:font="Symbol" w:char="F068"/>
      </w:r>
      <w:r>
        <w:rPr>
          <w:rFonts w:ascii="Times New Roman" w:hAnsi="Times New Roman" w:eastAsia="Times New Roman"/>
          <w:i/>
          <w:position w:val="-1"/>
          <w:sz w:val="23"/>
        </w:rPr>
        <w:t xml:space="preserve"> </w:t>
      </w:r>
      <w:r>
        <w:rPr>
          <w:sz w:val="21"/>
        </w:rPr>
        <w:t xml:space="preserve">，故 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D </w:t>
      </w:r>
      <w:r>
        <w:rPr>
          <w:sz w:val="21"/>
        </w:rPr>
        <w:t>错误。</w:t>
      </w:r>
    </w:p>
    <w:p>
      <w:pPr>
        <w:tabs>
          <w:tab w:val="left" w:pos="1653"/>
        </w:tabs>
        <w:spacing w:before="0" w:line="240" w:lineRule="auto"/>
        <w:ind w:left="1258" w:right="0" w:firstLine="0"/>
        <w:jc w:val="center"/>
        <w:rPr>
          <w:rFonts w:ascii="Times New Roman"/>
          <w:sz w:val="13"/>
        </w:rPr>
      </w:pPr>
      <w: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page">
                  <wp:posOffset>2216150</wp:posOffset>
                </wp:positionH>
                <wp:positionV relativeFrom="paragraph">
                  <wp:posOffset>6350</wp:posOffset>
                </wp:positionV>
                <wp:extent cx="110490" cy="146685"/>
                <wp:effectExtent l="0" t="0" r="0" b="0"/>
                <wp:wrapNone/>
                <wp:docPr id="138" name="文本框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31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99"/>
                                <w:sz w:val="21"/>
                              </w:rPr>
                              <w:t>W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9" o:spid="_x0000_s1026" o:spt="202" type="#_x0000_t202" style="position:absolute;left:0pt;margin-left:174.5pt;margin-top:0.5pt;height:11.55pt;width:8.7pt;mso-position-horizontal-relative:page;z-index:251736064;mso-width-relative:page;mso-height-relative:page;" filled="f" stroked="f" coordsize="21600,21600" o:gfxdata="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31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21"/>
                        </w:rPr>
                      </w:pPr>
                      <w:r>
                        <w:rPr>
                          <w:rFonts w:ascii="Times New Roman"/>
                          <w:i/>
                          <w:w w:val="99"/>
                          <w:sz w:val="21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/>
          <w:sz w:val="13"/>
        </w:rPr>
        <w:t>1</w:t>
      </w:r>
      <w:r>
        <w:rPr>
          <w:rFonts w:ascii="Times New Roman"/>
          <w:sz w:val="13"/>
        </w:rPr>
        <w:tab/>
      </w:r>
      <w:r>
        <w:rPr>
          <w:rFonts w:ascii="Times New Roman"/>
          <w:sz w:val="13"/>
        </w:rPr>
        <w:t>2</w:t>
      </w:r>
    </w:p>
    <w:p>
      <w:pPr>
        <w:spacing w:before="0" w:line="240" w:lineRule="auto"/>
        <w:ind w:left="1974" w:right="0" w:firstLine="0"/>
        <w:jc w:val="left"/>
        <w:rPr>
          <w:sz w:val="12"/>
        </w:rPr>
      </w:pPr>
      <w:r>
        <w:rPr>
          <w:w w:val="100"/>
          <w:sz w:val="12"/>
        </w:rPr>
        <w:t>总</w:t>
      </w:r>
    </w:p>
    <w:p>
      <w:pPr>
        <w:spacing w:before="75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故答案为： </w:t>
      </w:r>
      <w:r>
        <w:rPr>
          <w:rFonts w:ascii="Times New Roman" w:eastAsia="Times New Roman"/>
          <w:i/>
          <w:position w:val="-3"/>
          <w:sz w:val="21"/>
        </w:rPr>
        <w:t xml:space="preserve">A </w:t>
      </w:r>
      <w:r>
        <w:rPr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12" w:line="240" w:lineRule="auto"/>
        <w:ind w:left="0"/>
      </w:pPr>
    </w:p>
    <w:p>
      <w:pPr>
        <w:pStyle w:val="4"/>
        <w:spacing w:before="76" w:line="240" w:lineRule="auto"/>
      </w:pPr>
      <w:r>
        <w:rPr>
          <w:rFonts w:ascii="Times New Roman" w:eastAsia="Times New Roman"/>
        </w:rPr>
        <w:t>10</w:t>
      </w:r>
      <w:r>
        <w:t>．</w:t>
      </w:r>
    </w:p>
    <w:p>
      <w:pPr>
        <w:pStyle w:val="4"/>
        <w:spacing w:before="55" w:line="240" w:lineRule="auto"/>
        <w:rPr>
          <w:rFonts w:ascii="Times New Roman" w:eastAsia="Times New Roman"/>
          <w:i/>
        </w:rPr>
      </w:pPr>
      <w:r>
        <w:t>【答案】</w:t>
      </w:r>
      <w:r>
        <w:rPr>
          <w:rFonts w:ascii="Times New Roman" w:eastAsia="Times New Roman"/>
          <w:i/>
          <w:position w:val="-3"/>
        </w:rPr>
        <w:t>C</w:t>
      </w:r>
    </w:p>
    <w:p>
      <w:pPr>
        <w:pStyle w:val="4"/>
        <w:spacing w:before="70" w:line="240" w:lineRule="auto"/>
      </w:pPr>
      <w:r>
        <w:t>【解析】</w:t>
      </w:r>
    </w:p>
    <w:p>
      <w:pPr>
        <w:pStyle w:val="4"/>
        <w:spacing w:before="59" w:line="240" w:lineRule="auto"/>
        <w:ind w:left="172"/>
      </w:pPr>
      <w:r>
        <w:rPr>
          <w:rFonts w:ascii="Times New Roman" w:eastAsia="Times New Roman"/>
          <w:i/>
          <w:position w:val="-3"/>
        </w:rPr>
        <w:t xml:space="preserve">A </w:t>
      </w:r>
      <w:r>
        <w:t>、由图可知，两灯串联，不合题意；</w:t>
      </w:r>
    </w:p>
    <w:p>
      <w:pPr>
        <w:pStyle w:val="4"/>
        <w:spacing w:before="51" w:line="240" w:lineRule="auto"/>
        <w:ind w:left="162"/>
      </w:pPr>
      <w:r>
        <w:rPr>
          <w:rFonts w:ascii="Times New Roman" w:eastAsia="Times New Roman"/>
          <w:i/>
          <w:position w:val="-3"/>
        </w:rPr>
        <w:t xml:space="preserve">B </w:t>
      </w:r>
      <w:r>
        <w:t>、由图可知，开关闭合后一个灯泡被短路，不合题意；</w:t>
      </w:r>
    </w:p>
    <w:p>
      <w:pPr>
        <w:pStyle w:val="4"/>
        <w:spacing w:before="52" w:line="240" w:lineRule="auto"/>
        <w:ind w:left="150"/>
      </w:pPr>
      <w:r>
        <w:rPr>
          <w:rFonts w:ascii="Times New Roman" w:eastAsia="Times New Roman"/>
          <w:i/>
          <w:position w:val="-3"/>
        </w:rPr>
        <w:t xml:space="preserve">C </w:t>
      </w:r>
      <w:r>
        <w:t>、由图可知，两灯并联，开关控制其中一盏灯，符合题意；</w:t>
      </w:r>
    </w:p>
    <w:p>
      <w:pPr>
        <w:pStyle w:val="4"/>
        <w:spacing w:before="69" w:line="240" w:lineRule="auto"/>
        <w:ind w:right="4997" w:firstLine="42"/>
      </w:pPr>
      <w:r>
        <w:rPr>
          <w:rFonts w:ascii="Times New Roman" w:eastAsia="Times New Roman"/>
          <w:i/>
          <w:position w:val="-3"/>
        </w:rPr>
        <w:t xml:space="preserve">D </w:t>
      </w:r>
      <w:r>
        <w:t xml:space="preserve">、由图可知，两灯并联，开关控制干路，不合题意。故答案为： </w:t>
      </w:r>
      <w:r>
        <w:rPr>
          <w:rFonts w:ascii="Times New Roman" w:eastAsia="Times New Roman"/>
          <w:i/>
          <w:position w:val="-3"/>
        </w:rPr>
        <w:t xml:space="preserve">C </w:t>
      </w:r>
      <w:r>
        <w:t>。</w:t>
      </w:r>
    </w:p>
    <w:p>
      <w:pPr>
        <w:pStyle w:val="4"/>
        <w:spacing w:before="5" w:line="240" w:lineRule="auto"/>
        <w:ind w:left="0"/>
        <w:rPr>
          <w:sz w:val="18"/>
        </w:rPr>
      </w:pPr>
    </w:p>
    <w:p>
      <w:pPr>
        <w:spacing w:after="0" w:line="240" w:lineRule="auto"/>
        <w:rPr>
          <w:sz w:val="18"/>
        </w:rPr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3"/>
        <w:spacing w:line="240" w:lineRule="auto"/>
      </w:pPr>
      <w:r>
        <w:t>三．简答计算题</w:t>
      </w:r>
    </w:p>
    <w:p>
      <w:pPr>
        <w:pStyle w:val="4"/>
        <w:spacing w:before="57" w:line="240" w:lineRule="auto"/>
      </w:pPr>
      <w:r>
        <w:rPr>
          <w:rFonts w:ascii="Times New Roman" w:eastAsia="Times New Roman"/>
        </w:rPr>
        <w:t>11</w:t>
      </w:r>
      <w:r>
        <w:t>．</w:t>
      </w:r>
    </w:p>
    <w:p>
      <w:pPr>
        <w:pStyle w:val="4"/>
        <w:spacing w:before="57" w:line="240" w:lineRule="auto"/>
      </w:pPr>
      <w:r>
        <w:t>【答案】见解析</w:t>
      </w:r>
    </w:p>
    <w:p>
      <w:pPr>
        <w:pStyle w:val="4"/>
        <w:spacing w:before="58" w:line="240" w:lineRule="auto"/>
      </w:pPr>
      <w:r>
        <w:t>【解析】</w:t>
      </w:r>
    </w:p>
    <w:p>
      <w:pPr>
        <w:pStyle w:val="4"/>
        <w:spacing w:before="10" w:line="240" w:lineRule="auto"/>
        <w:ind w:left="0"/>
        <w:rPr>
          <w:sz w:val="15"/>
        </w:rPr>
      </w:pPr>
    </w:p>
    <w:p>
      <w:pPr>
        <w:spacing w:before="0" w:line="240" w:lineRule="auto"/>
        <w:ind w:left="120" w:right="0" w:firstLine="0"/>
        <w:jc w:val="left"/>
        <w:rPr>
          <w:rFonts w:ascii="Times New Roman" w:hAnsi="Times New Roman"/>
          <w:i/>
          <w:sz w:val="21"/>
        </w:rPr>
      </w:pPr>
      <w:r>
        <w:rPr>
          <w:position w:val="2"/>
          <w:sz w:val="21"/>
        </w:rPr>
        <w:t>由</w:t>
      </w:r>
      <w:r>
        <w:rPr>
          <w:rFonts w:ascii="Symbol" w:hAnsi="Symbol"/>
          <w:i/>
          <w:position w:val="1"/>
          <w:sz w:val="22"/>
        </w:rPr>
        <w:sym w:font="Symbol" w:char="F068"/>
      </w:r>
      <w:r>
        <w:rPr>
          <w:rFonts w:ascii="Symbol" w:hAnsi="Symbol"/>
          <w:position w:val="1"/>
          <w:sz w:val="21"/>
        </w:rPr>
        <w:sym w:font="Symbol" w:char="F03D"/>
      </w:r>
      <w:r>
        <w:rPr>
          <w:rFonts w:ascii="Times New Roman" w:hAnsi="Times New Roman"/>
          <w:position w:val="1"/>
          <w:sz w:val="21"/>
        </w:rPr>
        <w:t xml:space="preserve"> </w:t>
      </w:r>
      <w:r>
        <w:rPr>
          <w:rFonts w:ascii="Times New Roman" w:hAnsi="Times New Roman"/>
          <w:i/>
          <w:position w:val="17"/>
          <w:sz w:val="21"/>
        </w:rPr>
        <w:t>W</w:t>
      </w:r>
      <w:r>
        <w:rPr>
          <w:position w:val="10"/>
          <w:sz w:val="12"/>
        </w:rPr>
        <w:t xml:space="preserve">有 </w:t>
      </w:r>
      <w:r>
        <w:rPr>
          <w:position w:val="2"/>
          <w:sz w:val="21"/>
        </w:rPr>
        <w:t>和</w:t>
      </w:r>
      <w:r>
        <w:rPr>
          <w:rFonts w:ascii="Times New Roman" w:hAnsi="Times New Roman"/>
          <w:i/>
          <w:sz w:val="21"/>
        </w:rPr>
        <w:t xml:space="preserve">W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>W</w:t>
      </w:r>
    </w:p>
    <w:p>
      <w:pPr>
        <w:pStyle w:val="4"/>
        <w:spacing w:line="240" w:lineRule="auto"/>
        <w:ind w:left="696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196850" cy="6350"/>
                <wp:effectExtent l="0" t="0" r="0" b="0"/>
                <wp:docPr id="99" name="组合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850" cy="6350"/>
                          <a:chOff x="0" y="0"/>
                          <a:chExt cx="310" cy="10"/>
                        </a:xfrm>
                      </wpg:grpSpPr>
                      <wps:wsp>
                        <wps:cNvPr id="98" name="直线 81"/>
                        <wps:cNvCnPr/>
                        <wps:spPr>
                          <a:xfrm>
                            <a:off x="0" y="5"/>
                            <a:ext cx="309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0" o:spid="_x0000_s1026" o:spt="203" style="height:0.5pt;width:15.5pt;" coordsize="310,10" o:gfxdata="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NYPWtIAAAACAQAADwAAAAAAAAABACAAAAAiAAAAZHJzL2Rvd25yZXYueG1sUEsBAhQA&#10;FAAAAAgAh07iQOJCus34AQAALgQAAA4AAAAAAAAAAQAgAAAAIQEAAGRycy9lMm9Eb2MueG1sUEsF&#10;BgAAAAAGAAYAWQEAAIsFAAAAAA==&#10;">
                <o:lock v:ext="edit" aspectratio="f"/>
                <v:line id="直线 81" o:spid="_x0000_s1026" o:spt="20" style="position:absolute;left:0;top:5;height:0;width:309;" filled="f" stroked="t" coordsize="21600,21600" o:gfxdata="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6dgQ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4"/>
        <w:spacing w:line="240" w:lineRule="auto"/>
        <w:ind w:left="0"/>
        <w:rPr>
          <w:rFonts w:ascii="Times New Roman"/>
          <w:i/>
          <w:sz w:val="42"/>
        </w:rPr>
      </w:pPr>
      <w:r>
        <w:br w:type="column"/>
      </w:r>
    </w:p>
    <w:p>
      <w:pPr>
        <w:pStyle w:val="4"/>
        <w:spacing w:line="240" w:lineRule="auto"/>
        <w:ind w:left="0"/>
        <w:rPr>
          <w:rFonts w:ascii="Times New Roman"/>
          <w:i/>
          <w:sz w:val="42"/>
        </w:rPr>
      </w:pPr>
    </w:p>
    <w:p>
      <w:pPr>
        <w:pStyle w:val="4"/>
        <w:spacing w:line="240" w:lineRule="auto"/>
        <w:ind w:left="0"/>
        <w:rPr>
          <w:rFonts w:ascii="Times New Roman"/>
          <w:i/>
          <w:sz w:val="46"/>
        </w:rPr>
      </w:pPr>
    </w:p>
    <w:p>
      <w:pPr>
        <w:pStyle w:val="8"/>
        <w:numPr>
          <w:ilvl w:val="0"/>
          <w:numId w:val="10"/>
        </w:numPr>
        <w:tabs>
          <w:tab w:val="left" w:pos="262"/>
        </w:tabs>
        <w:spacing w:before="0" w:after="0" w:line="240" w:lineRule="auto"/>
        <w:ind w:left="261" w:right="0" w:hanging="142"/>
        <w:jc w:val="left"/>
        <w:rPr>
          <w:rFonts w:ascii="Symbol" w:hAnsi="Symbol"/>
          <w:sz w:val="21"/>
        </w:rPr>
      </w:pPr>
      <w:r>
        <w:rPr>
          <w:rFonts w:ascii="Times New Roman" w:hAnsi="Times New Roman"/>
          <w:i/>
          <w:sz w:val="21"/>
        </w:rPr>
        <w:t>W</w:t>
      </w:r>
      <w:r>
        <w:rPr>
          <w:rFonts w:ascii="Times New Roman" w:hAnsi="Times New Roman"/>
          <w:i/>
          <w:spacing w:val="51"/>
          <w:sz w:val="21"/>
        </w:rPr>
        <w:t xml:space="preserve"> </w:t>
      </w:r>
      <w:r>
        <w:rPr>
          <w:position w:val="2"/>
          <w:sz w:val="21"/>
        </w:rPr>
        <w:t>，经过数学变形可得：</w:t>
      </w:r>
      <w:r>
        <w:rPr>
          <w:rFonts w:ascii="Symbol" w:hAnsi="Symbol"/>
          <w:i/>
          <w:position w:val="17"/>
          <w:sz w:val="22"/>
        </w:rPr>
        <w:sym w:font="Symbol" w:char="F068"/>
      </w:r>
      <w:r>
        <w:rPr>
          <w:rFonts w:ascii="Symbol" w:hAnsi="Symbol"/>
          <w:position w:val="17"/>
          <w:sz w:val="21"/>
        </w:rPr>
        <w:sym w:font="Symbol" w:char="F03D"/>
      </w:r>
    </w:p>
    <w:p>
      <w:pPr>
        <w:pStyle w:val="4"/>
        <w:spacing w:line="240" w:lineRule="auto"/>
        <w:ind w:left="0"/>
        <w:rPr>
          <w:rFonts w:ascii="Symbol" w:hAnsi="Symbol"/>
          <w:sz w:val="22"/>
        </w:rPr>
      </w:pPr>
      <w:r>
        <w:br w:type="column"/>
      </w:r>
    </w:p>
    <w:p>
      <w:pPr>
        <w:pStyle w:val="4"/>
        <w:spacing w:line="240" w:lineRule="auto"/>
        <w:ind w:left="0"/>
        <w:rPr>
          <w:rFonts w:ascii="Symbol" w:hAnsi="Symbol"/>
          <w:sz w:val="22"/>
        </w:rPr>
      </w:pPr>
    </w:p>
    <w:p>
      <w:pPr>
        <w:pStyle w:val="4"/>
        <w:spacing w:line="240" w:lineRule="auto"/>
        <w:ind w:left="0"/>
        <w:rPr>
          <w:rFonts w:ascii="Symbol" w:hAnsi="Symbol"/>
          <w:sz w:val="22"/>
        </w:rPr>
      </w:pPr>
    </w:p>
    <w:p>
      <w:pPr>
        <w:pStyle w:val="4"/>
        <w:spacing w:line="240" w:lineRule="auto"/>
        <w:ind w:left="0"/>
        <w:rPr>
          <w:rFonts w:ascii="Symbol" w:hAnsi="Symbol"/>
          <w:sz w:val="22"/>
        </w:rPr>
      </w:pPr>
    </w:p>
    <w:p>
      <w:pPr>
        <w:pStyle w:val="4"/>
        <w:spacing w:before="3" w:line="240" w:lineRule="auto"/>
        <w:ind w:left="0"/>
        <w:rPr>
          <w:rFonts w:ascii="Symbol" w:hAnsi="Symbol"/>
          <w:sz w:val="25"/>
        </w:rPr>
      </w:pPr>
    </w:p>
    <w:p>
      <w:pPr>
        <w:pStyle w:val="4"/>
        <w:spacing w:line="240" w:lineRule="auto"/>
        <w:rPr>
          <w:rFonts w:ascii="Times New Roman"/>
        </w:rPr>
      </w:pPr>
      <w:r>
        <w:rPr>
          <w:rFonts w:ascii="Times New Roman"/>
          <w:w w:val="99"/>
        </w:rPr>
        <w:t>1</w:t>
      </w:r>
    </w:p>
    <w:p>
      <w:pPr>
        <w:pStyle w:val="4"/>
        <w:tabs>
          <w:tab w:val="left" w:pos="584"/>
        </w:tabs>
        <w:spacing w:before="26" w:line="240" w:lineRule="auto"/>
        <w:ind w:left="143"/>
      </w:pPr>
      <w: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page">
                  <wp:posOffset>4308475</wp:posOffset>
                </wp:positionH>
                <wp:positionV relativeFrom="paragraph">
                  <wp:posOffset>21590</wp:posOffset>
                </wp:positionV>
                <wp:extent cx="457835" cy="0"/>
                <wp:effectExtent l="0" t="0" r="0" b="0"/>
                <wp:wrapNone/>
                <wp:docPr id="139" name="直线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835" cy="0"/>
                        </a:xfrm>
                        <a:prstGeom prst="line">
                          <a:avLst/>
                        </a:prstGeom>
                        <a:ln w="6363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2" o:spid="_x0000_s1026" o:spt="20" style="position:absolute;left:0pt;margin-left:339.25pt;margin-top:1.7pt;height:0pt;width:36.05pt;mso-position-horizontal-relative:page;z-index:251738112;mso-width-relative:page;mso-height-relative:page;" filled="f" stroked="t" coordsize="21600,21600" o:gfxdata="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MsBoR1gAAAAcBAAAPAAAAAAAAAAEAIAAAACIAAABk&#10;cnMvZG93bnJldi54bWxQSwECFAAUAAAACACHTuJAnK2++ZYBAAAMAwAADgAAAAAAAAABACAAAAAl&#10;AQAAZHJzL2Uyb0RvYy54bWxQSwUGAAAAAAYABgBZAQAALQUAAAAA&#10;">
                <v:fill on="f" focussize="0,0"/>
                <v:stroke weight="0.50102362204724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Times New Roman"/>
          <w:i/>
          <w:position w:val="2"/>
        </w:rPr>
        <w:t>W</w:t>
      </w:r>
      <w:r>
        <w:rPr>
          <w:rFonts w:ascii="Times New Roman" w:eastAsia="Times New Roman"/>
          <w:i/>
          <w:position w:val="2"/>
        </w:rPr>
        <w:tab/>
      </w:r>
      <w:r>
        <w:t>，由此可知，对于同一滑轮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1954" w:space="54"/>
            <w:col w:w="3083" w:space="202"/>
            <w:col w:w="4937"/>
          </w:cols>
        </w:sectPr>
      </w:pPr>
    </w:p>
    <w:p>
      <w:pPr>
        <w:tabs>
          <w:tab w:val="left" w:pos="1943"/>
          <w:tab w:val="left" w:pos="2433"/>
        </w:tabs>
        <w:spacing w:before="8" w:line="240" w:lineRule="auto"/>
        <w:ind w:left="1446" w:right="0" w:firstLine="0"/>
        <w:jc w:val="left"/>
        <w:rPr>
          <w:sz w:val="12"/>
        </w:rPr>
      </w:pPr>
      <w: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page">
                  <wp:posOffset>1509395</wp:posOffset>
                </wp:positionH>
                <wp:positionV relativeFrom="paragraph">
                  <wp:posOffset>21590</wp:posOffset>
                </wp:positionV>
                <wp:extent cx="110490" cy="146685"/>
                <wp:effectExtent l="0" t="0" r="0" b="0"/>
                <wp:wrapNone/>
                <wp:docPr id="142" name="文本框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490" cy="146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231" w:lineRule="exact"/>
                              <w:ind w:left="0" w:right="0" w:firstLine="0"/>
                              <w:jc w:val="left"/>
                              <w:rPr>
                                <w:rFonts w:ascii="Times New Roman"/>
                                <w:i/>
                                <w:sz w:val="21"/>
                              </w:rPr>
                            </w:pPr>
                            <w:r>
                              <w:rPr>
                                <w:rFonts w:ascii="Times New Roman"/>
                                <w:i/>
                                <w:w w:val="99"/>
                                <w:sz w:val="21"/>
                              </w:rPr>
                              <w:t>W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83" o:spid="_x0000_s1026" o:spt="202" type="#_x0000_t202" style="position:absolute;left:0pt;margin-left:118.85pt;margin-top:1.7pt;height:11.55pt;width:8.7pt;mso-position-horizontal-relative:page;z-index:251744256;mso-width-relative:page;mso-height-relative:page;" filled="f" stroked="f" coordsize="21600,21600" o:gfxdata="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231" w:lineRule="exact"/>
                        <w:ind w:left="0" w:right="0" w:firstLine="0"/>
                        <w:jc w:val="left"/>
                        <w:rPr>
                          <w:rFonts w:ascii="Times New Roman"/>
                          <w:i/>
                          <w:sz w:val="21"/>
                        </w:rPr>
                      </w:pPr>
                      <w:r>
                        <w:rPr>
                          <w:rFonts w:ascii="Times New Roman"/>
                          <w:i/>
                          <w:w w:val="99"/>
                          <w:sz w:val="21"/>
                        </w:rPr>
                        <w:t>W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2"/>
        </w:rPr>
        <w:t>总</w:t>
      </w:r>
      <w:r>
        <w:rPr>
          <w:sz w:val="12"/>
        </w:rPr>
        <w:tab/>
      </w:r>
      <w:r>
        <w:rPr>
          <w:sz w:val="12"/>
        </w:rPr>
        <w:t>有</w:t>
      </w:r>
      <w:r>
        <w:rPr>
          <w:sz w:val="12"/>
        </w:rPr>
        <w:tab/>
      </w:r>
      <w:r>
        <w:rPr>
          <w:sz w:val="12"/>
        </w:rPr>
        <w:t>额</w:t>
      </w:r>
    </w:p>
    <w:p>
      <w:pPr>
        <w:spacing w:before="0" w:line="240" w:lineRule="auto"/>
        <w:ind w:left="859" w:right="0" w:firstLine="0"/>
        <w:jc w:val="left"/>
        <w:rPr>
          <w:sz w:val="12"/>
        </w:rPr>
      </w:pPr>
      <w:r>
        <w:rPr>
          <w:w w:val="100"/>
          <w:sz w:val="12"/>
        </w:rPr>
        <w:t>总</w:t>
      </w:r>
    </w:p>
    <w:p>
      <w:pPr>
        <w:spacing w:before="0" w:line="240" w:lineRule="auto"/>
        <w:ind w:left="697" w:right="0" w:firstLine="0"/>
        <w:jc w:val="left"/>
        <w:rPr>
          <w:sz w:val="12"/>
        </w:rPr>
      </w:pPr>
      <w:r>
        <w:br w:type="column"/>
      </w:r>
      <w:r>
        <w:rPr>
          <w:rFonts w:ascii="Times New Roman" w:hAnsi="Times New Roman" w:eastAsia="Times New Roman"/>
          <w:position w:val="-8"/>
          <w:sz w:val="21"/>
        </w:rPr>
        <w:t xml:space="preserve">1 </w:t>
      </w:r>
      <w:r>
        <w:rPr>
          <w:rFonts w:ascii="Symbol" w:hAnsi="Symbol" w:eastAsia="Symbol"/>
          <w:position w:val="-8"/>
          <w:sz w:val="21"/>
        </w:rPr>
        <w:sym w:font="Symbol" w:char="F02B"/>
      </w:r>
      <w:r>
        <w:rPr>
          <w:rFonts w:ascii="Times New Roman" w:hAnsi="Times New Roman" w:eastAsia="Times New Roman"/>
          <w:sz w:val="21"/>
          <w:u w:val="single"/>
        </w:rPr>
        <w:t xml:space="preserve"> </w:t>
      </w:r>
      <w:r>
        <w:rPr>
          <w:sz w:val="12"/>
          <w:u w:val="single"/>
        </w:rPr>
        <w:t xml:space="preserve">额 </w:t>
      </w:r>
    </w:p>
    <w:p>
      <w:pPr>
        <w:spacing w:before="0" w:line="240" w:lineRule="auto"/>
        <w:ind w:left="982" w:right="0" w:firstLine="0"/>
        <w:jc w:val="left"/>
        <w:rPr>
          <w:sz w:val="12"/>
        </w:rPr>
      </w:pPr>
      <w:r>
        <w:rPr>
          <w:rFonts w:ascii="Times New Roman" w:eastAsia="Times New Roman"/>
          <w:i/>
          <w:position w:val="6"/>
          <w:sz w:val="21"/>
        </w:rPr>
        <w:t>W</w:t>
      </w:r>
      <w:r>
        <w:rPr>
          <w:sz w:val="12"/>
        </w:rPr>
        <w:t>有用</w:t>
      </w:r>
    </w:p>
    <w:p>
      <w:pPr>
        <w:spacing w:after="0" w:line="240" w:lineRule="auto"/>
        <w:jc w:val="left"/>
        <w:rPr>
          <w:sz w:val="12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2594" w:space="1803"/>
            <w:col w:w="5833"/>
          </w:cols>
        </w:sectPr>
      </w:pPr>
    </w:p>
    <w:p>
      <w:pPr>
        <w:pStyle w:val="4"/>
        <w:spacing w:before="82" w:line="240" w:lineRule="auto"/>
        <w:ind w:left="119" w:right="1706"/>
      </w:pPr>
      <w:r>
        <w:rPr>
          <w:spacing w:val="1"/>
          <w:position w:val="2"/>
        </w:rPr>
        <w:t>组而言，克服额外阻力所做的功</w:t>
      </w:r>
      <w:r>
        <w:rPr>
          <w:rFonts w:ascii="Times New Roman" w:eastAsia="Times New Roman"/>
          <w:i/>
          <w:spacing w:val="-12"/>
        </w:rPr>
        <w:t>W</w:t>
      </w:r>
      <w:r>
        <w:rPr>
          <w:spacing w:val="-15"/>
          <w:position w:val="-5"/>
          <w:sz w:val="12"/>
        </w:rPr>
        <w:t xml:space="preserve">额 </w:t>
      </w:r>
      <w:r>
        <w:rPr>
          <w:spacing w:val="-1"/>
          <w:position w:val="2"/>
        </w:rPr>
        <w:t>是一定的，因此，在机械所能承受的范围内，所做的有</w:t>
      </w:r>
      <w:r>
        <w:rPr>
          <w:spacing w:val="-9"/>
        </w:rPr>
        <w:t>用功越多，机械效率就越大，所做的有用功越少，机械效率就越小；若用滑轮组来钓鱼，因</w:t>
      </w:r>
      <w:r>
        <w:rPr>
          <w:spacing w:val="-9"/>
          <w:w w:val="95"/>
        </w:rPr>
        <w:t xml:space="preserve">鱼的重力比较小，对它做的有用功小，还要比额外功小得多，故它的机械效率就很小很小，   </w:t>
      </w:r>
      <w:r>
        <w:rPr>
          <w:spacing w:val="-9"/>
        </w:rPr>
        <w:t>显然，同学们的说法是正确的。</w:t>
      </w:r>
    </w:p>
    <w:p>
      <w:pPr>
        <w:pStyle w:val="4"/>
        <w:spacing w:line="240" w:lineRule="auto"/>
      </w:pPr>
      <w:r>
        <w:rPr>
          <w:rFonts w:ascii="Times New Roman" w:eastAsia="Times New Roman"/>
        </w:rPr>
        <w:t>12</w:t>
      </w:r>
      <w:r>
        <w:t>．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194" w:line="240" w:lineRule="auto"/>
      </w:pPr>
      <w:r>
        <w:rPr>
          <w:spacing w:val="-27"/>
          <w:w w:val="99"/>
          <w:position w:val="1"/>
        </w:rPr>
        <w:t>【答案】</w:t>
      </w:r>
      <w:r>
        <w:rPr>
          <w:spacing w:val="2"/>
          <w:w w:val="99"/>
          <w:position w:val="1"/>
        </w:rPr>
        <w:t>（</w:t>
      </w:r>
      <w:r>
        <w:rPr>
          <w:rFonts w:ascii="Times New Roman" w:eastAsia="Times New Roman"/>
          <w:spacing w:val="-2"/>
          <w:w w:val="99"/>
          <w:position w:val="1"/>
        </w:rPr>
        <w:t>1</w:t>
      </w:r>
      <w:r>
        <w:rPr>
          <w:spacing w:val="-1"/>
          <w:w w:val="99"/>
          <w:position w:val="1"/>
        </w:rPr>
        <w:t>）</w:t>
      </w:r>
      <w:r>
        <w:rPr>
          <w:spacing w:val="4"/>
          <w:w w:val="99"/>
          <w:position w:val="1"/>
        </w:rPr>
        <w:t>汽油机的功率为</w:t>
      </w:r>
      <w:r>
        <w:rPr>
          <w:rFonts w:ascii="Times New Roman" w:eastAsia="Times New Roman"/>
          <w:spacing w:val="1"/>
          <w:w w:val="99"/>
        </w:rPr>
        <w:t>50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23"/>
        </w:rPr>
        <w:t xml:space="preserve"> </w:t>
      </w:r>
      <w:r>
        <w:rPr>
          <w:rFonts w:ascii="Times New Roman" w:eastAsia="Times New Roman"/>
          <w:i/>
          <w:spacing w:val="1"/>
          <w:w w:val="99"/>
        </w:rPr>
        <w:t>pS</w:t>
      </w:r>
      <w:r>
        <w:rPr>
          <w:rFonts w:ascii="Times New Roman" w:eastAsia="Times New Roman"/>
          <w:i/>
          <w:spacing w:val="3"/>
          <w:w w:val="99"/>
        </w:rPr>
        <w:t>L</w:t>
      </w:r>
      <w:r>
        <w:rPr>
          <w:rFonts w:ascii="Times New Roman" w:eastAsia="Times New Roman"/>
          <w:i/>
          <w:spacing w:val="2"/>
          <w:w w:val="99"/>
        </w:rPr>
        <w:t>N</w:t>
      </w:r>
      <w:r>
        <w:rPr>
          <w:rFonts w:ascii="Times New Roman" w:eastAsia="Times New Roman"/>
          <w:i/>
          <w:w w:val="99"/>
        </w:rPr>
        <w:t>W</w:t>
      </w:r>
      <w:r>
        <w:rPr>
          <w:rFonts w:ascii="Times New Roman" w:eastAsia="Times New Roman"/>
          <w:i/>
          <w:spacing w:val="12"/>
        </w:rPr>
        <w:t xml:space="preserve"> </w:t>
      </w:r>
      <w:r>
        <w:rPr>
          <w:spacing w:val="-104"/>
          <w:w w:val="99"/>
          <w:position w:val="1"/>
        </w:rPr>
        <w:t>；</w:t>
      </w:r>
      <w:r>
        <w:rPr>
          <w:spacing w:val="-1"/>
          <w:w w:val="99"/>
          <w:position w:val="1"/>
        </w:rPr>
        <w:t>（</w:t>
      </w:r>
      <w:r>
        <w:rPr>
          <w:rFonts w:ascii="Times New Roman" w:eastAsia="Times New Roman"/>
          <w:spacing w:val="1"/>
          <w:w w:val="99"/>
          <w:position w:val="1"/>
        </w:rPr>
        <w:t>2</w:t>
      </w:r>
      <w:r>
        <w:rPr>
          <w:spacing w:val="-1"/>
          <w:w w:val="99"/>
          <w:position w:val="1"/>
        </w:rPr>
        <w:t>）汽油机的效率为</w:t>
      </w:r>
    </w:p>
    <w:p>
      <w:pPr>
        <w:pStyle w:val="4"/>
        <w:spacing w:before="10" w:line="240" w:lineRule="auto"/>
        <w:ind w:left="0"/>
        <w:rPr>
          <w:sz w:val="20"/>
        </w:rPr>
      </w:pPr>
    </w:p>
    <w:p>
      <w:pPr>
        <w:pStyle w:val="4"/>
        <w:spacing w:line="240" w:lineRule="auto"/>
      </w:pPr>
      <w:r>
        <w:t>【解析】</w:t>
      </w:r>
    </w:p>
    <w:p>
      <w:pPr>
        <w:pStyle w:val="8"/>
        <w:numPr>
          <w:ilvl w:val="1"/>
          <w:numId w:val="11"/>
        </w:numPr>
        <w:tabs>
          <w:tab w:val="left" w:pos="278"/>
        </w:tabs>
        <w:spacing w:before="72" w:after="0" w:line="240" w:lineRule="auto"/>
        <w:ind w:left="277" w:right="0" w:hanging="287"/>
        <w:jc w:val="left"/>
        <w:rPr>
          <w:rFonts w:ascii="Times New Roman" w:hAnsi="Times New Roman"/>
          <w:i/>
          <w:sz w:val="21"/>
        </w:rPr>
      </w:pPr>
      <w:r>
        <w:rPr>
          <w:rFonts w:ascii="Symbol" w:hAnsi="Symbol"/>
          <w:spacing w:val="9"/>
          <w:w w:val="99"/>
          <w:sz w:val="21"/>
        </w:rPr>
        <w:br w:type="column"/>
      </w:r>
      <w:r>
        <w:rPr>
          <w:rFonts w:ascii="Symbol" w:hAnsi="Symbol"/>
          <w:spacing w:val="3"/>
          <w:sz w:val="21"/>
        </w:rPr>
        <w:sym w:font="Symbol" w:char="F0B4"/>
      </w:r>
      <w:r>
        <w:rPr>
          <w:rFonts w:ascii="Times New Roman" w:hAnsi="Times New Roman"/>
          <w:spacing w:val="3"/>
          <w:sz w:val="21"/>
        </w:rPr>
        <w:t>10</w:t>
      </w:r>
      <w:r>
        <w:rPr>
          <w:rFonts w:ascii="Times New Roman" w:hAnsi="Times New Roman"/>
          <w:spacing w:val="3"/>
          <w:position w:val="9"/>
          <w:sz w:val="12"/>
        </w:rPr>
        <w:t>9</w:t>
      </w:r>
      <w:r>
        <w:rPr>
          <w:rFonts w:ascii="Times New Roman" w:hAnsi="Times New Roman"/>
          <w:spacing w:val="24"/>
          <w:position w:val="9"/>
          <w:sz w:val="12"/>
        </w:rPr>
        <w:t xml:space="preserve"> </w:t>
      </w:r>
      <w:r>
        <w:rPr>
          <w:rFonts w:ascii="Times New Roman" w:hAnsi="Times New Roman"/>
          <w:i/>
          <w:sz w:val="21"/>
        </w:rPr>
        <w:t>pSLN</w:t>
      </w:r>
    </w:p>
    <w:p>
      <w:pPr>
        <w:pStyle w:val="4"/>
        <w:spacing w:before="5" w:line="240" w:lineRule="auto"/>
        <w:ind w:left="0"/>
        <w:rPr>
          <w:rFonts w:ascii="Times New Roman"/>
          <w:i/>
          <w:sz w:val="2"/>
        </w:rPr>
      </w:pPr>
    </w:p>
    <w:p>
      <w:pPr>
        <w:pStyle w:val="4"/>
        <w:spacing w:line="240" w:lineRule="auto"/>
        <w:ind w:left="-4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781050" cy="6350"/>
                <wp:effectExtent l="0" t="0" r="0" b="0"/>
                <wp:docPr id="105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1050" cy="6350"/>
                          <a:chOff x="0" y="0"/>
                          <a:chExt cx="1230" cy="10"/>
                        </a:xfrm>
                      </wpg:grpSpPr>
                      <wps:wsp>
                        <wps:cNvPr id="104" name="直线 85"/>
                        <wps:cNvCnPr/>
                        <wps:spPr>
                          <a:xfrm>
                            <a:off x="0" y="5"/>
                            <a:ext cx="1229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84" o:spid="_x0000_s1026" o:spt="203" style="height:0.5pt;width:61.5pt;" coordsize="1230,10" o:gfxdata="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CoKixQ0gAAAAMBAAAPAAAAAAAAAAEAIAAAACIAAABkcnMvZG93bnJldi54bWxQSwECFAAU&#10;AAAACACHTuJAfyQwoPcBAAAyBAAADgAAAAAAAAABACAAAAAhAQAAZHJzL2Uyb0RvYy54bWxQSwUG&#10;AAAAAAYABgBZAQAAigUAAAAA&#10;">
                <o:lock v:ext="edit" aspectratio="f"/>
                <v:line id="直线 85" o:spid="_x0000_s1026" o:spt="20" style="position:absolute;left:0;top:5;height:0;width:1229;" filled="f" stroked="t" coordsize="21600,21600" o:gfxdata="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jn8v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ind w:left="432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Symbol" w:hAnsi="Symbol"/>
          <w:i/>
          <w:sz w:val="22"/>
        </w:rPr>
        <w:sym w:font="Symbol" w:char="F072"/>
      </w:r>
      <w:r>
        <w:rPr>
          <w:rFonts w:ascii="Times New Roman" w:hAnsi="Times New Roman"/>
          <w:i/>
          <w:sz w:val="21"/>
        </w:rPr>
        <w:t>Vq</w:t>
      </w:r>
    </w:p>
    <w:p>
      <w:pPr>
        <w:spacing w:after="0" w:line="240" w:lineRule="auto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6037" w:space="40"/>
            <w:col w:w="4153"/>
          </w:cols>
        </w:sectPr>
      </w:pPr>
    </w:p>
    <w:p>
      <w:pPr>
        <w:pStyle w:val="8"/>
        <w:numPr>
          <w:ilvl w:val="2"/>
          <w:numId w:val="11"/>
        </w:numPr>
        <w:tabs>
          <w:tab w:val="left" w:pos="645"/>
        </w:tabs>
        <w:spacing w:before="60" w:after="0" w:line="240" w:lineRule="auto"/>
        <w:ind w:left="120" w:right="3020" w:firstLine="0"/>
        <w:jc w:val="left"/>
        <w:rPr>
          <w:sz w:val="21"/>
        </w:rPr>
      </w:pPr>
      <w:r>
        <w:rPr>
          <w:spacing w:val="-3"/>
          <w:sz w:val="21"/>
        </w:rPr>
        <w:t xml:space="preserve">由题知，满负荷工作时做功冲程燃气的平均压强 </w:t>
      </w:r>
      <w:r>
        <w:rPr>
          <w:rFonts w:ascii="Times New Roman" w:hAnsi="Times New Roman" w:eastAsia="Times New Roman"/>
          <w:i/>
          <w:position w:val="-2"/>
          <w:sz w:val="21"/>
        </w:rPr>
        <w:t>p</w:t>
      </w:r>
      <w:r>
        <w:rPr>
          <w:rFonts w:ascii="Times New Roman" w:hAnsi="Times New Roman" w:eastAsia="Times New Roman"/>
          <w:i/>
          <w:spacing w:val="-1"/>
          <w:position w:val="-2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19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1"/>
        </w:rPr>
        <w:t>pkPa</w:t>
      </w:r>
      <w:r>
        <w:rPr>
          <w:rFonts w:ascii="Times New Roman" w:hAnsi="Times New Roman" w:eastAsia="Times New Roman"/>
          <w:i/>
          <w:spacing w:val="-1"/>
          <w:position w:val="-2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19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1"/>
        </w:rPr>
        <w:t>p</w:t>
      </w:r>
      <w:r>
        <w:rPr>
          <w:rFonts w:ascii="Times New Roman" w:hAnsi="Times New Roman" w:eastAsia="Times New Roman"/>
          <w:i/>
          <w:spacing w:val="-21"/>
          <w:position w:val="-2"/>
          <w:sz w:val="21"/>
        </w:rPr>
        <w:t xml:space="preserve"> </w:t>
      </w:r>
      <w:r>
        <w:rPr>
          <w:rFonts w:ascii="Symbol" w:hAnsi="Symbol" w:eastAsia="Symbol"/>
          <w:spacing w:val="3"/>
          <w:position w:val="-2"/>
          <w:sz w:val="21"/>
        </w:rPr>
        <w:sym w:font="Symbol" w:char="F0B4"/>
      </w:r>
      <w:r>
        <w:rPr>
          <w:rFonts w:ascii="Times New Roman" w:hAnsi="Times New Roman" w:eastAsia="Times New Roman"/>
          <w:spacing w:val="3"/>
          <w:position w:val="-2"/>
          <w:sz w:val="21"/>
        </w:rPr>
        <w:t>10</w:t>
      </w:r>
      <w:r>
        <w:rPr>
          <w:rFonts w:ascii="Times New Roman" w:hAnsi="Times New Roman" w:eastAsia="Times New Roman"/>
          <w:spacing w:val="3"/>
          <w:position w:val="6"/>
          <w:sz w:val="12"/>
        </w:rPr>
        <w:t>3</w:t>
      </w:r>
      <w:r>
        <w:rPr>
          <w:rFonts w:ascii="Times New Roman" w:hAnsi="Times New Roman" w:eastAsia="Times New Roman"/>
          <w:position w:val="6"/>
          <w:sz w:val="12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1"/>
        </w:rPr>
        <w:t xml:space="preserve">Pa </w:t>
      </w:r>
      <w:r>
        <w:rPr>
          <w:sz w:val="21"/>
        </w:rPr>
        <w:t xml:space="preserve">， </w:t>
      </w:r>
      <w:r>
        <w:rPr>
          <w:spacing w:val="-5"/>
          <w:position w:val="3"/>
          <w:sz w:val="21"/>
        </w:rPr>
        <w:t xml:space="preserve">燃气对活塞的平均压力为：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i/>
          <w:spacing w:val="16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2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pS</w:t>
      </w:r>
      <w:r>
        <w:rPr>
          <w:rFonts w:ascii="Times New Roman" w:hAnsi="Times New Roman" w:eastAsia="Times New Roman"/>
          <w:i/>
          <w:spacing w:val="12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2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p</w:t>
      </w:r>
      <w:r>
        <w:rPr>
          <w:rFonts w:ascii="Times New Roman" w:hAnsi="Times New Roman" w:eastAsia="Times New Roman"/>
          <w:i/>
          <w:spacing w:val="-21"/>
          <w:sz w:val="21"/>
        </w:rPr>
        <w:t xml:space="preserve"> </w:t>
      </w:r>
      <w:r>
        <w:rPr>
          <w:rFonts w:ascii="Symbol" w:hAnsi="Symbol" w:eastAsia="Symbol"/>
          <w:spacing w:val="3"/>
          <w:sz w:val="21"/>
        </w:rPr>
        <w:sym w:font="Symbol" w:char="F0B4"/>
      </w:r>
      <w:r>
        <w:rPr>
          <w:rFonts w:ascii="Times New Roman" w:hAnsi="Times New Roman" w:eastAsia="Times New Roman"/>
          <w:spacing w:val="3"/>
          <w:sz w:val="21"/>
        </w:rPr>
        <w:t>10</w:t>
      </w:r>
      <w:r>
        <w:rPr>
          <w:rFonts w:ascii="Times New Roman" w:hAnsi="Times New Roman" w:eastAsia="Times New Roman"/>
          <w:spacing w:val="3"/>
          <w:position w:val="9"/>
          <w:sz w:val="12"/>
        </w:rPr>
        <w:t>3</w:t>
      </w:r>
      <w:r>
        <w:rPr>
          <w:rFonts w:ascii="Times New Roman" w:hAnsi="Times New Roman" w:eastAsia="Times New Roman"/>
          <w:spacing w:val="2"/>
          <w:position w:val="9"/>
          <w:sz w:val="12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Pa</w:t>
      </w:r>
      <w:r>
        <w:rPr>
          <w:rFonts w:ascii="Times New Roman" w:hAnsi="Times New Roman" w:eastAsia="Times New Roman"/>
          <w:i/>
          <w:spacing w:val="-21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pacing w:val="-14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2"/>
          <w:sz w:val="21"/>
        </w:rPr>
        <w:t>Sm</w:t>
      </w:r>
      <w:r>
        <w:rPr>
          <w:rFonts w:ascii="Times New Roman" w:hAnsi="Times New Roman" w:eastAsia="Times New Roman"/>
          <w:spacing w:val="2"/>
          <w:position w:val="9"/>
          <w:sz w:val="12"/>
        </w:rPr>
        <w:t>2</w:t>
      </w:r>
      <w:r>
        <w:rPr>
          <w:rFonts w:ascii="Times New Roman" w:hAnsi="Times New Roman" w:eastAsia="Times New Roman"/>
          <w:spacing w:val="10"/>
          <w:position w:val="9"/>
          <w:sz w:val="12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2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pS</w:t>
      </w:r>
      <w:r>
        <w:rPr>
          <w:rFonts w:ascii="Times New Roman" w:hAnsi="Times New Roman" w:eastAsia="Times New Roman"/>
          <w:i/>
          <w:spacing w:val="-8"/>
          <w:sz w:val="21"/>
        </w:rPr>
        <w:t xml:space="preserve"> </w:t>
      </w:r>
      <w:r>
        <w:rPr>
          <w:rFonts w:ascii="Symbol" w:hAnsi="Symbol" w:eastAsia="Symbol"/>
          <w:spacing w:val="3"/>
          <w:sz w:val="21"/>
        </w:rPr>
        <w:sym w:font="Symbol" w:char="F0B4"/>
      </w:r>
      <w:r>
        <w:rPr>
          <w:rFonts w:ascii="Times New Roman" w:hAnsi="Times New Roman" w:eastAsia="Times New Roman"/>
          <w:spacing w:val="3"/>
          <w:sz w:val="21"/>
        </w:rPr>
        <w:t>10</w:t>
      </w:r>
      <w:r>
        <w:rPr>
          <w:rFonts w:ascii="Times New Roman" w:hAnsi="Times New Roman" w:eastAsia="Times New Roman"/>
          <w:spacing w:val="3"/>
          <w:position w:val="9"/>
          <w:sz w:val="12"/>
        </w:rPr>
        <w:t>3</w:t>
      </w:r>
      <w:r>
        <w:rPr>
          <w:rFonts w:ascii="Times New Roman" w:hAnsi="Times New Roman" w:eastAsia="Times New Roman"/>
          <w:spacing w:val="4"/>
          <w:position w:val="9"/>
          <w:sz w:val="12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N</w:t>
      </w:r>
      <w:r>
        <w:rPr>
          <w:rFonts w:ascii="Times New Roman" w:hAnsi="Times New Roman" w:eastAsia="Times New Roman"/>
          <w:i/>
          <w:spacing w:val="5"/>
          <w:sz w:val="21"/>
        </w:rPr>
        <w:t xml:space="preserve"> </w:t>
      </w:r>
      <w:r>
        <w:rPr>
          <w:position w:val="3"/>
          <w:sz w:val="21"/>
        </w:rPr>
        <w:t>。</w:t>
      </w:r>
    </w:p>
    <w:p>
      <w:pPr>
        <w:spacing w:before="0" w:line="240" w:lineRule="auto"/>
        <w:ind w:left="120" w:right="0" w:firstLine="0"/>
        <w:jc w:val="left"/>
        <w:rPr>
          <w:sz w:val="21"/>
        </w:rPr>
      </w:pPr>
      <w:r>
        <w:rPr>
          <w:position w:val="4"/>
          <w:sz w:val="21"/>
        </w:rPr>
        <w:t xml:space="preserve">一个做功冲程中燃气对活塞做的功： </w:t>
      </w:r>
      <w:r>
        <w:rPr>
          <w:rFonts w:ascii="Times New Roman" w:hAnsi="Times New Roman" w:eastAsia="Times New Roman"/>
          <w:i/>
          <w:sz w:val="21"/>
        </w:rPr>
        <w:t xml:space="preserve">W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Fs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pS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Lm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pSL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position w:val="4"/>
          <w:sz w:val="21"/>
        </w:rPr>
        <w:t>。</w:t>
      </w:r>
    </w:p>
    <w:p>
      <w:pPr>
        <w:pStyle w:val="4"/>
        <w:spacing w:before="119" w:line="240" w:lineRule="auto"/>
      </w:pPr>
      <w:r>
        <mc:AlternateContent>
          <mc:Choice Requires="wps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4784725</wp:posOffset>
                </wp:positionH>
                <wp:positionV relativeFrom="paragraph">
                  <wp:posOffset>253365</wp:posOffset>
                </wp:positionV>
                <wp:extent cx="124460" cy="0"/>
                <wp:effectExtent l="0" t="0" r="0" b="0"/>
                <wp:wrapNone/>
                <wp:docPr id="16" name="直线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460" cy="0"/>
                        </a:xfrm>
                        <a:prstGeom prst="line">
                          <a:avLst/>
                        </a:prstGeom>
                        <a:ln w="646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6" o:spid="_x0000_s1026" o:spt="20" style="position:absolute;left:0pt;margin-left:376.75pt;margin-top:19.95pt;height:0pt;width:9.8pt;mso-position-horizontal-relative:page;z-index:-251636736;mso-width-relative:page;mso-height-relative:page;" filled="f" stroked="t" coordsize="21600,21600" o:gfxdata="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DrQd6TZAAAACQEAAA8AAAAAAAAAAQAgAAAAIgAAAGRy&#10;cy9kb3ducmV2LnhtbFBLAQIUABQAAAAIAIdO4kAFVfqfkgEAAAsDAAAOAAAAAAAAAAEAIAAAACgB&#10;AABkcnMvZTJvRG9jLnhtbFBLBQYAAAAABgAGAFkBAAAsBQAAAAA=&#10;">
                <v:fill on="f" focussize="0,0"/>
                <v:stroke weight="0.508976377952756pt" color="#000000" joinstyle="round"/>
                <v:imagedata o:title=""/>
                <o:lock v:ext="edit" aspectratio="f"/>
              </v:line>
            </w:pict>
          </mc:Fallback>
        </mc:AlternateContent>
      </w:r>
      <w:r>
        <w:t xml:space="preserve">飞轮每转两圈对外做功一次，所以飞轮转动 </w:t>
      </w:r>
      <w:r>
        <w:rPr>
          <w:rFonts w:ascii="Times New Roman" w:eastAsia="Times New Roman"/>
          <w:i/>
          <w:position w:val="-3"/>
        </w:rPr>
        <w:t xml:space="preserve">N </w:t>
      </w:r>
      <w:r>
        <w:t xml:space="preserve">周，要对外做功 </w:t>
      </w:r>
      <w:r>
        <w:rPr>
          <w:rFonts w:ascii="Times New Roman" w:eastAsia="Times New Roman"/>
          <w:i/>
          <w:position w:val="11"/>
        </w:rPr>
        <w:t xml:space="preserve">N </w:t>
      </w:r>
      <w:r>
        <w:t>次，</w:t>
      </w:r>
    </w:p>
    <w:p>
      <w:pPr>
        <w:pStyle w:val="4"/>
        <w:spacing w:line="240" w:lineRule="auto"/>
        <w:ind w:left="1690"/>
        <w:jc w:val="center"/>
        <w:rPr>
          <w:rFonts w:ascii="Times New Roman"/>
        </w:rPr>
      </w:pPr>
      <w:r>
        <w:rPr>
          <w:rFonts w:ascii="Times New Roman"/>
          <w:w w:val="102"/>
        </w:rPr>
        <w:t>2</w:t>
      </w:r>
    </w:p>
    <w:p>
      <w:pPr>
        <w:spacing w:after="0" w:line="240" w:lineRule="auto"/>
        <w:jc w:val="center"/>
        <w:rPr>
          <w:rFonts w:ascii="Times New Roman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173" w:line="240" w:lineRule="auto"/>
        <w:rPr>
          <w:sz w:val="12"/>
        </w:rPr>
      </w:pPr>
      <w:r>
        <w:rPr>
          <w:spacing w:val="-7"/>
        </w:rPr>
        <w:t xml:space="preserve">所以燃气对活塞做的总功为： </w:t>
      </w:r>
      <w:r>
        <w:rPr>
          <w:rFonts w:ascii="Times New Roman" w:eastAsia="Times New Roman"/>
          <w:i/>
          <w:spacing w:val="-18"/>
          <w:position w:val="-2"/>
        </w:rPr>
        <w:t>W</w:t>
      </w:r>
      <w:r>
        <w:rPr>
          <w:spacing w:val="-13"/>
          <w:position w:val="-8"/>
          <w:sz w:val="12"/>
        </w:rPr>
        <w:t>总</w:t>
      </w:r>
    </w:p>
    <w:p>
      <w:pPr>
        <w:spacing w:before="75" w:line="240" w:lineRule="auto"/>
        <w:ind w:left="24" w:right="0" w:firstLine="0"/>
        <w:jc w:val="left"/>
        <w:rPr>
          <w:sz w:val="21"/>
        </w:rPr>
      </w:pPr>
      <w:r>
        <w:br w:type="column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W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4"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pSL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10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4"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500 </w:t>
      </w:r>
      <w:r>
        <w:rPr>
          <w:rFonts w:ascii="Times New Roman" w:hAnsi="Times New Roman" w:eastAsia="Times New Roman"/>
          <w:i/>
          <w:sz w:val="21"/>
        </w:rPr>
        <w:t xml:space="preserve">pSLNJ </w:t>
      </w:r>
      <w:r>
        <w:rPr>
          <w:position w:val="3"/>
          <w:sz w:val="21"/>
        </w:rPr>
        <w:t>，</w:t>
      </w:r>
    </w:p>
    <w:p>
      <w:pPr>
        <w:pStyle w:val="4"/>
        <w:tabs>
          <w:tab w:val="left" w:pos="2135"/>
        </w:tabs>
        <w:spacing w:line="240" w:lineRule="auto"/>
        <w:ind w:left="604"/>
        <w:rPr>
          <w:rFonts w:ascii="Times New Roman"/>
        </w:rPr>
      </w:pPr>
      <w:r>
        <mc:AlternateContent>
          <mc:Choice Requires="wps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3448685</wp:posOffset>
                </wp:positionH>
                <wp:positionV relativeFrom="paragraph">
                  <wp:posOffset>-39370</wp:posOffset>
                </wp:positionV>
                <wp:extent cx="121920" cy="0"/>
                <wp:effectExtent l="0" t="0" r="0" b="0"/>
                <wp:wrapNone/>
                <wp:docPr id="18" name="直线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7" o:spid="_x0000_s1026" o:spt="20" style="position:absolute;left:0pt;margin-left:271.55pt;margin-top:-3.1pt;height:0pt;width:9.6pt;mso-position-horizontal-relative:page;z-index:-251634688;mso-width-relative:page;mso-height-relative:page;" filled="f" stroked="t" coordsize="21600,21600" o:gfxdata="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4420870</wp:posOffset>
                </wp:positionH>
                <wp:positionV relativeFrom="paragraph">
                  <wp:posOffset>-39370</wp:posOffset>
                </wp:positionV>
                <wp:extent cx="121920" cy="0"/>
                <wp:effectExtent l="0" t="0" r="0" b="0"/>
                <wp:wrapNone/>
                <wp:docPr id="20" name="直线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8" o:spid="_x0000_s1026" o:spt="20" style="position:absolute;left:0pt;margin-left:348.1pt;margin-top:-3.1pt;height:0pt;width:9.6pt;mso-position-horizontal-relative:page;z-index:-251632640;mso-width-relative:page;mso-height-relative:page;" filled="f" stroked="t" coordsize="21600,21600" o:gfxdata="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CmpzLA1AAAAAkBAAAPAAAAAAAAAAEAIAAAACIAAABkcnMvZG93&#10;bnJldi54bWxQSwECFAAUAAAACACHTuJAUibmDpIBAAALAwAADgAAAAAAAAABACAAAAAjAQAAZHJz&#10;L2Uyb0RvYy54bWxQSwUGAAAAAAYABgBZAQAAJw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</w:rPr>
        <w:t>2</w:t>
      </w:r>
      <w:r>
        <w:rPr>
          <w:rFonts w:ascii="Times New Roman"/>
        </w:rPr>
        <w:tab/>
      </w:r>
      <w:r>
        <w:rPr>
          <w:rFonts w:ascii="Times New Roman"/>
        </w:rPr>
        <w:t>2</w:t>
      </w:r>
    </w:p>
    <w:p>
      <w:pPr>
        <w:spacing w:after="0" w:line="240" w:lineRule="auto"/>
        <w:rPr>
          <w:rFonts w:ascii="Times New Roman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3155" w:space="40"/>
            <w:col w:w="7035"/>
          </w:cols>
        </w:sectPr>
      </w:pPr>
    </w:p>
    <w:p>
      <w:pPr>
        <w:spacing w:before="82" w:line="240" w:lineRule="auto"/>
        <w:ind w:left="120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page">
                  <wp:posOffset>3321685</wp:posOffset>
                </wp:positionH>
                <wp:positionV relativeFrom="paragraph">
                  <wp:posOffset>236855</wp:posOffset>
                </wp:positionV>
                <wp:extent cx="193040" cy="0"/>
                <wp:effectExtent l="0" t="0" r="0" b="0"/>
                <wp:wrapNone/>
                <wp:docPr id="140" name="直线 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040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9" o:spid="_x0000_s1026" o:spt="20" style="position:absolute;left:0pt;margin-left:261.55pt;margin-top:18.65pt;height:0pt;width:15.2pt;mso-position-horizontal-relative:page;z-index:251740160;mso-width-relative:page;mso-height-relative:page;" filled="f" stroked="t" coordsize="21600,21600" o:gfxdata="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o5nZ1dYAAAAJAQAADwAAAAAAAAABACAAAAAiAAAAZHJz&#10;L2Rvd25yZXYueG1sUEsBAhQAFAAAAAgAh07iQDKy+q6UAQAADAMAAA4AAAAAAAAAAQAgAAAAJQEA&#10;AGRycy9lMm9Eb2MueG1sUEsFBgAAAAAGAAYAWQEAACsFAAAAAA==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2208" behindDoc="0" locked="0" layoutInCell="1" allowOverlap="1">
                <wp:simplePos x="0" y="0"/>
                <wp:positionH relativeFrom="page">
                  <wp:posOffset>3658235</wp:posOffset>
                </wp:positionH>
                <wp:positionV relativeFrom="paragraph">
                  <wp:posOffset>236855</wp:posOffset>
                </wp:positionV>
                <wp:extent cx="602615" cy="0"/>
                <wp:effectExtent l="0" t="0" r="0" b="0"/>
                <wp:wrapNone/>
                <wp:docPr id="141" name="直线 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2615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0" o:spid="_x0000_s1026" o:spt="20" style="position:absolute;left:0pt;margin-left:288.05pt;margin-top:18.65pt;height:0pt;width:47.45pt;mso-position-horizontal-relative:page;z-index:251742208;mso-width-relative:page;mso-height-relative:page;" filled="f" stroked="t" coordsize="21600,21600" o:gfxdata="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position w:val="4"/>
          <w:sz w:val="21"/>
        </w:rPr>
        <w:t>而</w:t>
      </w:r>
      <w:r>
        <w:rPr>
          <w:rFonts w:ascii="Times New Roman" w:hAnsi="Times New Roman" w:eastAsia="Times New Roman"/>
          <w:i/>
          <w:sz w:val="21"/>
        </w:rPr>
        <w:t xml:space="preserve">t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1</w:t>
      </w:r>
      <w:r>
        <w:rPr>
          <w:rFonts w:ascii="Times New Roman" w:hAnsi="Times New Roman" w:eastAsia="Times New Roman"/>
          <w:i/>
          <w:sz w:val="21"/>
        </w:rPr>
        <w:t xml:space="preserve">s </w:t>
      </w:r>
      <w:r>
        <w:rPr>
          <w:position w:val="4"/>
          <w:sz w:val="21"/>
        </w:rPr>
        <w:t xml:space="preserve">，所以汽油机的功率为： </w:t>
      </w:r>
      <w:r>
        <w:rPr>
          <w:rFonts w:ascii="Times New Roman" w:hAnsi="Times New Roman" w:eastAsia="Times New Roman"/>
          <w:i/>
          <w:sz w:val="21"/>
        </w:rPr>
        <w:t xml:space="preserve">P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5"/>
          <w:sz w:val="21"/>
        </w:rPr>
        <w:t>W</w:t>
      </w:r>
      <w:r>
        <w:rPr>
          <w:position w:val="9"/>
          <w:sz w:val="12"/>
        </w:rPr>
        <w:t xml:space="preserve">总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4"/>
          <w:sz w:val="21"/>
        </w:rPr>
        <w:t xml:space="preserve">500 </w:t>
      </w:r>
      <w:r>
        <w:rPr>
          <w:rFonts w:ascii="Times New Roman" w:hAnsi="Times New Roman" w:eastAsia="Times New Roman"/>
          <w:i/>
          <w:position w:val="14"/>
          <w:sz w:val="21"/>
        </w:rPr>
        <w:t xml:space="preserve">pSLNJ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500 </w:t>
      </w:r>
      <w:r>
        <w:rPr>
          <w:rFonts w:ascii="Times New Roman" w:hAnsi="Times New Roman" w:eastAsia="Times New Roman"/>
          <w:i/>
          <w:sz w:val="21"/>
        </w:rPr>
        <w:t xml:space="preserve">pSLNW </w:t>
      </w:r>
      <w:r>
        <w:rPr>
          <w:position w:val="4"/>
          <w:sz w:val="21"/>
        </w:rPr>
        <w:t>；</w:t>
      </w:r>
    </w:p>
    <w:p>
      <w:pPr>
        <w:tabs>
          <w:tab w:val="left" w:pos="787"/>
        </w:tabs>
        <w:spacing w:before="0" w:line="240" w:lineRule="auto"/>
        <w:ind w:left="0" w:right="1920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t</w:t>
      </w:r>
      <w:r>
        <w:rPr>
          <w:rFonts w:ascii="Times New Roman"/>
          <w:i/>
          <w:sz w:val="21"/>
        </w:rPr>
        <w:tab/>
      </w:r>
      <w:r>
        <w:rPr>
          <w:rFonts w:ascii="Times New Roman"/>
          <w:spacing w:val="-7"/>
          <w:sz w:val="21"/>
        </w:rPr>
        <w:t>1</w:t>
      </w:r>
      <w:r>
        <w:rPr>
          <w:rFonts w:ascii="Times New Roman"/>
          <w:i/>
          <w:spacing w:val="-7"/>
          <w:sz w:val="21"/>
        </w:rPr>
        <w:t>s</w:t>
      </w:r>
    </w:p>
    <w:p>
      <w:pPr>
        <w:spacing w:after="0" w:line="240" w:lineRule="auto"/>
        <w:jc w:val="center"/>
        <w:rPr>
          <w:rFonts w:asci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10" w:line="240" w:lineRule="auto"/>
        <w:ind w:left="0"/>
        <w:rPr>
          <w:rFonts w:ascii="Times New Roman"/>
          <w:i/>
          <w:sz w:val="23"/>
        </w:rPr>
      </w:pPr>
    </w:p>
    <w:p>
      <w:pPr>
        <w:spacing w:after="0" w:line="240" w:lineRule="auto"/>
        <w:rPr>
          <w:rFonts w:ascii="Times New Roman"/>
          <w:sz w:val="23"/>
        </w:rPr>
        <w:sectPr>
          <w:headerReference r:id="rId6" w:type="default"/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8"/>
        <w:numPr>
          <w:ilvl w:val="2"/>
          <w:numId w:val="11"/>
        </w:numPr>
        <w:tabs>
          <w:tab w:val="left" w:pos="645"/>
        </w:tabs>
        <w:spacing w:before="95" w:after="0" w:line="240" w:lineRule="auto"/>
        <w:ind w:left="644" w:right="0" w:hanging="525"/>
        <w:jc w:val="left"/>
        <w:rPr>
          <w:rFonts w:ascii="Symbol" w:hAnsi="Symbol" w:eastAsia="Symbol"/>
          <w:i/>
          <w:sz w:val="22"/>
        </w:rPr>
      </w:pPr>
      <w:r>
        <w:rPr>
          <w:spacing w:val="30"/>
          <w:sz w:val="21"/>
        </w:rPr>
        <w:t>由</w:t>
      </w:r>
      <w:r>
        <w:rPr>
          <w:rFonts w:ascii="Symbol" w:hAnsi="Symbol" w:eastAsia="Symbol"/>
          <w:i/>
          <w:spacing w:val="-3"/>
          <w:position w:val="-2"/>
          <w:sz w:val="22"/>
        </w:rPr>
        <w:sym w:font="Symbol" w:char="F072"/>
      </w:r>
      <w:r>
        <w:rPr>
          <w:rFonts w:ascii="Symbol" w:hAnsi="Symbol" w:eastAsia="Symbol"/>
          <w:spacing w:val="-3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9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>m</w:t>
      </w:r>
      <w:r>
        <w:rPr>
          <w:rFonts w:ascii="Times New Roman" w:hAnsi="Times New Roman" w:eastAsia="Times New Roman"/>
          <w:i/>
          <w:spacing w:val="8"/>
          <w:position w:val="11"/>
          <w:sz w:val="21"/>
        </w:rPr>
        <w:t xml:space="preserve"> </w:t>
      </w:r>
      <w:r>
        <w:rPr>
          <w:spacing w:val="8"/>
          <w:sz w:val="21"/>
        </w:rPr>
        <w:t>可知</w:t>
      </w:r>
      <w:r>
        <w:rPr>
          <w:rFonts w:ascii="Times New Roman" w:hAnsi="Times New Roman" w:eastAsia="Times New Roman"/>
          <w:spacing w:val="-7"/>
          <w:position w:val="-3"/>
          <w:sz w:val="21"/>
        </w:rPr>
        <w:t>1</w:t>
      </w:r>
      <w:r>
        <w:rPr>
          <w:rFonts w:ascii="Times New Roman" w:hAnsi="Times New Roman" w:eastAsia="Times New Roman"/>
          <w:i/>
          <w:spacing w:val="-7"/>
          <w:position w:val="-3"/>
          <w:sz w:val="21"/>
        </w:rPr>
        <w:t>h</w:t>
      </w:r>
      <w:r>
        <w:rPr>
          <w:rFonts w:ascii="Times New Roman" w:hAnsi="Times New Roman" w:eastAsia="Times New Roman"/>
          <w:i/>
          <w:spacing w:val="-4"/>
          <w:position w:val="-3"/>
          <w:sz w:val="21"/>
        </w:rPr>
        <w:t xml:space="preserve"> </w:t>
      </w:r>
      <w:r>
        <w:rPr>
          <w:spacing w:val="-9"/>
          <w:sz w:val="21"/>
        </w:rPr>
        <w:t xml:space="preserve">消耗汽油质量： </w:t>
      </w:r>
      <w:r>
        <w:rPr>
          <w:rFonts w:ascii="Times New Roman" w:hAnsi="Times New Roman" w:eastAsia="Times New Roman"/>
          <w:i/>
          <w:position w:val="-1"/>
          <w:sz w:val="21"/>
        </w:rPr>
        <w:t>m</w:t>
      </w:r>
      <w:r>
        <w:rPr>
          <w:rFonts w:ascii="Times New Roman" w:hAnsi="Times New Roman" w:eastAsia="Times New Roman"/>
          <w:i/>
          <w:spacing w:val="-3"/>
          <w:position w:val="-1"/>
          <w:sz w:val="21"/>
        </w:rPr>
        <w:t xml:space="preserve">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spacing w:val="-11"/>
          <w:position w:val="-1"/>
          <w:sz w:val="21"/>
        </w:rPr>
        <w:t xml:space="preserve"> </w:t>
      </w:r>
      <w:r>
        <w:rPr>
          <w:rFonts w:ascii="Symbol" w:hAnsi="Symbol" w:eastAsia="Symbol"/>
          <w:i/>
          <w:position w:val="-1"/>
          <w:sz w:val="22"/>
        </w:rPr>
        <w:sym w:font="Symbol" w:char="F072"/>
      </w:r>
    </w:p>
    <w:p>
      <w:pPr>
        <w:spacing w:before="185" w:line="240" w:lineRule="auto"/>
        <w:ind w:left="120" w:right="0" w:firstLine="0"/>
        <w:jc w:val="left"/>
        <w:rPr>
          <w:sz w:val="21"/>
        </w:rPr>
      </w:pPr>
      <w:r>
        <w:br w:type="column"/>
      </w:r>
      <w:r>
        <w:rPr>
          <w:rFonts w:ascii="Times New Roman" w:hAnsi="Times New Roman" w:eastAsia="Times New Roman"/>
          <w:i/>
          <w:sz w:val="21"/>
        </w:rPr>
        <w:t xml:space="preserve">V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Symbol" w:hAnsi="Symbol" w:eastAsia="Symbol"/>
          <w:i/>
          <w:sz w:val="22"/>
        </w:rPr>
        <w:sym w:font="Symbol" w:char="F072"/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i/>
          <w:sz w:val="21"/>
        </w:rPr>
        <w:t xml:space="preserve">V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Symbol" w:hAnsi="Symbol" w:eastAsia="Symbol"/>
          <w:position w:val="9"/>
          <w:sz w:val="12"/>
        </w:rPr>
        <w:sym w:font="Symbol" w:char="F02D"/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>m</w:t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Symbol" w:hAnsi="Symbol" w:eastAsia="Symbol"/>
          <w:i/>
          <w:sz w:val="22"/>
        </w:rPr>
        <w:sym w:font="Symbol" w:char="F072"/>
      </w:r>
      <w:r>
        <w:rPr>
          <w:rFonts w:ascii="Times New Roman" w:hAnsi="Times New Roman" w:eastAsia="Times New Roman"/>
          <w:i/>
          <w:sz w:val="21"/>
        </w:rPr>
        <w:t xml:space="preserve">V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Symbol" w:hAnsi="Symbol" w:eastAsia="Symbol"/>
          <w:position w:val="9"/>
          <w:sz w:val="12"/>
        </w:rPr>
        <w:sym w:font="Symbol" w:char="F02D"/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position w:val="3"/>
          <w:sz w:val="21"/>
        </w:rPr>
        <w:t>；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4226" w:space="47"/>
            <w:col w:w="5957"/>
          </w:cols>
        </w:sectPr>
      </w:pPr>
    </w:p>
    <w:p>
      <w:pPr>
        <w:spacing w:before="16" w:line="240" w:lineRule="auto"/>
        <w:ind w:left="113" w:right="0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w w:val="102"/>
          <w:sz w:val="21"/>
        </w:rPr>
        <w:t>V</w:t>
      </w:r>
    </w:p>
    <w:p>
      <w:pPr>
        <w:pStyle w:val="4"/>
        <w:spacing w:before="65" w:line="240" w:lineRule="auto"/>
        <w:jc w:val="center"/>
        <w:rPr>
          <w:sz w:val="12"/>
        </w:rPr>
      </w:pPr>
      <w:r>
        <w:rPr>
          <w:spacing w:val="-8"/>
        </w:rPr>
        <w:t xml:space="preserve">完全燃烧放出的热量： </w:t>
      </w:r>
      <w:r>
        <w:rPr>
          <w:rFonts w:ascii="Times New Roman" w:eastAsia="Times New Roman"/>
          <w:i/>
          <w:spacing w:val="-11"/>
          <w:position w:val="-2"/>
        </w:rPr>
        <w:t>Q</w:t>
      </w:r>
      <w:r>
        <w:rPr>
          <w:spacing w:val="-14"/>
          <w:position w:val="-8"/>
          <w:sz w:val="12"/>
        </w:rPr>
        <w:t>放</w:t>
      </w:r>
    </w:p>
    <w:p>
      <w:pPr>
        <w:spacing w:before="0" w:line="240" w:lineRule="auto"/>
        <w:ind w:left="1612" w:right="0" w:firstLine="0"/>
        <w:jc w:val="left"/>
        <w:rPr>
          <w:sz w:val="12"/>
        </w:rPr>
      </w:pPr>
      <w:r>
        <w:br w:type="column"/>
      </w:r>
      <w:r>
        <w:rPr>
          <w:sz w:val="12"/>
        </w:rPr>
        <w:t>汽油</w:t>
      </w:r>
    </w:p>
    <w:p>
      <w:pPr>
        <w:pStyle w:val="4"/>
        <w:spacing w:before="2" w:line="240" w:lineRule="auto"/>
        <w:ind w:left="0"/>
        <w:rPr>
          <w:sz w:val="14"/>
        </w:rPr>
      </w:pPr>
    </w:p>
    <w:p>
      <w:pPr>
        <w:spacing w:before="0" w:line="240" w:lineRule="auto"/>
        <w:ind w:left="36" w:right="0" w:firstLine="0"/>
        <w:jc w:val="left"/>
        <w:rPr>
          <w:sz w:val="21"/>
        </w:rPr>
      </w:pP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mq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Symbol" w:hAnsi="Symbol" w:eastAsia="Symbol"/>
          <w:i/>
          <w:sz w:val="22"/>
        </w:rPr>
        <w:sym w:font="Symbol" w:char="F072"/>
      </w:r>
      <w:r>
        <w:rPr>
          <w:rFonts w:ascii="Times New Roman" w:hAnsi="Times New Roman" w:eastAsia="Times New Roman"/>
          <w:i/>
          <w:sz w:val="21"/>
        </w:rPr>
        <w:t xml:space="preserve">V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Symbol" w:hAnsi="Symbol" w:eastAsia="Symbol"/>
          <w:position w:val="9"/>
          <w:sz w:val="12"/>
        </w:rPr>
        <w:sym w:font="Symbol" w:char="F02D"/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qJ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q</w:t>
      </w:r>
      <w:r>
        <w:rPr>
          <w:rFonts w:ascii="Symbol" w:hAnsi="Symbol" w:eastAsia="Symbol"/>
          <w:i/>
          <w:sz w:val="22"/>
        </w:rPr>
        <w:sym w:font="Symbol" w:char="F072"/>
      </w:r>
      <w:r>
        <w:rPr>
          <w:rFonts w:ascii="Times New Roman" w:hAnsi="Times New Roman" w:eastAsia="Times New Roman"/>
          <w:i/>
          <w:sz w:val="21"/>
        </w:rPr>
        <w:t xml:space="preserve">V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Symbol" w:hAnsi="Symbol" w:eastAsia="Symbol"/>
          <w:position w:val="9"/>
          <w:sz w:val="12"/>
        </w:rPr>
        <w:sym w:font="Symbol" w:char="F02D"/>
      </w:r>
      <w:r>
        <w:rPr>
          <w:rFonts w:ascii="Times New Roman" w:hAnsi="Times New Roman" w:eastAsia="Times New Roman"/>
          <w:position w:val="9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position w:val="3"/>
          <w:sz w:val="21"/>
        </w:rPr>
        <w:t>，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2512" w:space="40"/>
            <w:col w:w="7678"/>
          </w:cols>
        </w:sectPr>
      </w:pPr>
    </w:p>
    <w:p>
      <w:pPr>
        <w:spacing w:before="74" w:line="240" w:lineRule="auto"/>
        <w:ind w:left="120" w:right="0" w:firstLine="0"/>
        <w:jc w:val="left"/>
        <w:rPr>
          <w:rFonts w:ascii="Times New Roman" w:eastAsia="Times New Roman"/>
          <w:sz w:val="12"/>
        </w:rPr>
      </w:pPr>
      <w:r>
        <w:rPr>
          <w:spacing w:val="5"/>
          <w:sz w:val="21"/>
        </w:rPr>
        <w:t>汽油机</w:t>
      </w:r>
      <w:r>
        <w:rPr>
          <w:rFonts w:ascii="Times New Roman" w:eastAsia="Times New Roman"/>
          <w:spacing w:val="-7"/>
          <w:position w:val="-3"/>
          <w:sz w:val="21"/>
        </w:rPr>
        <w:t>1</w:t>
      </w:r>
      <w:r>
        <w:rPr>
          <w:rFonts w:ascii="Times New Roman" w:eastAsia="Times New Roman"/>
          <w:i/>
          <w:spacing w:val="-7"/>
          <w:position w:val="-3"/>
          <w:sz w:val="21"/>
        </w:rPr>
        <w:t xml:space="preserve">h </w:t>
      </w:r>
      <w:r>
        <w:rPr>
          <w:spacing w:val="-15"/>
          <w:sz w:val="21"/>
        </w:rPr>
        <w:t xml:space="preserve">做的功为： </w:t>
      </w:r>
      <w:r>
        <w:rPr>
          <w:rFonts w:ascii="Times New Roman" w:eastAsia="Times New Roman"/>
          <w:i/>
          <w:spacing w:val="-12"/>
          <w:position w:val="-1"/>
          <w:sz w:val="21"/>
        </w:rPr>
        <w:t>W</w:t>
      </w:r>
      <w:r>
        <w:rPr>
          <w:spacing w:val="-10"/>
          <w:position w:val="-7"/>
          <w:sz w:val="12"/>
        </w:rPr>
        <w:t>总</w:t>
      </w:r>
      <w:r>
        <w:rPr>
          <w:rFonts w:ascii="Times New Roman" w:eastAsia="Times New Roman"/>
          <w:spacing w:val="-15"/>
          <w:position w:val="-7"/>
          <w:sz w:val="12"/>
        </w:rPr>
        <w:t>1</w:t>
      </w:r>
    </w:p>
    <w:p>
      <w:pPr>
        <w:spacing w:before="97" w:line="240" w:lineRule="auto"/>
        <w:ind w:left="24" w:right="0" w:firstLine="0"/>
        <w:jc w:val="left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Pt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500 </w:t>
      </w:r>
      <w:r>
        <w:rPr>
          <w:rFonts w:ascii="Times New Roman" w:hAnsi="Times New Roman"/>
          <w:i/>
          <w:sz w:val="21"/>
        </w:rPr>
        <w:t xml:space="preserve">pSLNW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z w:val="21"/>
        </w:rPr>
        <w:t xml:space="preserve"> 3600</w:t>
      </w:r>
      <w:r>
        <w:rPr>
          <w:rFonts w:ascii="Times New Roman" w:hAnsi="Times New Roman"/>
          <w:i/>
          <w:sz w:val="21"/>
        </w:rPr>
        <w:t xml:space="preserve">s </w:t>
      </w:r>
      <w:r>
        <w:rPr>
          <w:rFonts w:ascii="Symbol" w:hAnsi="Symbol"/>
          <w:sz w:val="21"/>
        </w:rPr>
        <w:sym w:font="Symbol" w:char="F03D"/>
      </w:r>
      <w:r>
        <w:rPr>
          <w:rFonts w:ascii="Times New Roman" w:hAnsi="Times New Roman"/>
          <w:sz w:val="21"/>
        </w:rPr>
        <w:t xml:space="preserve"> 1.8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z w:val="21"/>
        </w:rPr>
        <w:t>10</w:t>
      </w:r>
      <w:r>
        <w:rPr>
          <w:rFonts w:ascii="Times New Roman" w:hAnsi="Times New Roman"/>
          <w:position w:val="9"/>
          <w:sz w:val="12"/>
        </w:rPr>
        <w:t xml:space="preserve">6 </w:t>
      </w:r>
      <w:r>
        <w:rPr>
          <w:rFonts w:ascii="Times New Roman" w:hAnsi="Times New Roman"/>
          <w:i/>
          <w:sz w:val="21"/>
        </w:rPr>
        <w:t>pSLNJ</w:t>
      </w:r>
    </w:p>
    <w:p>
      <w:pPr>
        <w:spacing w:after="0" w:line="240" w:lineRule="auto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2419" w:space="40"/>
            <w:col w:w="7771"/>
          </w:cols>
        </w:sectPr>
      </w:pPr>
    </w:p>
    <w:p>
      <w:pPr>
        <w:tabs>
          <w:tab w:val="left" w:pos="3170"/>
          <w:tab w:val="left" w:pos="5367"/>
        </w:tabs>
        <w:spacing w:before="94" w:line="240" w:lineRule="auto"/>
        <w:ind w:left="1954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position w:val="1"/>
          <w:sz w:val="21"/>
        </w:rPr>
        <w:t>W</w:t>
      </w:r>
      <w:r>
        <w:rPr>
          <w:rFonts w:ascii="Times New Roman" w:hAnsi="Times New Roman"/>
          <w:i/>
          <w:position w:val="1"/>
          <w:sz w:val="21"/>
        </w:rPr>
        <w:tab/>
      </w:r>
      <w:r>
        <w:rPr>
          <w:rFonts w:ascii="Times New Roman" w:hAnsi="Times New Roman"/>
          <w:sz w:val="21"/>
        </w:rPr>
        <w:t>1.8</w:t>
      </w:r>
      <w:r>
        <w:rPr>
          <w:rFonts w:ascii="Times New Roman" w:hAnsi="Times New Roman"/>
          <w:spacing w:val="-30"/>
          <w:sz w:val="21"/>
        </w:rPr>
        <w:t xml:space="preserve"> </w:t>
      </w:r>
      <w:r>
        <w:rPr>
          <w:rFonts w:ascii="Symbol" w:hAnsi="Symbol"/>
          <w:spacing w:val="4"/>
          <w:sz w:val="21"/>
        </w:rPr>
        <w:sym w:font="Symbol" w:char="F0B4"/>
      </w:r>
      <w:r>
        <w:rPr>
          <w:rFonts w:ascii="Times New Roman" w:hAnsi="Times New Roman"/>
          <w:spacing w:val="4"/>
          <w:sz w:val="21"/>
        </w:rPr>
        <w:t>10</w:t>
      </w:r>
      <w:r>
        <w:rPr>
          <w:rFonts w:ascii="Times New Roman" w:hAnsi="Times New Roman"/>
          <w:spacing w:val="4"/>
          <w:position w:val="9"/>
          <w:sz w:val="12"/>
        </w:rPr>
        <w:t>6</w:t>
      </w:r>
      <w:r>
        <w:rPr>
          <w:rFonts w:ascii="Times New Roman" w:hAnsi="Times New Roman"/>
          <w:spacing w:val="23"/>
          <w:position w:val="9"/>
          <w:sz w:val="12"/>
        </w:rPr>
        <w:t xml:space="preserve"> </w:t>
      </w:r>
      <w:r>
        <w:rPr>
          <w:rFonts w:ascii="Times New Roman" w:hAnsi="Times New Roman"/>
          <w:i/>
          <w:sz w:val="21"/>
        </w:rPr>
        <w:t>pSLNJ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sz w:val="21"/>
        </w:rPr>
        <w:t xml:space="preserve">1.8 </w:t>
      </w:r>
      <w:r>
        <w:rPr>
          <w:rFonts w:ascii="Symbol" w:hAnsi="Symbol"/>
          <w:spacing w:val="3"/>
          <w:sz w:val="21"/>
        </w:rPr>
        <w:sym w:font="Symbol" w:char="F0B4"/>
      </w:r>
      <w:r>
        <w:rPr>
          <w:rFonts w:ascii="Times New Roman" w:hAnsi="Times New Roman"/>
          <w:spacing w:val="3"/>
          <w:sz w:val="21"/>
        </w:rPr>
        <w:t>10</w:t>
      </w:r>
      <w:r>
        <w:rPr>
          <w:rFonts w:ascii="Times New Roman" w:hAnsi="Times New Roman"/>
          <w:spacing w:val="3"/>
          <w:position w:val="9"/>
          <w:sz w:val="12"/>
        </w:rPr>
        <w:t>9</w:t>
      </w:r>
      <w:r>
        <w:rPr>
          <w:rFonts w:ascii="Times New Roman" w:hAnsi="Times New Roman"/>
          <w:spacing w:val="-4"/>
          <w:position w:val="9"/>
          <w:sz w:val="12"/>
        </w:rPr>
        <w:t xml:space="preserve"> </w:t>
      </w:r>
      <w:r>
        <w:rPr>
          <w:rFonts w:ascii="Times New Roman" w:hAnsi="Times New Roman"/>
          <w:i/>
          <w:sz w:val="21"/>
        </w:rPr>
        <w:t>pSLN</w:t>
      </w:r>
    </w:p>
    <w:p>
      <w:pPr>
        <w:pStyle w:val="4"/>
        <w:tabs>
          <w:tab w:val="left" w:pos="4543"/>
          <w:tab w:val="left" w:pos="6647"/>
        </w:tabs>
        <w:spacing w:line="240" w:lineRule="auto"/>
      </w:pPr>
      <w:r>
        <w:t>汽油机的效率：</w:t>
      </w: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  <w:position w:val="9"/>
          <w:u w:val="single"/>
        </w:rPr>
        <w:t xml:space="preserve">  </w:t>
      </w:r>
      <w:r>
        <w:rPr>
          <w:rFonts w:ascii="Times New Roman" w:hAnsi="Times New Roman" w:eastAsia="Times New Roman"/>
          <w:spacing w:val="41"/>
          <w:position w:val="9"/>
          <w:u w:val="single"/>
        </w:rPr>
        <w:t xml:space="preserve"> </w:t>
      </w:r>
      <w:r>
        <w:rPr>
          <w:spacing w:val="-10"/>
          <w:position w:val="9"/>
          <w:sz w:val="12"/>
          <w:u w:val="single"/>
        </w:rPr>
        <w:t>总</w:t>
      </w:r>
      <w:r>
        <w:rPr>
          <w:rFonts w:ascii="Times New Roman" w:hAnsi="Times New Roman" w:eastAsia="Times New Roman"/>
          <w:position w:val="9"/>
          <w:sz w:val="12"/>
          <w:u w:val="single"/>
        </w:rPr>
        <w:t>1</w:t>
      </w:r>
      <w:r>
        <w:rPr>
          <w:rFonts w:ascii="Times New Roman" w:hAnsi="Times New Roman" w:eastAsia="Times New Roman"/>
          <w:spacing w:val="27"/>
          <w:position w:val="9"/>
          <w:sz w:val="12"/>
        </w:rPr>
        <w:t xml:space="preserve"> </w:t>
      </w:r>
      <w:r>
        <w:rPr>
          <w:rFonts w:ascii="Symbol" w:hAnsi="Symbol" w:eastAsia="Symbol"/>
          <w:spacing w:val="2"/>
        </w:rPr>
        <w:sym w:font="Symbol" w:char="F0B4"/>
      </w:r>
      <w:r>
        <w:rPr>
          <w:rFonts w:ascii="Times New Roman" w:hAnsi="Times New Roman" w:eastAsia="Times New Roman"/>
          <w:spacing w:val="2"/>
        </w:rPr>
        <w:t>100%</w:t>
      </w:r>
      <w:r>
        <w:rPr>
          <w:rFonts w:ascii="Times New Roman" w:hAnsi="Times New Roman" w:eastAsia="Times New Roman"/>
          <w:spacing w:val="-5"/>
        </w:rPr>
        <w:t xml:space="preserve">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ab/>
      </w:r>
      <w:r>
        <w:rPr>
          <w:rFonts w:ascii="Symbol" w:hAnsi="Symbol" w:eastAsia="Symbol"/>
          <w:spacing w:val="2"/>
        </w:rPr>
        <w:sym w:font="Symbol" w:char="F0B4"/>
      </w:r>
      <w:r>
        <w:rPr>
          <w:rFonts w:ascii="Times New Roman" w:hAnsi="Times New Roman" w:eastAsia="Times New Roman"/>
          <w:spacing w:val="2"/>
        </w:rPr>
        <w:t>100%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ab/>
      </w:r>
      <w:r>
        <w:t>。</w:t>
      </w:r>
    </w:p>
    <w:p>
      <w:pPr>
        <w:tabs>
          <w:tab w:val="left" w:pos="5372"/>
        </w:tabs>
        <w:spacing w:line="240" w:lineRule="auto"/>
        <w:ind w:left="3175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842645" cy="6350"/>
                <wp:effectExtent l="0" t="0" r="0" b="0"/>
                <wp:docPr id="101" name="组合 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42645" cy="6350"/>
                          <a:chOff x="0" y="0"/>
                          <a:chExt cx="1327" cy="10"/>
                        </a:xfrm>
                      </wpg:grpSpPr>
                      <wps:wsp>
                        <wps:cNvPr id="100" name="直线 93"/>
                        <wps:cNvCnPr/>
                        <wps:spPr>
                          <a:xfrm>
                            <a:off x="0" y="5"/>
                            <a:ext cx="1327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2" o:spid="_x0000_s1026" o:spt="203" style="height:0.5pt;width:66.35pt;" coordsize="1327,10" o:gfxdata="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K31ufUAAAAAwEAAA8AAAAAAAAAAQAgAAAAIgAAAGRycy9kb3ducmV2LnhtbFBL&#10;AQIUABQAAAAIAIdO4kAYl2qh+gEAADIEAAAOAAAAAAAAAAEAIAAAACMBAABkcnMvZTJvRG9jLnht&#10;bFBLBQYAAAAABgAGAFkBAACPBQAAAAA=&#10;">
                <o:lock v:ext="edit" aspectratio="f"/>
                <v:line id="直线 93" o:spid="_x0000_s1026" o:spt="20" style="position:absolute;left:0;top:5;height:0;width:1327;" filled="f" stroked="t" coordsize="21600,21600" o:gfxdata="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ed+FL4A&#10;AADcAAAADwAAAAAAAAABACAAAAAiAAAAZHJzL2Rvd25yZXYueG1sUEsBAhQAFAAAAAgAh07iQDMv&#10;BZ47AAAAOQAAABAAAAAAAAAAAQAgAAAADQEAAGRycy9zaGFwZXhtbC54bWxQSwUGAAAAAAYABgBb&#10;AQAAtwMAAAAA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779145" cy="6350"/>
                <wp:effectExtent l="0" t="0" r="0" b="0"/>
                <wp:docPr id="97" name="组合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9145" cy="6350"/>
                          <a:chOff x="0" y="0"/>
                          <a:chExt cx="1227" cy="10"/>
                        </a:xfrm>
                      </wpg:grpSpPr>
                      <wps:wsp>
                        <wps:cNvPr id="96" name="直线 95"/>
                        <wps:cNvCnPr/>
                        <wps:spPr>
                          <a:xfrm>
                            <a:off x="0" y="5"/>
                            <a:ext cx="1227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4" o:spid="_x0000_s1026" o:spt="203" style="height:0.5pt;width:61.35pt;" coordsize="1227,10" o:gfxdata="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z0pj5tQAAAADAQAADwAAAAAAAAABACAAAAAiAAAAZHJzL2Rvd25yZXYueG1sUEsB&#10;AhQAFAAAAAgAh07iQBoEU1/5AQAAMAQAAA4AAAAAAAAAAQAgAAAAIwEAAGRycy9lMm9Eb2MueG1s&#10;UEsFBgAAAAAGAAYAWQEAAI4FAAAAAA==&#10;">
                <o:lock v:ext="edit" aspectratio="f"/>
                <v:line id="直线 95" o:spid="_x0000_s1026" o:spt="20" style="position:absolute;left:0;top:5;height:0;width:1227;" filled="f" stroked="t" coordsize="21600,21600" o:gfxdata="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Oun5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after="0" w:line="240" w:lineRule="auto"/>
        <w:rPr>
          <w:sz w:val="2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tabs>
          <w:tab w:val="left" w:pos="3334"/>
        </w:tabs>
        <w:spacing w:before="0" w:line="240" w:lineRule="auto"/>
        <w:ind w:left="1991" w:right="0" w:firstLine="0"/>
        <w:jc w:val="left"/>
        <w:rPr>
          <w:rFonts w:ascii="Times New Roman" w:hAns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702272" behindDoc="1" locked="0" layoutInCell="1" allowOverlap="1">
                <wp:simplePos x="0" y="0"/>
                <wp:positionH relativeFrom="page">
                  <wp:posOffset>2419985</wp:posOffset>
                </wp:positionH>
                <wp:positionV relativeFrom="paragraph">
                  <wp:posOffset>96520</wp:posOffset>
                </wp:positionV>
                <wp:extent cx="76835" cy="76835"/>
                <wp:effectExtent l="0" t="0" r="0" b="0"/>
                <wp:wrapNone/>
                <wp:docPr id="38" name="文本框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100"/>
                                <w:sz w:val="12"/>
                              </w:rPr>
                              <w:t>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96" o:spid="_x0000_s1026" o:spt="202" type="#_x0000_t202" style="position:absolute;left:0pt;margin-left:190.55pt;margin-top:7.6pt;height:6.05pt;width:6.05pt;mso-position-horizontal-relative:page;z-index:-251614208;mso-width-relative:page;mso-height-relative:page;" filled="f" stroked="f" coordsize="21600,21600" o:gfxdata="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DtRPUjYAAAACQEAAA8AAAAAAAAAAQAg&#10;AAAAIgAAAGRycy9kb3ducmV2LnhtbFBLAQIUABQAAAAIAIdO4kCKL6ionAEAACMDAAAOAAAAAAAA&#10;AAEAIAAAACcBAABkcnMvZTJvRG9jLnhtbFBLBQYAAAAABgAGAFkBAAA1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sz w:val="12"/>
                        </w:rPr>
                      </w:pPr>
                      <w:r>
                        <w:rPr>
                          <w:w w:val="100"/>
                          <w:sz w:val="12"/>
                        </w:rPr>
                        <w:t>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i/>
          <w:sz w:val="21"/>
        </w:rPr>
        <w:t>Q</w:t>
      </w:r>
      <w:r>
        <w:rPr>
          <w:rFonts w:ascii="Times New Roman" w:hAnsi="Times New Roman"/>
          <w:i/>
          <w:sz w:val="21"/>
        </w:rPr>
        <w:tab/>
      </w:r>
      <w:r>
        <w:rPr>
          <w:rFonts w:ascii="Symbol" w:hAnsi="Symbol"/>
          <w:i/>
          <w:spacing w:val="-23"/>
          <w:sz w:val="22"/>
        </w:rPr>
        <w:sym w:font="Symbol" w:char="F072"/>
      </w:r>
      <w:r>
        <w:rPr>
          <w:rFonts w:ascii="Times New Roman" w:hAnsi="Times New Roman"/>
          <w:i/>
          <w:spacing w:val="-23"/>
          <w:sz w:val="21"/>
        </w:rPr>
        <w:t xml:space="preserve">Vq </w:t>
      </w:r>
      <w:r>
        <w:rPr>
          <w:rFonts w:ascii="Symbol" w:hAnsi="Symbol"/>
          <w:spacing w:val="3"/>
          <w:sz w:val="21"/>
        </w:rPr>
        <w:sym w:font="Symbol" w:char="F0B4"/>
      </w:r>
      <w:r>
        <w:rPr>
          <w:rFonts w:ascii="Times New Roman" w:hAnsi="Times New Roman"/>
          <w:spacing w:val="3"/>
          <w:sz w:val="21"/>
        </w:rPr>
        <w:t>10</w:t>
      </w:r>
      <w:r>
        <w:rPr>
          <w:rFonts w:ascii="Symbol" w:hAnsi="Symbol"/>
          <w:spacing w:val="3"/>
          <w:position w:val="9"/>
          <w:sz w:val="12"/>
        </w:rPr>
        <w:sym w:font="Symbol" w:char="F02D"/>
      </w:r>
      <w:r>
        <w:rPr>
          <w:rFonts w:ascii="Times New Roman" w:hAnsi="Times New Roman"/>
          <w:spacing w:val="3"/>
          <w:position w:val="9"/>
          <w:sz w:val="12"/>
        </w:rPr>
        <w:t>3</w:t>
      </w:r>
      <w:r>
        <w:rPr>
          <w:rFonts w:ascii="Times New Roman" w:hAnsi="Times New Roman"/>
          <w:spacing w:val="4"/>
          <w:position w:val="9"/>
          <w:sz w:val="12"/>
        </w:rPr>
        <w:t xml:space="preserve"> </w:t>
      </w:r>
      <w:r>
        <w:rPr>
          <w:rFonts w:ascii="Times New Roman" w:hAnsi="Times New Roman"/>
          <w:i/>
          <w:sz w:val="21"/>
        </w:rPr>
        <w:t>J</w:t>
      </w:r>
    </w:p>
    <w:p>
      <w:pPr>
        <w:spacing w:before="0" w:line="240" w:lineRule="auto"/>
        <w:ind w:left="0" w:right="0" w:firstLine="0"/>
        <w:jc w:val="right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Symbol" w:hAnsi="Symbol"/>
          <w:i/>
          <w:w w:val="95"/>
          <w:sz w:val="22"/>
        </w:rPr>
        <w:sym w:font="Symbol" w:char="F072"/>
      </w:r>
      <w:r>
        <w:rPr>
          <w:rFonts w:ascii="Times New Roman" w:hAnsi="Times New Roman"/>
          <w:i/>
          <w:w w:val="95"/>
          <w:sz w:val="21"/>
        </w:rPr>
        <w:t>Vq</w:t>
      </w:r>
    </w:p>
    <w:p>
      <w:pPr>
        <w:pStyle w:val="4"/>
        <w:spacing w:before="11" w:line="240" w:lineRule="auto"/>
        <w:ind w:left="0"/>
        <w:rPr>
          <w:rFonts w:ascii="Times New Roman"/>
          <w:i/>
          <w:sz w:val="32"/>
        </w:rPr>
      </w:pPr>
      <w:r>
        <w:br w:type="column"/>
      </w:r>
    </w:p>
    <w:p>
      <w:pPr>
        <w:spacing w:before="0" w:line="240" w:lineRule="auto"/>
        <w:ind w:left="70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sz w:val="21"/>
        </w:rPr>
        <w:t xml:space="preserve">1.8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z w:val="21"/>
        </w:rPr>
        <w:t>10</w:t>
      </w:r>
      <w:r>
        <w:rPr>
          <w:rFonts w:ascii="Times New Roman" w:hAnsi="Times New Roman"/>
          <w:position w:val="9"/>
          <w:sz w:val="12"/>
        </w:rPr>
        <w:t xml:space="preserve">9 </w:t>
      </w:r>
      <w:r>
        <w:rPr>
          <w:rFonts w:ascii="Times New Roman" w:hAnsi="Times New Roman"/>
          <w:i/>
          <w:sz w:val="21"/>
        </w:rPr>
        <w:t>pSLN</w:t>
      </w:r>
    </w:p>
    <w:p>
      <w:pPr>
        <w:spacing w:after="0" w:line="240" w:lineRule="auto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4324" w:space="40"/>
            <w:col w:w="1804" w:space="39"/>
            <w:col w:w="4023"/>
          </w:cols>
        </w:sectPr>
      </w:pPr>
    </w:p>
    <w:p>
      <w:pPr>
        <w:pStyle w:val="4"/>
        <w:spacing w:line="240" w:lineRule="auto"/>
      </w:pPr>
      <w:r>
        <w:rPr>
          <w:spacing w:val="-22"/>
          <w:w w:val="99"/>
          <w:position w:val="1"/>
        </w:rPr>
        <w:t>故答案为：</w:t>
      </w:r>
      <w:r>
        <w:rPr>
          <w:spacing w:val="-1"/>
          <w:w w:val="99"/>
          <w:position w:val="1"/>
        </w:rPr>
        <w:t>（</w:t>
      </w:r>
      <w:r>
        <w:rPr>
          <w:rFonts w:ascii="Times New Roman" w:eastAsia="Times New Roman"/>
          <w:spacing w:val="1"/>
          <w:w w:val="99"/>
          <w:position w:val="1"/>
        </w:rPr>
        <w:t>1</w:t>
      </w:r>
      <w:r>
        <w:rPr>
          <w:spacing w:val="-1"/>
          <w:w w:val="99"/>
          <w:position w:val="1"/>
        </w:rPr>
        <w:t>）</w:t>
      </w:r>
      <w:r>
        <w:rPr>
          <w:spacing w:val="3"/>
          <w:w w:val="99"/>
          <w:position w:val="1"/>
        </w:rPr>
        <w:t>汽油机的功率为</w:t>
      </w:r>
      <w:r>
        <w:rPr>
          <w:rFonts w:ascii="Times New Roman" w:eastAsia="Times New Roman"/>
          <w:spacing w:val="1"/>
          <w:w w:val="99"/>
        </w:rPr>
        <w:t>50</w:t>
      </w:r>
      <w:r>
        <w:rPr>
          <w:rFonts w:ascii="Times New Roman" w:eastAsia="Times New Roman"/>
          <w:w w:val="99"/>
        </w:rPr>
        <w:t>0</w:t>
      </w:r>
      <w:r>
        <w:rPr>
          <w:rFonts w:ascii="Times New Roman" w:eastAsia="Times New Roman"/>
          <w:spacing w:val="-23"/>
        </w:rPr>
        <w:t xml:space="preserve"> </w:t>
      </w:r>
      <w:r>
        <w:rPr>
          <w:rFonts w:ascii="Times New Roman" w:eastAsia="Times New Roman"/>
          <w:i/>
          <w:spacing w:val="1"/>
          <w:w w:val="99"/>
        </w:rPr>
        <w:t>pS</w:t>
      </w:r>
      <w:r>
        <w:rPr>
          <w:rFonts w:ascii="Times New Roman" w:eastAsia="Times New Roman"/>
          <w:i/>
          <w:spacing w:val="3"/>
          <w:w w:val="99"/>
        </w:rPr>
        <w:t>L</w:t>
      </w:r>
      <w:r>
        <w:rPr>
          <w:rFonts w:ascii="Times New Roman" w:eastAsia="Times New Roman"/>
          <w:i/>
          <w:spacing w:val="2"/>
          <w:w w:val="99"/>
        </w:rPr>
        <w:t>N</w:t>
      </w:r>
      <w:r>
        <w:rPr>
          <w:rFonts w:ascii="Times New Roman" w:eastAsia="Times New Roman"/>
          <w:i/>
          <w:w w:val="99"/>
        </w:rPr>
        <w:t>W</w:t>
      </w:r>
      <w:r>
        <w:rPr>
          <w:rFonts w:ascii="Times New Roman" w:eastAsia="Times New Roman"/>
          <w:i/>
          <w:spacing w:val="12"/>
        </w:rPr>
        <w:t xml:space="preserve"> </w:t>
      </w:r>
      <w:r>
        <w:rPr>
          <w:spacing w:val="-104"/>
          <w:w w:val="99"/>
          <w:position w:val="1"/>
        </w:rPr>
        <w:t>；</w:t>
      </w:r>
      <w:r>
        <w:rPr>
          <w:spacing w:val="2"/>
          <w:w w:val="99"/>
          <w:position w:val="1"/>
        </w:rPr>
        <w:t>（</w:t>
      </w:r>
      <w:r>
        <w:rPr>
          <w:rFonts w:ascii="Times New Roman" w:eastAsia="Times New Roman"/>
          <w:spacing w:val="-2"/>
          <w:w w:val="99"/>
          <w:position w:val="1"/>
        </w:rPr>
        <w:t>2</w:t>
      </w:r>
      <w:r>
        <w:rPr>
          <w:spacing w:val="-1"/>
          <w:w w:val="99"/>
          <w:position w:val="1"/>
        </w:rPr>
        <w:t>）汽油机的效率为</w:t>
      </w:r>
    </w:p>
    <w:p>
      <w:pPr>
        <w:pStyle w:val="4"/>
        <w:spacing w:before="10" w:line="240" w:lineRule="auto"/>
        <w:ind w:left="0"/>
        <w:rPr>
          <w:sz w:val="20"/>
        </w:rPr>
      </w:pPr>
    </w:p>
    <w:p>
      <w:pPr>
        <w:pStyle w:val="4"/>
        <w:spacing w:line="240" w:lineRule="auto"/>
      </w:pPr>
      <w:r>
        <w:rPr>
          <w:rFonts w:ascii="Times New Roman" w:eastAsia="Times New Roman"/>
        </w:rPr>
        <w:t>13</w:t>
      </w:r>
      <w:r>
        <w:t>．</w:t>
      </w:r>
    </w:p>
    <w:p>
      <w:pPr>
        <w:spacing w:before="0" w:line="240" w:lineRule="auto"/>
        <w:ind w:left="974" w:right="0" w:firstLine="0"/>
        <w:jc w:val="left"/>
        <w:rPr>
          <w:sz w:val="21"/>
        </w:rPr>
      </w:pPr>
      <w:r>
        <w:br w:type="column"/>
      </w:r>
      <w:r>
        <w:rPr>
          <w:sz w:val="21"/>
        </w:rPr>
        <w:t>。</w:t>
      </w:r>
    </w:p>
    <w:p>
      <w:pPr>
        <w:spacing w:before="0" w:line="240" w:lineRule="auto"/>
        <w:ind w:left="120" w:right="0" w:firstLine="0"/>
        <w:jc w:val="left"/>
        <w:rPr>
          <w:rFonts w:ascii="Times New Roman" w:hAns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5059045</wp:posOffset>
                </wp:positionH>
                <wp:positionV relativeFrom="paragraph">
                  <wp:posOffset>-29845</wp:posOffset>
                </wp:positionV>
                <wp:extent cx="780415" cy="0"/>
                <wp:effectExtent l="0" t="0" r="0" b="0"/>
                <wp:wrapNone/>
                <wp:docPr id="22" name="直线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041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7" o:spid="_x0000_s1026" o:spt="20" style="position:absolute;left:0pt;margin-left:398.35pt;margin-top:-2.35pt;height:0pt;width:61.45pt;mso-position-horizontal-relative:page;z-index:-251630592;mso-width-relative:page;mso-height-relative:page;" filled="f" stroked="t" coordsize="21600,21600" o:gfxdata="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cyU/htYAAAAJAQAADwAAAAAAAAABACAAAAAiAAAAZHJz&#10;L2Rvd25yZXYueG1sUEsBAhQAFAAAAAgAh07iQEfCv3SUAQAACwMAAA4AAAAAAAAAAQAgAAAAJQEA&#10;AGRycy9lMm9Eb2MueG1sUEsFBgAAAAAGAAYAWQEAACsFAAAAAA==&#10;">
                <v:fill on="f" focussize="0,0"/>
                <v:stroke weight="0.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/>
          <w:i/>
          <w:sz w:val="22"/>
        </w:rPr>
        <w:sym w:font="Symbol" w:char="F072"/>
      </w:r>
      <w:r>
        <w:rPr>
          <w:rFonts w:ascii="Times New Roman" w:hAnsi="Times New Roman"/>
          <w:i/>
          <w:sz w:val="21"/>
        </w:rPr>
        <w:t>Vq</w:t>
      </w:r>
    </w:p>
    <w:p>
      <w:pPr>
        <w:spacing w:after="0" w:line="240" w:lineRule="auto"/>
        <w:jc w:val="left"/>
        <w:rPr>
          <w:rFonts w:ascii="Times New Roman" w:hAns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6285" w:space="312"/>
            <w:col w:w="3633"/>
          </w:cols>
        </w:sectPr>
      </w:pPr>
    </w:p>
    <w:p>
      <w:pPr>
        <w:pStyle w:val="4"/>
        <w:spacing w:before="57" w:line="240" w:lineRule="auto"/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拉力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  <w:w w:val="99"/>
          <w:position w:val="-3"/>
        </w:rPr>
        <w:t>F</w:t>
      </w:r>
      <w:r>
        <w:rPr>
          <w:rFonts w:ascii="Times New Roman" w:eastAsia="Times New Roman"/>
          <w:i/>
          <w:spacing w:val="10"/>
          <w:position w:val="-3"/>
        </w:rPr>
        <w:t xml:space="preserve"> </w:t>
      </w:r>
      <w:r>
        <w:rPr>
          <w:spacing w:val="-1"/>
          <w:w w:val="99"/>
        </w:rPr>
        <w:t>做功的功率为</w:t>
      </w:r>
      <w:r>
        <w:rPr>
          <w:spacing w:val="-60"/>
        </w:rPr>
        <w:t xml:space="preserve"> </w:t>
      </w:r>
      <w:r>
        <w:rPr>
          <w:rFonts w:ascii="Times New Roman" w:eastAsia="Times New Roman"/>
          <w:i/>
          <w:spacing w:val="-4"/>
          <w:w w:val="102"/>
          <w:position w:val="-3"/>
        </w:rPr>
        <w:t>F</w:t>
      </w:r>
      <w:r>
        <w:rPr>
          <w:rFonts w:ascii="Times New Roman" w:eastAsia="Times New Roman"/>
          <w:i/>
          <w:w w:val="102"/>
          <w:position w:val="-3"/>
        </w:rPr>
        <w:t>v</w:t>
      </w:r>
      <w:r>
        <w:rPr>
          <w:rFonts w:ascii="Times New Roman" w:eastAsia="Times New Roman"/>
          <w:i/>
          <w:spacing w:val="-19"/>
          <w:position w:val="-3"/>
        </w:rPr>
        <w:t xml:space="preserve"> 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这箱瓷砖在斜木板上被匀速向上拉动时，受到</w:t>
      </w:r>
    </w:p>
    <w:p>
      <w:pPr>
        <w:spacing w:before="81" w:line="240" w:lineRule="auto"/>
        <w:ind w:left="120" w:right="0" w:firstLine="0"/>
        <w:jc w:val="left"/>
        <w:rPr>
          <w:rFonts w:ascii="Times New Roman" w:hAns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2059940</wp:posOffset>
                </wp:positionH>
                <wp:positionV relativeFrom="paragraph">
                  <wp:posOffset>227330</wp:posOffset>
                </wp:positionV>
                <wp:extent cx="172085" cy="0"/>
                <wp:effectExtent l="0" t="0" r="0" b="0"/>
                <wp:wrapNone/>
                <wp:docPr id="24" name="直线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8" o:spid="_x0000_s1026" o:spt="20" style="position:absolute;left:0pt;margin-left:162.2pt;margin-top:17.9pt;height:0pt;width:13.55pt;mso-position-horizontal-relative:page;z-index:-251628544;mso-width-relative:page;mso-height-relative:page;" filled="f" stroked="t" coordsize="21600,21600" o:gfxdata="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Gl30udQAAAAJAQAADwAAAAAAAAABACAAAAAiAAAAZHJz&#10;L2Rvd25yZXYueG1sUEsBAhQAFAAAAAgAh07iQLZ016SWAQAACwMAAA4AAAAAAAAAAQAgAAAAIwEA&#10;AGRycy9lMm9Eb2MueG1sUEsFBgAAAAAGAAYAWQEAACs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t xml:space="preserve">的摩擦力为 </w:t>
      </w:r>
      <w:r>
        <w:rPr>
          <w:rFonts w:ascii="Times New Roman" w:hAnsi="Times New Roman"/>
          <w:i/>
          <w:position w:val="-2"/>
          <w:sz w:val="21"/>
        </w:rPr>
        <w:t xml:space="preserve">F </w:t>
      </w:r>
      <w:r>
        <w:rPr>
          <w:rFonts w:ascii="Symbol" w:hAnsi="Symbol"/>
          <w:position w:val="-2"/>
          <w:sz w:val="21"/>
        </w:rPr>
        <w:sym w:font="Symbol" w:char="F02D"/>
      </w:r>
      <w:r>
        <w:rPr>
          <w:rFonts w:ascii="Times New Roman" w:hAnsi="Times New Roman"/>
          <w:position w:val="-2"/>
          <w:sz w:val="21"/>
        </w:rPr>
        <w:t xml:space="preserve"> </w:t>
      </w:r>
      <w:r>
        <w:rPr>
          <w:rFonts w:ascii="Times New Roman" w:hAnsi="Times New Roman"/>
          <w:i/>
          <w:position w:val="11"/>
          <w:sz w:val="21"/>
        </w:rPr>
        <w:t>Gh</w:t>
      </w:r>
    </w:p>
    <w:p>
      <w:pPr>
        <w:spacing w:before="0" w:line="240" w:lineRule="auto"/>
        <w:ind w:left="1661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i/>
          <w:w w:val="102"/>
          <w:sz w:val="21"/>
        </w:rPr>
        <w:t>s</w:t>
      </w:r>
    </w:p>
    <w:p>
      <w:pPr>
        <w:pStyle w:val="4"/>
        <w:spacing w:before="65" w:line="240" w:lineRule="auto"/>
      </w:pPr>
      <w:r>
        <w:t>【解析】</w:t>
      </w:r>
    </w:p>
    <w:p>
      <w:pPr>
        <w:pStyle w:val="8"/>
        <w:numPr>
          <w:ilvl w:val="0"/>
          <w:numId w:val="12"/>
        </w:numPr>
        <w:tabs>
          <w:tab w:val="left" w:pos="645"/>
        </w:tabs>
        <w:spacing w:before="68" w:after="0" w:line="240" w:lineRule="auto"/>
        <w:ind w:left="644" w:right="0" w:hanging="525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4538345</wp:posOffset>
                </wp:positionH>
                <wp:positionV relativeFrom="paragraph">
                  <wp:posOffset>221615</wp:posOffset>
                </wp:positionV>
                <wp:extent cx="130810" cy="0"/>
                <wp:effectExtent l="0" t="0" r="0" b="0"/>
                <wp:wrapNone/>
                <wp:docPr id="26" name="直线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810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9" o:spid="_x0000_s1026" o:spt="20" style="position:absolute;left:0pt;margin-left:357.35pt;margin-top:17.45pt;height:0pt;width:10.3pt;mso-position-horizontal-relative:page;z-index:-251626496;mso-width-relative:page;mso-height-relative:page;" filled="f" stroked="t" coordsize="21600,21600" o:gfxdata="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Qh8qRNUAAAAJAQAADwAAAAAAAAABACAAAAAiAAAAZHJz&#10;L2Rvd25yZXYueG1sUEsBAhQAFAAAAAgAh07iQMy7lr+VAQAACwMAAA4AAAAAAAAAAQAgAAAAJAEA&#10;AGRycy9lMm9Eb2MueG1sUEsFBgAAAAAGAAYAWQEAACsFAAAAAA==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4812665</wp:posOffset>
                </wp:positionH>
                <wp:positionV relativeFrom="paragraph">
                  <wp:posOffset>221615</wp:posOffset>
                </wp:positionV>
                <wp:extent cx="153035" cy="0"/>
                <wp:effectExtent l="0" t="0" r="0" b="0"/>
                <wp:wrapNone/>
                <wp:docPr id="28" name="直线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035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0" o:spid="_x0000_s1026" o:spt="20" style="position:absolute;left:0pt;margin-left:378.95pt;margin-top:17.45pt;height:0pt;width:12.05pt;mso-position-horizontal-relative:page;z-index:-251624448;mso-width-relative:page;mso-height-relative:page;" filled="f" stroked="t" coordsize="21600,21600" o:gfxdata="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ZLT+V1QAAAAkBAAAPAAAAAAAAAAEAIAAAACIAAABkcnMv&#10;ZG93bnJldi54bWxQSwECFAAUAAAACACHTuJA6s3ZDJQBAAAMAwAADgAAAAAAAAABACAAAAAkAQAA&#10;ZHJzL2Uyb0RvYy54bWxQSwUGAAAAAAYABgBZAQAAKg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9"/>
          <w:position w:val="1"/>
          <w:sz w:val="21"/>
        </w:rPr>
        <w:t xml:space="preserve">由题知，拉力 </w:t>
      </w:r>
      <w:r>
        <w:rPr>
          <w:rFonts w:ascii="Times New Roman" w:hAnsi="Times New Roman" w:eastAsia="Times New Roman"/>
          <w:i/>
          <w:position w:val="-3"/>
          <w:sz w:val="21"/>
        </w:rPr>
        <w:t>F</w:t>
      </w:r>
      <w:r>
        <w:rPr>
          <w:rFonts w:ascii="Times New Roman" w:hAnsi="Times New Roman" w:eastAsia="Times New Roman"/>
          <w:i/>
          <w:spacing w:val="10"/>
          <w:position w:val="-3"/>
          <w:sz w:val="21"/>
        </w:rPr>
        <w:t xml:space="preserve"> </w:t>
      </w:r>
      <w:r>
        <w:rPr>
          <w:spacing w:val="-17"/>
          <w:position w:val="1"/>
          <w:sz w:val="21"/>
        </w:rPr>
        <w:t xml:space="preserve">，速度 </w:t>
      </w:r>
      <w:r>
        <w:rPr>
          <w:rFonts w:ascii="Times New Roman" w:hAnsi="Times New Roman" w:eastAsia="Times New Roman"/>
          <w:i/>
          <w:sz w:val="21"/>
        </w:rPr>
        <w:t>v</w:t>
      </w:r>
      <w:r>
        <w:rPr>
          <w:rFonts w:ascii="Times New Roman" w:hAnsi="Times New Roman" w:eastAsia="Times New Roman"/>
          <w:i/>
          <w:spacing w:val="2"/>
          <w:sz w:val="21"/>
        </w:rPr>
        <w:t xml:space="preserve"> </w:t>
      </w:r>
      <w:r>
        <w:rPr>
          <w:spacing w:val="-16"/>
          <w:position w:val="1"/>
          <w:sz w:val="21"/>
        </w:rPr>
        <w:t xml:space="preserve">，拉力 </w:t>
      </w:r>
      <w:r>
        <w:rPr>
          <w:rFonts w:ascii="Times New Roman" w:hAnsi="Times New Roman" w:eastAsia="Times New Roman"/>
          <w:i/>
          <w:position w:val="-3"/>
          <w:sz w:val="21"/>
        </w:rPr>
        <w:t>F</w:t>
      </w:r>
      <w:r>
        <w:rPr>
          <w:rFonts w:ascii="Times New Roman" w:hAnsi="Times New Roman" w:eastAsia="Times New Roman"/>
          <w:i/>
          <w:spacing w:val="11"/>
          <w:position w:val="-3"/>
          <w:sz w:val="21"/>
        </w:rPr>
        <w:t xml:space="preserve"> </w:t>
      </w:r>
      <w:r>
        <w:rPr>
          <w:spacing w:val="-9"/>
          <w:position w:val="1"/>
          <w:sz w:val="21"/>
        </w:rPr>
        <w:t xml:space="preserve">做功的功率： </w:t>
      </w:r>
      <w:r>
        <w:rPr>
          <w:rFonts w:ascii="Times New Roman" w:hAnsi="Times New Roman" w:eastAsia="Times New Roman"/>
          <w:i/>
          <w:position w:val="-1"/>
          <w:sz w:val="21"/>
        </w:rPr>
        <w:t>P</w:t>
      </w:r>
      <w:r>
        <w:rPr>
          <w:rFonts w:ascii="Times New Roman" w:hAnsi="Times New Roman" w:eastAsia="Times New Roman"/>
          <w:i/>
          <w:spacing w:val="-3"/>
          <w:position w:val="-1"/>
          <w:sz w:val="21"/>
        </w:rPr>
        <w:t xml:space="preserve">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spacing w:val="-9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2"/>
          <w:sz w:val="21"/>
        </w:rPr>
        <w:t>W</w:t>
      </w:r>
      <w:r>
        <w:rPr>
          <w:rFonts w:ascii="Times New Roman" w:hAnsi="Times New Roman" w:eastAsia="Times New Roman"/>
          <w:i/>
          <w:spacing w:val="38"/>
          <w:position w:val="12"/>
          <w:sz w:val="21"/>
        </w:rPr>
        <w:t xml:space="preserve">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spacing w:val="16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12"/>
          <w:sz w:val="21"/>
        </w:rPr>
        <w:t>Fs</w:t>
      </w:r>
      <w:r>
        <w:rPr>
          <w:rFonts w:ascii="Times New Roman" w:hAnsi="Times New Roman" w:eastAsia="Times New Roman"/>
          <w:i/>
          <w:spacing w:val="15"/>
          <w:position w:val="12"/>
          <w:sz w:val="21"/>
        </w:rPr>
        <w:t xml:space="preserve">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1"/>
          <w:sz w:val="21"/>
        </w:rPr>
        <w:t>Fv</w:t>
      </w:r>
      <w:r>
        <w:rPr>
          <w:rFonts w:ascii="Times New Roman" w:hAnsi="Times New Roman" w:eastAsia="Times New Roman"/>
          <w:i/>
          <w:spacing w:val="-11"/>
          <w:position w:val="-1"/>
          <w:sz w:val="21"/>
        </w:rPr>
        <w:t xml:space="preserve"> </w:t>
      </w:r>
      <w:r>
        <w:rPr>
          <w:position w:val="1"/>
          <w:sz w:val="21"/>
        </w:rPr>
        <w:t>；</w:t>
      </w:r>
    </w:p>
    <w:p>
      <w:pPr>
        <w:tabs>
          <w:tab w:val="left" w:pos="1802"/>
        </w:tabs>
        <w:spacing w:before="0" w:line="240" w:lineRule="auto"/>
        <w:ind w:left="1353" w:right="0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t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sz w:val="21"/>
        </w:rPr>
        <w:t>t</w:t>
      </w:r>
    </w:p>
    <w:p>
      <w:pPr>
        <w:pStyle w:val="8"/>
        <w:numPr>
          <w:ilvl w:val="0"/>
          <w:numId w:val="12"/>
        </w:numPr>
        <w:tabs>
          <w:tab w:val="left" w:pos="645"/>
        </w:tabs>
        <w:spacing w:before="61" w:after="0" w:line="240" w:lineRule="auto"/>
        <w:ind w:left="120" w:right="3812" w:firstLine="0"/>
        <w:jc w:val="left"/>
        <w:rPr>
          <w:sz w:val="21"/>
        </w:rPr>
      </w:pPr>
      <w:r>
        <w:rPr>
          <w:spacing w:val="-4"/>
          <w:position w:val="2"/>
          <w:sz w:val="21"/>
        </w:rPr>
        <w:t xml:space="preserve">这箱瓷砖在斜木板上被匀速向上拉动时，有用功： </w:t>
      </w:r>
      <w:r>
        <w:rPr>
          <w:rFonts w:ascii="Times New Roman" w:hAnsi="Times New Roman" w:eastAsia="Times New Roman"/>
          <w:i/>
          <w:spacing w:val="-11"/>
          <w:sz w:val="21"/>
        </w:rPr>
        <w:t>W</w:t>
      </w:r>
      <w:r>
        <w:rPr>
          <w:spacing w:val="-1"/>
          <w:position w:val="-5"/>
          <w:sz w:val="12"/>
        </w:rPr>
        <w:t xml:space="preserve">有用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12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rFonts w:ascii="Times New Roman" w:hAnsi="Times New Roman" w:eastAsia="Times New Roman"/>
          <w:i/>
          <w:spacing w:val="-18"/>
          <w:sz w:val="21"/>
        </w:rPr>
        <w:t xml:space="preserve"> </w:t>
      </w:r>
      <w:r>
        <w:rPr>
          <w:position w:val="2"/>
          <w:sz w:val="21"/>
        </w:rPr>
        <w:t xml:space="preserve">， </w:t>
      </w:r>
      <w:r>
        <w:rPr>
          <w:spacing w:val="-22"/>
          <w:position w:val="1"/>
          <w:sz w:val="21"/>
        </w:rPr>
        <w:t xml:space="preserve">总功： </w:t>
      </w:r>
      <w:r>
        <w:rPr>
          <w:rFonts w:ascii="Times New Roman" w:hAnsi="Times New Roman" w:eastAsia="Times New Roman"/>
          <w:i/>
          <w:spacing w:val="-11"/>
          <w:sz w:val="21"/>
        </w:rPr>
        <w:t>W</w:t>
      </w:r>
      <w:r>
        <w:rPr>
          <w:spacing w:val="4"/>
          <w:position w:val="-5"/>
          <w:sz w:val="12"/>
        </w:rPr>
        <w:t xml:space="preserve">总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4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Fs</w:t>
      </w:r>
      <w:r>
        <w:rPr>
          <w:rFonts w:ascii="Times New Roman" w:hAnsi="Times New Roman" w:eastAsia="Times New Roman"/>
          <w:i/>
          <w:spacing w:val="-2"/>
          <w:sz w:val="21"/>
        </w:rPr>
        <w:t xml:space="preserve"> </w:t>
      </w:r>
      <w:r>
        <w:rPr>
          <w:spacing w:val="-15"/>
          <w:position w:val="1"/>
          <w:sz w:val="21"/>
        </w:rPr>
        <w:t xml:space="preserve">，额外功： </w:t>
      </w:r>
      <w:r>
        <w:rPr>
          <w:rFonts w:ascii="Times New Roman" w:hAnsi="Times New Roman" w:eastAsia="Times New Roman"/>
          <w:i/>
          <w:spacing w:val="-10"/>
          <w:sz w:val="21"/>
        </w:rPr>
        <w:t>W</w:t>
      </w:r>
      <w:r>
        <w:rPr>
          <w:spacing w:val="7"/>
          <w:position w:val="-5"/>
          <w:sz w:val="12"/>
        </w:rPr>
        <w:t xml:space="preserve">额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22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2"/>
          <w:sz w:val="21"/>
        </w:rPr>
        <w:t>W</w:t>
      </w:r>
      <w:r>
        <w:rPr>
          <w:position w:val="-5"/>
          <w:sz w:val="12"/>
        </w:rPr>
        <w:t xml:space="preserve">总 </w:t>
      </w:r>
      <w:r>
        <w:rPr>
          <w:rFonts w:ascii="Symbol" w:hAnsi="Symbol" w:eastAsia="Symbol"/>
          <w:sz w:val="21"/>
        </w:rPr>
        <w:sym w:font="Symbol" w:char="F02D"/>
      </w:r>
      <w:r>
        <w:rPr>
          <w:rFonts w:ascii="Times New Roman" w:hAnsi="Times New Roman" w:eastAsia="Times New Roman"/>
          <w:spacing w:val="-30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0"/>
          <w:sz w:val="21"/>
        </w:rPr>
        <w:t>W</w:t>
      </w:r>
      <w:r>
        <w:rPr>
          <w:spacing w:val="1"/>
          <w:position w:val="-5"/>
          <w:sz w:val="12"/>
        </w:rPr>
        <w:t xml:space="preserve">有用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3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Fs</w:t>
      </w:r>
      <w:r>
        <w:rPr>
          <w:rFonts w:ascii="Times New Roman" w:hAnsi="Times New Roman" w:eastAsia="Times New Roman"/>
          <w:i/>
          <w:spacing w:val="-6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2D"/>
      </w:r>
      <w:r>
        <w:rPr>
          <w:rFonts w:ascii="Times New Roman" w:hAnsi="Times New Roman" w:eastAsia="Times New Roman"/>
          <w:spacing w:val="-17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Gh</w:t>
      </w:r>
      <w:r>
        <w:rPr>
          <w:rFonts w:ascii="Times New Roman" w:hAnsi="Times New Roman" w:eastAsia="Times New Roman"/>
          <w:i/>
          <w:spacing w:val="-18"/>
          <w:sz w:val="21"/>
        </w:rPr>
        <w:t xml:space="preserve"> </w:t>
      </w:r>
      <w:r>
        <w:rPr>
          <w:position w:val="1"/>
          <w:sz w:val="21"/>
        </w:rPr>
        <w:t>；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spacing w:before="110" w:line="240" w:lineRule="auto"/>
        <w:ind w:left="120" w:right="0" w:firstLine="0"/>
        <w:jc w:val="left"/>
        <w:rPr>
          <w:sz w:val="12"/>
        </w:rPr>
      </w:pPr>
      <w:r>
        <w:rPr>
          <w:position w:val="2"/>
          <w:sz w:val="21"/>
        </w:rPr>
        <w:t>由</w:t>
      </w:r>
      <w:r>
        <w:rPr>
          <w:rFonts w:ascii="Times New Roman" w:eastAsia="Times New Roman"/>
          <w:i/>
          <w:sz w:val="21"/>
        </w:rPr>
        <w:t>W</w:t>
      </w:r>
      <w:r>
        <w:rPr>
          <w:position w:val="-5"/>
          <w:sz w:val="12"/>
        </w:rPr>
        <w:t>额</w:t>
      </w:r>
    </w:p>
    <w:p>
      <w:pPr>
        <w:spacing w:before="4" w:line="240" w:lineRule="auto"/>
        <w:ind w:left="32" w:right="0" w:firstLine="0"/>
        <w:jc w:val="left"/>
        <w:rPr>
          <w:sz w:val="21"/>
        </w:rPr>
      </w:pPr>
      <w:r>
        <w:br w:type="column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fs </w:t>
      </w:r>
      <w:r>
        <w:rPr>
          <w:position w:val="2"/>
          <w:sz w:val="21"/>
        </w:rPr>
        <w:t xml:space="preserve">可得，受到的摩擦力： </w:t>
      </w:r>
      <w:r>
        <w:rPr>
          <w:rFonts w:ascii="Times New Roman" w:hAnsi="Times New Roman" w:eastAsia="Times New Roman"/>
          <w:i/>
          <w:position w:val="-1"/>
          <w:sz w:val="21"/>
        </w:rPr>
        <w:t xml:space="preserve">f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4"/>
          <w:sz w:val="21"/>
        </w:rPr>
        <w:t>W</w:t>
      </w:r>
      <w:r>
        <w:rPr>
          <w:position w:val="8"/>
          <w:sz w:val="12"/>
        </w:rPr>
        <w:t xml:space="preserve">额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 xml:space="preserve">Fs </w:t>
      </w:r>
      <w:r>
        <w:rPr>
          <w:rFonts w:ascii="Symbol" w:hAnsi="Symbol" w:eastAsia="Symbol"/>
          <w:position w:val="11"/>
          <w:sz w:val="21"/>
        </w:rPr>
        <w:sym w:font="Symbol" w:char="F02D"/>
      </w:r>
      <w:r>
        <w:rPr>
          <w:rFonts w:ascii="Times New Roman" w:hAnsi="Times New Roman" w:eastAsia="Times New Roman"/>
          <w:position w:val="1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 xml:space="preserve">Gh </w:t>
      </w:r>
      <w:r>
        <w:rPr>
          <w:rFonts w:ascii="Symbol" w:hAnsi="Symbol" w:eastAsia="Symbol"/>
          <w:position w:val="-1"/>
          <w:sz w:val="21"/>
        </w:rPr>
        <w:sym w:font="Symbol" w:char="F03D"/>
      </w:r>
      <w:r>
        <w:rPr>
          <w:rFonts w:ascii="Times New Roman" w:hAnsi="Times New Roman" w:eastAsia="Times New Roman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-1"/>
          <w:sz w:val="21"/>
        </w:rPr>
        <w:t xml:space="preserve">F </w:t>
      </w:r>
      <w:r>
        <w:rPr>
          <w:rFonts w:ascii="Symbol" w:hAnsi="Symbol" w:eastAsia="Symbol"/>
          <w:position w:val="-1"/>
          <w:sz w:val="21"/>
        </w:rPr>
        <w:sym w:font="Symbol" w:char="F02D"/>
      </w:r>
      <w:r>
        <w:rPr>
          <w:rFonts w:ascii="Times New Roman" w:hAnsi="Times New Roman" w:eastAsia="Times New Roman"/>
          <w:position w:val="-1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 xml:space="preserve">Gh </w:t>
      </w:r>
      <w:r>
        <w:rPr>
          <w:position w:val="2"/>
          <w:sz w:val="21"/>
        </w:rPr>
        <w:t>。</w:t>
      </w:r>
    </w:p>
    <w:p>
      <w:pPr>
        <w:tabs>
          <w:tab w:val="left" w:pos="3755"/>
          <w:tab w:val="left" w:pos="4818"/>
        </w:tabs>
        <w:spacing w:before="0" w:line="240" w:lineRule="auto"/>
        <w:ind w:left="3027" w:right="0" w:firstLine="0"/>
        <w:jc w:val="left"/>
        <w:rPr>
          <w:rFonts w:asci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3340735</wp:posOffset>
                </wp:positionH>
                <wp:positionV relativeFrom="paragraph">
                  <wp:posOffset>-38735</wp:posOffset>
                </wp:positionV>
                <wp:extent cx="198120" cy="0"/>
                <wp:effectExtent l="0" t="0" r="0" b="0"/>
                <wp:wrapNone/>
                <wp:docPr id="30" name="直线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8120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1" o:spid="_x0000_s1026" o:spt="20" style="position:absolute;left:0pt;margin-left:263.05pt;margin-top:-3.05pt;height:0pt;width:15.6pt;mso-position-horizontal-relative:page;z-index:-251622400;mso-width-relative:page;mso-height-relative:page;" filled="f" stroked="t" coordsize="21600,21600" o:gfxdata="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BSGRTtYAAAAJAQAADwAAAAAAAAABACAAAAAiAAAAZHJz&#10;L2Rvd25yZXYueG1sUEsBAhQAFAAAAAgAh07iQNeaOqeUAQAADAMAAA4AAAAAAAAAAQAgAAAAJQEA&#10;AGRycy9lMm9Eb2MueG1sUEsFBgAAAAAGAAYAWQEAACsFAAAAAA==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1" locked="0" layoutInCell="1" allowOverlap="1">
                <wp:simplePos x="0" y="0"/>
                <wp:positionH relativeFrom="page">
                  <wp:posOffset>3682365</wp:posOffset>
                </wp:positionH>
                <wp:positionV relativeFrom="paragraph">
                  <wp:posOffset>-38735</wp:posOffset>
                </wp:positionV>
                <wp:extent cx="440055" cy="0"/>
                <wp:effectExtent l="0" t="0" r="0" b="0"/>
                <wp:wrapNone/>
                <wp:docPr id="32" name="直线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0055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2" o:spid="_x0000_s1026" o:spt="20" style="position:absolute;left:0pt;margin-left:289.95pt;margin-top:-3.05pt;height:0pt;width:34.65pt;mso-position-horizontal-relative:page;z-index:-251620352;mso-width-relative:page;mso-height-relative:page;" filled="f" stroked="t" coordsize="21600,21600" o:gfxdata="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QkuAe1wAAAAkBAAAPAAAAAAAAAAEAIAAAACIAAABk&#10;cnMvZG93bnJldi54bWxQSwECFAAUAAAACACHTuJAbYwMvpUBAAAMAwAADgAAAAAAAAABACAAAAAm&#10;AQAAZHJzL2Uyb0RvYy54bWxQSwUGAAAAAAYABgBZAQAALQUAAAAA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8176" behindDoc="1" locked="0" layoutInCell="1" allowOverlap="1">
                <wp:simplePos x="0" y="0"/>
                <wp:positionH relativeFrom="page">
                  <wp:posOffset>4491355</wp:posOffset>
                </wp:positionH>
                <wp:positionV relativeFrom="paragraph">
                  <wp:posOffset>-38735</wp:posOffset>
                </wp:positionV>
                <wp:extent cx="172720" cy="0"/>
                <wp:effectExtent l="0" t="0" r="0" b="0"/>
                <wp:wrapNone/>
                <wp:docPr id="34" name="直线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720" cy="0"/>
                        </a:xfrm>
                        <a:prstGeom prst="line">
                          <a:avLst/>
                        </a:prstGeom>
                        <a:ln w="6388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3" o:spid="_x0000_s1026" o:spt="20" style="position:absolute;left:0pt;margin-left:353.65pt;margin-top:-3.05pt;height:0pt;width:13.6pt;mso-position-horizontal-relative:page;z-index:-251618304;mso-width-relative:page;mso-height-relative:page;" filled="f" stroked="t" coordsize="21600,21600" o:gfxdata="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CBQRw9cAAAAJAQAADwAAAAAAAAABACAAAAAiAAAA&#10;ZHJzL2Rvd25yZXYueG1sUEsBAhQAFAAAAAgAh07iQE03piKWAQAADAMAAA4AAAAAAAAAAQAgAAAA&#10;JgEAAGRycy9lMm9Eb2MueG1sUEsFBgAAAAAGAAYAWQEAAC4FAAAAAA==&#10;">
                <v:fill on="f" focussize="0,0"/>
                <v:stroke weight="0.50299212598425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/>
          <w:i/>
          <w:sz w:val="21"/>
        </w:rPr>
        <w:t>s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sz w:val="21"/>
        </w:rPr>
        <w:t>s</w:t>
      </w:r>
      <w:r>
        <w:rPr>
          <w:rFonts w:ascii="Times New Roman"/>
          <w:i/>
          <w:sz w:val="21"/>
        </w:rPr>
        <w:tab/>
      </w:r>
      <w:r>
        <w:rPr>
          <w:rFonts w:ascii="Times New Roman"/>
          <w:i/>
          <w:sz w:val="21"/>
        </w:rPr>
        <w:t>s</w:t>
      </w:r>
    </w:p>
    <w:p>
      <w:pPr>
        <w:spacing w:after="0" w:line="240" w:lineRule="auto"/>
        <w:jc w:val="left"/>
        <w:rPr>
          <w:rFonts w:ascii="Times New Roman"/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632" w:space="40"/>
            <w:col w:w="9558"/>
          </w:cols>
        </w:sectPr>
      </w:pPr>
    </w:p>
    <w:p>
      <w:pPr>
        <w:pStyle w:val="4"/>
        <w:spacing w:before="64" w:line="240" w:lineRule="auto"/>
      </w:pPr>
      <w:r>
        <w:rPr>
          <w:spacing w:val="-22"/>
          <w:w w:val="99"/>
        </w:rPr>
        <w:t>故答案为：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拉力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  <w:w w:val="99"/>
          <w:position w:val="-3"/>
        </w:rPr>
        <w:t>F</w:t>
      </w:r>
      <w:r>
        <w:rPr>
          <w:rFonts w:ascii="Times New Roman" w:eastAsia="Times New Roman"/>
          <w:i/>
          <w:spacing w:val="11"/>
          <w:position w:val="-3"/>
        </w:rPr>
        <w:t xml:space="preserve"> </w:t>
      </w:r>
      <w:r>
        <w:rPr>
          <w:spacing w:val="-1"/>
          <w:w w:val="99"/>
        </w:rPr>
        <w:t>做功的功率为</w:t>
      </w:r>
      <w:r>
        <w:rPr>
          <w:spacing w:val="-63"/>
        </w:rPr>
        <w:t xml:space="preserve"> </w:t>
      </w:r>
      <w:r>
        <w:rPr>
          <w:rFonts w:ascii="Times New Roman" w:eastAsia="Times New Roman"/>
          <w:i/>
          <w:spacing w:val="-4"/>
          <w:w w:val="102"/>
          <w:position w:val="-3"/>
        </w:rPr>
        <w:t>F</w:t>
      </w:r>
      <w:r>
        <w:rPr>
          <w:rFonts w:ascii="Times New Roman" w:eastAsia="Times New Roman"/>
          <w:i/>
          <w:w w:val="102"/>
          <w:position w:val="-3"/>
        </w:rPr>
        <w:t>v</w:t>
      </w:r>
      <w:r>
        <w:rPr>
          <w:rFonts w:ascii="Times New Roman" w:eastAsia="Times New Roman"/>
          <w:i/>
          <w:spacing w:val="-19"/>
          <w:position w:val="-3"/>
        </w:rPr>
        <w:t xml:space="preserve"> </w:t>
      </w:r>
      <w:r>
        <w:rPr>
          <w:spacing w:val="-104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2"/>
          <w:w w:val="99"/>
        </w:rPr>
        <w:t>）</w:t>
      </w:r>
      <w:r>
        <w:rPr>
          <w:spacing w:val="-1"/>
          <w:w w:val="99"/>
        </w:rPr>
        <w:t>这箱瓷砖在斜木板上被匀速向上拉动时，受</w:t>
      </w:r>
    </w:p>
    <w:p>
      <w:pPr>
        <w:spacing w:before="81" w:line="240" w:lineRule="auto"/>
        <w:ind w:left="120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00224" behindDoc="1" locked="0" layoutInCell="1" allowOverlap="1">
                <wp:simplePos x="0" y="0"/>
                <wp:positionH relativeFrom="page">
                  <wp:posOffset>2192655</wp:posOffset>
                </wp:positionH>
                <wp:positionV relativeFrom="paragraph">
                  <wp:posOffset>229235</wp:posOffset>
                </wp:positionV>
                <wp:extent cx="172085" cy="0"/>
                <wp:effectExtent l="0" t="0" r="0" b="0"/>
                <wp:wrapNone/>
                <wp:docPr id="36" name="直线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2085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5" o:spid="_x0000_s1026" o:spt="20" style="position:absolute;left:0pt;margin-left:172.65pt;margin-top:18.05pt;height:0pt;width:13.55pt;mso-position-horizontal-relative:page;z-index:-251616256;mso-width-relative:page;mso-height-relative:page;" filled="f" stroked="t" coordsize="21600,21600" o:gfxdata="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Cxp3hz0wAAAAkBAAAPAAAAAAAAAAEAIAAAACIAAABkcnMv&#10;ZG93bnJldi54bWxQSwECFAAUAAAACACHTuJAomEX55YBAAAMAwAADgAAAAAAAAABACAAAAAiAQAA&#10;ZHJzL2Uyb0RvYy54bWxQSwUGAAAAAAYABgBZAQAAKg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w:t xml:space="preserve">到的摩擦力为 </w:t>
      </w:r>
      <w:r>
        <w:rPr>
          <w:rFonts w:ascii="Times New Roman" w:hAnsi="Times New Roman" w:eastAsia="Times New Roman"/>
          <w:i/>
          <w:position w:val="-2"/>
          <w:sz w:val="21"/>
        </w:rPr>
        <w:t xml:space="preserve">F </w:t>
      </w:r>
      <w:r>
        <w:rPr>
          <w:rFonts w:ascii="Symbol" w:hAnsi="Symbol" w:eastAsia="Symbol"/>
          <w:position w:val="-2"/>
          <w:sz w:val="21"/>
        </w:rPr>
        <w:sym w:font="Symbol" w:char="F02D"/>
      </w:r>
      <w:r>
        <w:rPr>
          <w:rFonts w:ascii="Times New Roman" w:hAnsi="Times New Roman" w:eastAsia="Times New Roman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 xml:space="preserve">Gh </w:t>
      </w:r>
      <w:r>
        <w:rPr>
          <w:sz w:val="21"/>
        </w:rPr>
        <w:t>。</w:t>
      </w:r>
    </w:p>
    <w:p>
      <w:pPr>
        <w:spacing w:before="0" w:line="240" w:lineRule="auto"/>
        <w:ind w:left="1869" w:right="0" w:firstLine="0"/>
        <w:jc w:val="left"/>
        <w:rPr>
          <w:rFonts w:ascii="Times New Roman"/>
          <w:i/>
          <w:sz w:val="21"/>
        </w:rPr>
      </w:pPr>
      <w:r>
        <w:rPr>
          <w:rFonts w:ascii="Times New Roman"/>
          <w:i/>
          <w:w w:val="102"/>
          <w:sz w:val="21"/>
        </w:rPr>
        <w:t>s</w:t>
      </w:r>
    </w:p>
    <w:p>
      <w:pPr>
        <w:pStyle w:val="4"/>
        <w:spacing w:before="65" w:line="240" w:lineRule="auto"/>
      </w:pPr>
      <w:r>
        <w:rPr>
          <w:rFonts w:ascii="Times New Roman" w:eastAsia="Times New Roman"/>
        </w:rPr>
        <w:t>14</w:t>
      </w:r>
      <w:r>
        <w:t>．</w:t>
      </w:r>
    </w:p>
    <w:p>
      <w:pPr>
        <w:pStyle w:val="4"/>
        <w:spacing w:before="62" w:line="240" w:lineRule="auto"/>
        <w:ind w:right="1799"/>
        <w:rPr>
          <w:rFonts w:ascii="Times New Roman" w:hAnsi="Times New Roman" w:eastAsia="Times New Roman"/>
        </w:rPr>
      </w:pPr>
      <w:r>
        <w:rPr>
          <w:spacing w:val="-29"/>
          <w:w w:val="99"/>
          <w:position w:val="1"/>
        </w:rPr>
        <w:t>【答案】</w:t>
      </w:r>
      <w:r>
        <w:rPr>
          <w:spacing w:val="-1"/>
          <w:w w:val="99"/>
          <w:position w:val="1"/>
        </w:rPr>
        <w:t>（</w:t>
      </w:r>
      <w:r>
        <w:rPr>
          <w:rFonts w:ascii="Times New Roman" w:hAnsi="Times New Roman" w:eastAsia="Times New Roman"/>
          <w:spacing w:val="1"/>
          <w:w w:val="99"/>
          <w:position w:val="1"/>
        </w:rPr>
        <w:t>1</w:t>
      </w:r>
      <w:r>
        <w:rPr>
          <w:spacing w:val="-8"/>
          <w:w w:val="99"/>
          <w:position w:val="1"/>
        </w:rPr>
        <w:t>）</w:t>
      </w:r>
      <w:r>
        <w:rPr>
          <w:spacing w:val="-1"/>
          <w:w w:val="99"/>
          <w:position w:val="1"/>
        </w:rPr>
        <w:t>货车受到的牵引力为</w:t>
      </w:r>
      <w:r>
        <w:rPr>
          <w:spacing w:val="-66"/>
          <w:position w:val="1"/>
        </w:rPr>
        <w:t xml:space="preserve"> </w:t>
      </w:r>
      <w:r>
        <w:rPr>
          <w:rFonts w:ascii="Times New Roman" w:hAnsi="Times New Roman" w:eastAsia="Times New Roman"/>
          <w:spacing w:val="-2"/>
          <w:w w:val="102"/>
          <w:position w:val="-1"/>
        </w:rPr>
        <w:t>200</w:t>
      </w:r>
      <w:r>
        <w:rPr>
          <w:rFonts w:ascii="Times New Roman" w:hAnsi="Times New Roman" w:eastAsia="Times New Roman"/>
          <w:spacing w:val="11"/>
          <w:w w:val="102"/>
          <w:position w:val="-1"/>
        </w:rPr>
        <w:t>0</w:t>
      </w:r>
      <w:r>
        <w:rPr>
          <w:rFonts w:ascii="Times New Roman" w:hAnsi="Times New Roman" w:eastAsia="Times New Roman"/>
          <w:i/>
          <w:w w:val="102"/>
          <w:position w:val="-1"/>
        </w:rPr>
        <w:t>N</w:t>
      </w:r>
      <w:r>
        <w:rPr>
          <w:rFonts w:ascii="Times New Roman" w:hAnsi="Times New Roman" w:eastAsia="Times New Roman"/>
          <w:i/>
          <w:spacing w:val="17"/>
          <w:position w:val="-1"/>
        </w:rPr>
        <w:t xml:space="preserve"> </w:t>
      </w:r>
      <w:r>
        <w:rPr>
          <w:spacing w:val="-111"/>
          <w:w w:val="99"/>
          <w:position w:val="1"/>
        </w:rPr>
        <w:t>；</w:t>
      </w:r>
      <w:r>
        <w:rPr>
          <w:spacing w:val="-1"/>
          <w:w w:val="99"/>
          <w:position w:val="1"/>
        </w:rPr>
        <w:t>（</w:t>
      </w:r>
      <w:r>
        <w:rPr>
          <w:rFonts w:ascii="Times New Roman" w:hAnsi="Times New Roman" w:eastAsia="Times New Roman"/>
          <w:spacing w:val="1"/>
          <w:w w:val="99"/>
          <w:position w:val="1"/>
        </w:rPr>
        <w:t>2</w:t>
      </w:r>
      <w:r>
        <w:rPr>
          <w:spacing w:val="-8"/>
          <w:w w:val="99"/>
          <w:position w:val="1"/>
        </w:rPr>
        <w:t>）</w:t>
      </w:r>
      <w:r>
        <w:rPr>
          <w:spacing w:val="-1"/>
          <w:w w:val="99"/>
          <w:position w:val="1"/>
        </w:rPr>
        <w:t>货车匀速行驶的速度</w:t>
      </w:r>
      <w:r>
        <w:rPr>
          <w:spacing w:val="-66"/>
          <w:position w:val="1"/>
        </w:rPr>
        <w:t xml:space="preserve"> </w:t>
      </w:r>
      <w:r>
        <w:rPr>
          <w:rFonts w:ascii="Times New Roman" w:hAnsi="Times New Roman" w:eastAsia="Times New Roman"/>
          <w:spacing w:val="-2"/>
          <w:w w:val="102"/>
          <w:position w:val="-1"/>
        </w:rPr>
        <w:t>25</w:t>
      </w:r>
      <w:r>
        <w:rPr>
          <w:rFonts w:ascii="Times New Roman" w:hAnsi="Times New Roman" w:eastAsia="Times New Roman"/>
          <w:i/>
          <w:w w:val="102"/>
          <w:position w:val="-1"/>
        </w:rPr>
        <w:t>m</w:t>
      </w:r>
      <w:r>
        <w:rPr>
          <w:rFonts w:ascii="Times New Roman" w:hAnsi="Times New Roman" w:eastAsia="Times New Roman"/>
          <w:i/>
          <w:spacing w:val="-10"/>
          <w:position w:val="-1"/>
        </w:rPr>
        <w:t xml:space="preserve"> </w:t>
      </w:r>
      <w:r>
        <w:rPr>
          <w:rFonts w:ascii="Times New Roman" w:hAnsi="Times New Roman" w:eastAsia="Times New Roman"/>
          <w:w w:val="102"/>
          <w:position w:val="-1"/>
        </w:rPr>
        <w:t>/</w:t>
      </w:r>
      <w:r>
        <w:rPr>
          <w:rFonts w:ascii="Times New Roman" w:hAnsi="Times New Roman" w:eastAsia="Times New Roman"/>
          <w:position w:val="-1"/>
        </w:rPr>
        <w:t xml:space="preserve"> </w:t>
      </w:r>
      <w:r>
        <w:rPr>
          <w:rFonts w:ascii="Times New Roman" w:hAnsi="Times New Roman" w:eastAsia="Times New Roman"/>
          <w:i/>
          <w:w w:val="102"/>
          <w:position w:val="-1"/>
        </w:rPr>
        <w:t>s</w:t>
      </w:r>
      <w:r>
        <w:rPr>
          <w:rFonts w:ascii="Times New Roman" w:hAnsi="Times New Roman" w:eastAsia="Times New Roman"/>
          <w:i/>
          <w:spacing w:val="-10"/>
          <w:position w:val="-1"/>
        </w:rPr>
        <w:t xml:space="preserve"> </w:t>
      </w:r>
      <w:r>
        <w:rPr>
          <w:spacing w:val="-111"/>
          <w:w w:val="99"/>
          <w:position w:val="1"/>
        </w:rPr>
        <w:t>；</w:t>
      </w:r>
      <w:r>
        <w:rPr>
          <w:spacing w:val="-1"/>
          <w:w w:val="99"/>
          <w:position w:val="1"/>
        </w:rPr>
        <w:t>（</w:t>
      </w:r>
      <w:r>
        <w:rPr>
          <w:rFonts w:ascii="Times New Roman" w:hAnsi="Times New Roman" w:eastAsia="Times New Roman"/>
          <w:spacing w:val="1"/>
          <w:w w:val="99"/>
          <w:position w:val="1"/>
        </w:rPr>
        <w:t>3</w:t>
      </w:r>
      <w:r>
        <w:rPr>
          <w:spacing w:val="5"/>
          <w:w w:val="99"/>
          <w:position w:val="1"/>
        </w:rPr>
        <w:t>）</w:t>
      </w:r>
      <w:r>
        <w:rPr>
          <w:rFonts w:ascii="Times New Roman" w:hAnsi="Times New Roman" w:eastAsia="Times New Roman"/>
          <w:spacing w:val="-2"/>
          <w:w w:val="99"/>
        </w:rPr>
        <w:t>1</w:t>
      </w:r>
      <w:r>
        <w:rPr>
          <w:rFonts w:ascii="Times New Roman" w:hAnsi="Times New Roman" w:eastAsia="Times New Roman"/>
          <w:spacing w:val="1"/>
          <w:w w:val="99"/>
        </w:rPr>
        <w:t>0</w:t>
      </w:r>
      <w:r>
        <w:rPr>
          <w:rFonts w:ascii="Times New Roman" w:hAnsi="Times New Roman" w:eastAsia="Times New Roman"/>
          <w:i/>
          <w:spacing w:val="-3"/>
          <w:w w:val="99"/>
        </w:rPr>
        <w:t>k</w:t>
      </w:r>
      <w:r>
        <w:rPr>
          <w:rFonts w:ascii="Times New Roman" w:hAnsi="Times New Roman" w:eastAsia="Times New Roman"/>
          <w:i/>
          <w:w w:val="99"/>
        </w:rPr>
        <w:t>g</w:t>
      </w:r>
      <w:r>
        <w:rPr>
          <w:rFonts w:ascii="Times New Roman" w:hAnsi="Times New Roman" w:eastAsia="Times New Roman"/>
          <w:i/>
        </w:rPr>
        <w:t xml:space="preserve"> </w:t>
      </w:r>
      <w:r>
        <w:rPr>
          <w:w w:val="99"/>
          <w:position w:val="1"/>
        </w:rPr>
        <w:t>汽</w:t>
      </w:r>
      <w:r>
        <w:rPr>
          <w:spacing w:val="2"/>
          <w:w w:val="99"/>
        </w:rPr>
        <w:t>油完全燃烧放出的热量</w:t>
      </w:r>
      <w:r>
        <w:rPr>
          <w:rFonts w:ascii="Times New Roman" w:hAnsi="Times New Roman" w:eastAsia="Times New Roman"/>
          <w:w w:val="99"/>
          <w:position w:val="-5"/>
        </w:rPr>
        <w:t>5.0</w:t>
      </w:r>
      <w:r>
        <w:rPr>
          <w:rFonts w:ascii="Times New Roman" w:hAnsi="Times New Roman" w:eastAsia="Times New Roman"/>
          <w:spacing w:val="-24"/>
          <w:position w:val="-5"/>
        </w:rPr>
        <w:t xml:space="preserve"> </w:t>
      </w:r>
      <w:r>
        <w:rPr>
          <w:rFonts w:ascii="Symbol" w:hAnsi="Symbol" w:eastAsia="Symbol"/>
          <w:spacing w:val="9"/>
          <w:w w:val="99"/>
          <w:position w:val="-5"/>
        </w:rPr>
        <w:sym w:font="Symbol" w:char="F0B4"/>
      </w:r>
      <w:r>
        <w:rPr>
          <w:rFonts w:ascii="Times New Roman" w:hAnsi="Times New Roman" w:eastAsia="Times New Roman"/>
          <w:w w:val="99"/>
          <w:position w:val="-5"/>
        </w:rPr>
        <w:t>1</w:t>
      </w:r>
      <w:r>
        <w:rPr>
          <w:rFonts w:ascii="Times New Roman" w:hAnsi="Times New Roman" w:eastAsia="Times New Roman"/>
          <w:spacing w:val="5"/>
          <w:w w:val="99"/>
          <w:position w:val="-5"/>
        </w:rPr>
        <w:t>0</w:t>
      </w:r>
      <w:r>
        <w:rPr>
          <w:rFonts w:ascii="Times New Roman" w:hAnsi="Times New Roman" w:eastAsia="Times New Roman"/>
          <w:w w:val="100"/>
          <w:position w:val="4"/>
          <w:sz w:val="12"/>
        </w:rPr>
        <w:t>8</w:t>
      </w:r>
      <w:r>
        <w:rPr>
          <w:rFonts w:ascii="Times New Roman" w:hAnsi="Times New Roman" w:eastAsia="Times New Roman"/>
          <w:spacing w:val="7"/>
          <w:position w:val="4"/>
          <w:sz w:val="12"/>
        </w:rPr>
        <w:t xml:space="preserve"> </w:t>
      </w:r>
      <w:r>
        <w:rPr>
          <w:rFonts w:ascii="Times New Roman" w:hAnsi="Times New Roman" w:eastAsia="Times New Roman"/>
          <w:i/>
          <w:w w:val="99"/>
          <w:position w:val="-5"/>
        </w:rPr>
        <w:t>J</w:t>
      </w:r>
      <w:r>
        <w:rPr>
          <w:rFonts w:ascii="Times New Roman" w:hAnsi="Times New Roman" w:eastAsia="Times New Roman"/>
          <w:i/>
          <w:spacing w:val="21"/>
          <w:position w:val="-5"/>
        </w:rPr>
        <w:t xml:space="preserve"> </w:t>
      </w:r>
      <w:r>
        <w:rPr>
          <w:spacing w:val="-106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）</w:t>
      </w:r>
      <w:r>
        <w:rPr>
          <w:spacing w:val="3"/>
          <w:w w:val="99"/>
        </w:rPr>
        <w:t>货车发动机的效率</w:t>
      </w:r>
      <w:r>
        <w:rPr>
          <w:rFonts w:ascii="Times New Roman" w:hAnsi="Times New Roman" w:eastAsia="Times New Roman"/>
          <w:spacing w:val="-5"/>
          <w:w w:val="102"/>
          <w:position w:val="-3"/>
        </w:rPr>
        <w:t>40</w:t>
      </w:r>
      <w:r>
        <w:rPr>
          <w:rFonts w:ascii="Times New Roman" w:hAnsi="Times New Roman" w:eastAsia="Times New Roman"/>
          <w:w w:val="102"/>
          <w:position w:val="-3"/>
        </w:rPr>
        <w:t>%</w:t>
      </w:r>
    </w:p>
    <w:p>
      <w:pPr>
        <w:pStyle w:val="4"/>
        <w:spacing w:line="240" w:lineRule="auto"/>
      </w:pPr>
      <w:r>
        <w:t>【解析】</w:t>
      </w:r>
    </w:p>
    <w:p>
      <w:pPr>
        <w:pStyle w:val="8"/>
        <w:numPr>
          <w:ilvl w:val="0"/>
          <w:numId w:val="13"/>
        </w:numPr>
        <w:tabs>
          <w:tab w:val="left" w:pos="645"/>
        </w:tabs>
        <w:spacing w:before="54" w:after="0" w:line="240" w:lineRule="auto"/>
        <w:ind w:left="644" w:right="0" w:hanging="525"/>
        <w:jc w:val="left"/>
        <w:rPr>
          <w:sz w:val="21"/>
        </w:rPr>
      </w:pPr>
      <w:r>
        <w:rPr>
          <w:spacing w:val="-3"/>
          <w:position w:val="2"/>
          <w:sz w:val="21"/>
        </w:rPr>
        <w:t xml:space="preserve">因为货车做匀速运动，所以货车受的牵引力：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i/>
          <w:spacing w:val="16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34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>f</w:t>
      </w:r>
      <w:r>
        <w:rPr>
          <w:rFonts w:ascii="Times New Roman" w:hAnsi="Times New Roman" w:eastAsia="Times New Roman"/>
          <w:i/>
          <w:spacing w:val="43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rFonts w:ascii="Times New Roman" w:hAnsi="Times New Roman" w:eastAsia="Times New Roman"/>
          <w:spacing w:val="2"/>
          <w:sz w:val="21"/>
        </w:rPr>
        <w:t>2000</w:t>
      </w:r>
      <w:r>
        <w:rPr>
          <w:rFonts w:ascii="Times New Roman" w:hAnsi="Times New Roman" w:eastAsia="Times New Roman"/>
          <w:i/>
          <w:spacing w:val="2"/>
          <w:sz w:val="21"/>
        </w:rPr>
        <w:t>N</w:t>
      </w:r>
      <w:r>
        <w:rPr>
          <w:rFonts w:ascii="Times New Roman" w:hAnsi="Times New Roman" w:eastAsia="Times New Roman"/>
          <w:i/>
          <w:spacing w:val="9"/>
          <w:sz w:val="21"/>
        </w:rPr>
        <w:t xml:space="preserve"> </w:t>
      </w:r>
      <w:r>
        <w:rPr>
          <w:position w:val="2"/>
          <w:sz w:val="21"/>
        </w:rPr>
        <w:t>；</w:t>
      </w:r>
    </w:p>
    <w:p>
      <w:pPr>
        <w:pStyle w:val="8"/>
        <w:numPr>
          <w:ilvl w:val="0"/>
          <w:numId w:val="13"/>
        </w:numPr>
        <w:tabs>
          <w:tab w:val="left" w:pos="645"/>
        </w:tabs>
        <w:spacing w:before="123" w:after="0" w:line="240" w:lineRule="auto"/>
        <w:ind w:left="644" w:right="0" w:hanging="525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page">
                  <wp:posOffset>3844290</wp:posOffset>
                </wp:positionH>
                <wp:positionV relativeFrom="paragraph">
                  <wp:posOffset>254000</wp:posOffset>
                </wp:positionV>
                <wp:extent cx="111760" cy="0"/>
                <wp:effectExtent l="0" t="0" r="0" b="0"/>
                <wp:wrapNone/>
                <wp:docPr id="143" name="直线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760" cy="0"/>
                        </a:xfrm>
                        <a:prstGeom prst="line">
                          <a:avLst/>
                        </a:prstGeom>
                        <a:ln w="641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6" o:spid="_x0000_s1026" o:spt="20" style="position:absolute;left:0pt;margin-left:302.7pt;margin-top:20pt;height:0pt;width:8.8pt;mso-position-horizontal-relative:page;z-index:251746304;mso-width-relative:page;mso-height-relative:page;" filled="f" stroked="t" coordsize="21600,21600" o:gfxdata="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rX0VmdcAAAAJAQAADwAAAAAAAAABACAAAAAiAAAA&#10;ZHJzL2Rvd25yZXYueG1sUEsBAhQAFAAAAAgAh07iQATzrBCWAQAADQMAAA4AAAAAAAAAAQAgAAAA&#10;JgEAAGRycy9lMm9Eb2MueG1sUEsFBgAAAAAGAAYAWQEAAC4FAAAAAA==&#10;">
                <v:fill on="f" focussize="0,0"/>
                <v:stroke weight="0.50503937007874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page">
                  <wp:posOffset>4099560</wp:posOffset>
                </wp:positionH>
                <wp:positionV relativeFrom="paragraph">
                  <wp:posOffset>254000</wp:posOffset>
                </wp:positionV>
                <wp:extent cx="463550" cy="0"/>
                <wp:effectExtent l="0" t="0" r="0" b="0"/>
                <wp:wrapNone/>
                <wp:docPr id="144" name="直线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3550" cy="0"/>
                        </a:xfrm>
                        <a:prstGeom prst="line">
                          <a:avLst/>
                        </a:prstGeom>
                        <a:ln w="6414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7" o:spid="_x0000_s1026" o:spt="20" style="position:absolute;left:0pt;margin-left:322.8pt;margin-top:20pt;height:0pt;width:36.5pt;mso-position-horizontal-relative:page;z-index:251748352;mso-width-relative:page;mso-height-relative:page;" filled="f" stroked="t" coordsize="21600,21600" o:gfxdata="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">
                <v:fill on="f" focussize="0,0"/>
                <v:stroke weight="0.50503937007874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31"/>
          <w:sz w:val="21"/>
        </w:rPr>
        <w:t xml:space="preserve">由 </w:t>
      </w:r>
      <w:r>
        <w:rPr>
          <w:rFonts w:ascii="Times New Roman" w:hAnsi="Times New Roman" w:eastAsia="Times New Roman"/>
          <w:i/>
          <w:position w:val="-3"/>
          <w:sz w:val="21"/>
        </w:rPr>
        <w:t>P</w:t>
      </w:r>
      <w:r>
        <w:rPr>
          <w:rFonts w:ascii="Times New Roman" w:hAnsi="Times New Roman" w:eastAsia="Times New Roman"/>
          <w:i/>
          <w:spacing w:val="-5"/>
          <w:position w:val="-3"/>
          <w:sz w:val="21"/>
        </w:rPr>
        <w:t xml:space="preserve"> </w:t>
      </w:r>
      <w:r>
        <w:rPr>
          <w:rFonts w:ascii="Symbol" w:hAnsi="Symbol" w:eastAsia="Symbol"/>
          <w:position w:val="-3"/>
          <w:sz w:val="21"/>
        </w:rPr>
        <w:sym w:font="Symbol" w:char="F03D"/>
      </w:r>
      <w:r>
        <w:rPr>
          <w:rFonts w:ascii="Times New Roman" w:hAnsi="Times New Roman" w:eastAsia="Times New Roman"/>
          <w:spacing w:val="-1"/>
          <w:position w:val="-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"/>
          <w:position w:val="-3"/>
          <w:sz w:val="21"/>
        </w:rPr>
        <w:t>Fv</w:t>
      </w:r>
      <w:r>
        <w:rPr>
          <w:rFonts w:ascii="Times New Roman" w:hAnsi="Times New Roman" w:eastAsia="Times New Roman"/>
          <w:i/>
          <w:spacing w:val="-13"/>
          <w:position w:val="-3"/>
          <w:sz w:val="21"/>
        </w:rPr>
        <w:t xml:space="preserve"> </w:t>
      </w:r>
      <w:r>
        <w:rPr>
          <w:spacing w:val="-6"/>
          <w:sz w:val="21"/>
        </w:rPr>
        <w:t xml:space="preserve">得，货车匀速行驶的速度： </w:t>
      </w:r>
      <w:r>
        <w:rPr>
          <w:rFonts w:ascii="Times New Roman" w:hAnsi="Times New Roman" w:eastAsia="Times New Roman"/>
          <w:i/>
          <w:position w:val="-2"/>
          <w:sz w:val="21"/>
        </w:rPr>
        <w:t>v</w:t>
      </w:r>
      <w:r>
        <w:rPr>
          <w:rFonts w:ascii="Times New Roman" w:hAnsi="Times New Roman" w:eastAsia="Times New Roman"/>
          <w:i/>
          <w:spacing w:val="-3"/>
          <w:position w:val="-2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26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1"/>
          <w:sz w:val="21"/>
        </w:rPr>
        <w:t>P</w:t>
      </w:r>
      <w:r>
        <w:rPr>
          <w:rFonts w:ascii="Times New Roman" w:hAnsi="Times New Roman" w:eastAsia="Times New Roman"/>
          <w:i/>
          <w:spacing w:val="23"/>
          <w:position w:val="11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4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spacing w:val="-6"/>
          <w:position w:val="11"/>
          <w:sz w:val="21"/>
        </w:rPr>
        <w:t>50000</w:t>
      </w:r>
      <w:r>
        <w:rPr>
          <w:rFonts w:ascii="Times New Roman" w:hAnsi="Times New Roman" w:eastAsia="Times New Roman"/>
          <w:i/>
          <w:spacing w:val="-6"/>
          <w:position w:val="11"/>
          <w:sz w:val="21"/>
        </w:rPr>
        <w:t>W</w:t>
      </w:r>
      <w:r>
        <w:rPr>
          <w:rFonts w:ascii="Times New Roman" w:hAnsi="Times New Roman" w:eastAsia="Times New Roman"/>
          <w:i/>
          <w:spacing w:val="39"/>
          <w:position w:val="11"/>
          <w:sz w:val="21"/>
        </w:rPr>
        <w:t xml:space="preserve"> </w:t>
      </w:r>
      <w:r>
        <w:rPr>
          <w:rFonts w:ascii="Symbol" w:hAnsi="Symbol" w:eastAsia="Symbol"/>
          <w:position w:val="-2"/>
          <w:sz w:val="21"/>
        </w:rPr>
        <w:sym w:font="Symbol" w:char="F03D"/>
      </w:r>
      <w:r>
        <w:rPr>
          <w:rFonts w:ascii="Times New Roman" w:hAnsi="Times New Roman" w:eastAsia="Times New Roman"/>
          <w:spacing w:val="-5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position w:val="-2"/>
          <w:sz w:val="21"/>
        </w:rPr>
        <w:t>25</w:t>
      </w:r>
      <w:r>
        <w:rPr>
          <w:rFonts w:ascii="Times New Roman" w:hAnsi="Times New Roman" w:eastAsia="Times New Roman"/>
          <w:i/>
          <w:position w:val="-2"/>
          <w:sz w:val="21"/>
        </w:rPr>
        <w:t>m</w:t>
      </w:r>
      <w:r>
        <w:rPr>
          <w:rFonts w:ascii="Times New Roman" w:hAnsi="Times New Roman" w:eastAsia="Times New Roman"/>
          <w:i/>
          <w:spacing w:val="-11"/>
          <w:position w:val="-2"/>
          <w:sz w:val="21"/>
        </w:rPr>
        <w:t xml:space="preserve"> </w:t>
      </w:r>
      <w:r>
        <w:rPr>
          <w:rFonts w:ascii="Times New Roman" w:hAnsi="Times New Roman" w:eastAsia="Times New Roman"/>
          <w:position w:val="-2"/>
          <w:sz w:val="21"/>
        </w:rPr>
        <w:t xml:space="preserve">/ </w:t>
      </w:r>
      <w:r>
        <w:rPr>
          <w:rFonts w:ascii="Times New Roman" w:hAnsi="Times New Roman" w:eastAsia="Times New Roman"/>
          <w:i/>
          <w:position w:val="-2"/>
          <w:sz w:val="21"/>
        </w:rPr>
        <w:t>s</w:t>
      </w:r>
      <w:r>
        <w:rPr>
          <w:rFonts w:ascii="Times New Roman" w:hAnsi="Times New Roman" w:eastAsia="Times New Roman"/>
          <w:i/>
          <w:spacing w:val="-13"/>
          <w:position w:val="-2"/>
          <w:sz w:val="21"/>
        </w:rPr>
        <w:t xml:space="preserve"> </w:t>
      </w:r>
      <w:r>
        <w:rPr>
          <w:sz w:val="21"/>
        </w:rPr>
        <w:t>；</w:t>
      </w:r>
    </w:p>
    <w:p>
      <w:pPr>
        <w:tabs>
          <w:tab w:val="left" w:pos="452"/>
        </w:tabs>
        <w:spacing w:before="0" w:line="240" w:lineRule="auto"/>
        <w:ind w:left="0" w:right="406" w:firstLine="0"/>
        <w:jc w:val="center"/>
        <w:rPr>
          <w:rFonts w:ascii="Times New Roman"/>
          <w:i/>
          <w:sz w:val="21"/>
        </w:rPr>
      </w:pPr>
      <w:r>
        <w:rPr>
          <w:rFonts w:ascii="Times New Roman"/>
          <w:i/>
          <w:sz w:val="21"/>
        </w:rPr>
        <w:t>F</w:t>
      </w:r>
      <w:r>
        <w:rPr>
          <w:rFonts w:ascii="Times New Roman"/>
          <w:i/>
          <w:sz w:val="21"/>
        </w:rPr>
        <w:tab/>
      </w:r>
      <w:r>
        <w:rPr>
          <w:rFonts w:ascii="Times New Roman"/>
          <w:sz w:val="21"/>
        </w:rPr>
        <w:t>2000</w:t>
      </w:r>
      <w:r>
        <w:rPr>
          <w:rFonts w:ascii="Times New Roman"/>
          <w:i/>
          <w:sz w:val="21"/>
        </w:rPr>
        <w:t>N</w:t>
      </w:r>
    </w:p>
    <w:p>
      <w:pPr>
        <w:spacing w:before="69" w:line="240" w:lineRule="auto"/>
        <w:ind w:left="120" w:right="0" w:firstLine="0"/>
        <w:jc w:val="left"/>
        <w:rPr>
          <w:sz w:val="21"/>
        </w:rPr>
      </w:pPr>
      <w:r>
        <w:rPr>
          <w:position w:val="3"/>
          <w:sz w:val="21"/>
        </w:rPr>
        <w:t>（</w:t>
      </w:r>
      <w:r>
        <w:rPr>
          <w:rFonts w:ascii="Times New Roman" w:hAnsi="Times New Roman" w:eastAsia="Times New Roman"/>
          <w:position w:val="3"/>
          <w:sz w:val="21"/>
        </w:rPr>
        <w:t>3</w:t>
      </w:r>
      <w:r>
        <w:rPr>
          <w:position w:val="3"/>
          <w:sz w:val="21"/>
        </w:rPr>
        <w:t xml:space="preserve">）燃油燃烧放出的热量： </w:t>
      </w:r>
      <w:r>
        <w:rPr>
          <w:rFonts w:ascii="Times New Roman" w:hAnsi="Times New Roman" w:eastAsia="Times New Roman"/>
          <w:i/>
          <w:sz w:val="21"/>
        </w:rPr>
        <w:t xml:space="preserve">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mq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10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5.0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7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5.0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8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position w:val="3"/>
          <w:sz w:val="21"/>
        </w:rPr>
        <w:t>，</w:t>
      </w:r>
    </w:p>
    <w:p>
      <w:pPr>
        <w:spacing w:before="112" w:line="240" w:lineRule="auto"/>
        <w:ind w:left="120" w:right="0" w:firstLine="0"/>
        <w:jc w:val="left"/>
        <w:rPr>
          <w:sz w:val="21"/>
        </w:rPr>
      </w:pPr>
      <w:r>
        <w:rPr>
          <w:position w:val="5"/>
          <w:sz w:val="21"/>
        </w:rPr>
        <w:t>（</w:t>
      </w:r>
      <w:r>
        <w:rPr>
          <w:rFonts w:ascii="Times New Roman" w:hAnsi="Times New Roman" w:eastAsia="Times New Roman"/>
          <w:position w:val="5"/>
          <w:sz w:val="21"/>
        </w:rPr>
        <w:t>4</w:t>
      </w:r>
      <w:r>
        <w:rPr>
          <w:position w:val="5"/>
          <w:sz w:val="21"/>
        </w:rPr>
        <w:t xml:space="preserve">）牵引力做的功： </w:t>
      </w:r>
      <w:r>
        <w:rPr>
          <w:rFonts w:ascii="Times New Roman" w:hAnsi="Times New Roman" w:eastAsia="Times New Roman"/>
          <w:i/>
          <w:sz w:val="21"/>
        </w:rPr>
        <w:t xml:space="preserve">W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Fs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2000</w:t>
      </w:r>
      <w:r>
        <w:rPr>
          <w:rFonts w:ascii="Times New Roman" w:hAnsi="Times New Roman" w:eastAsia="Times New Roman"/>
          <w:i/>
          <w:sz w:val="21"/>
        </w:rPr>
        <w:t xml:space="preserve">N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>5</w:t>
      </w:r>
      <w:r>
        <w:rPr>
          <w:rFonts w:ascii="Times New Roman" w:hAnsi="Times New Roman" w:eastAsia="Times New Roman"/>
          <w:i/>
          <w:sz w:val="21"/>
        </w:rPr>
        <w:t xml:space="preserve">m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2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8 </w:t>
      </w:r>
      <w:r>
        <w:rPr>
          <w:rFonts w:ascii="Times New Roman" w:hAnsi="Times New Roman" w:eastAsia="Times New Roman"/>
          <w:i/>
          <w:sz w:val="21"/>
        </w:rPr>
        <w:t xml:space="preserve">J  </w:t>
      </w:r>
      <w:r>
        <w:rPr>
          <w:position w:val="5"/>
          <w:sz w:val="21"/>
        </w:rPr>
        <w:t>，</w:t>
      </w:r>
    </w:p>
    <w:p>
      <w:pPr>
        <w:tabs>
          <w:tab w:val="left" w:pos="3475"/>
        </w:tabs>
        <w:spacing w:before="87" w:line="240" w:lineRule="auto"/>
        <w:ind w:left="2375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sz w:val="21"/>
        </w:rPr>
        <w:t>W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sz w:val="21"/>
        </w:rPr>
        <w:t>2</w:t>
      </w:r>
      <w:r>
        <w:rPr>
          <w:rFonts w:ascii="Times New Roman" w:hAnsi="Times New Roman"/>
          <w:spacing w:val="-41"/>
          <w:sz w:val="21"/>
        </w:rPr>
        <w:t xml:space="preserve"> </w:t>
      </w:r>
      <w:r>
        <w:rPr>
          <w:rFonts w:ascii="Symbol" w:hAnsi="Symbol"/>
          <w:spacing w:val="3"/>
          <w:sz w:val="21"/>
        </w:rPr>
        <w:sym w:font="Symbol" w:char="F0B4"/>
      </w:r>
      <w:r>
        <w:rPr>
          <w:rFonts w:ascii="Times New Roman" w:hAnsi="Times New Roman"/>
          <w:spacing w:val="3"/>
          <w:sz w:val="21"/>
        </w:rPr>
        <w:t>10</w:t>
      </w:r>
      <w:r>
        <w:rPr>
          <w:rFonts w:ascii="Times New Roman" w:hAnsi="Times New Roman"/>
          <w:spacing w:val="3"/>
          <w:position w:val="9"/>
          <w:sz w:val="12"/>
        </w:rPr>
        <w:t xml:space="preserve">8 </w:t>
      </w:r>
      <w:r>
        <w:rPr>
          <w:rFonts w:ascii="Times New Roman" w:hAnsi="Times New Roman"/>
          <w:i/>
          <w:sz w:val="21"/>
        </w:rPr>
        <w:t>J</w:t>
      </w:r>
    </w:p>
    <w:p>
      <w:pPr>
        <w:pStyle w:val="4"/>
        <w:tabs>
          <w:tab w:val="left" w:pos="2621"/>
          <w:tab w:val="left" w:pos="4184"/>
        </w:tabs>
        <w:spacing w:line="240" w:lineRule="auto"/>
      </w:pPr>
      <w:r>
        <w:rPr>
          <w:position w:val="2"/>
        </w:rPr>
        <w:t>货车发动机的效率：</w:t>
      </w: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ab/>
      </w:r>
      <w:r>
        <w:rPr>
          <w:rFonts w:ascii="Symbol" w:hAnsi="Symbol" w:eastAsia="Symbol"/>
          <w:spacing w:val="3"/>
        </w:rPr>
        <w:sym w:font="Symbol" w:char="F0B4"/>
      </w:r>
      <w:r>
        <w:rPr>
          <w:rFonts w:ascii="Times New Roman" w:hAnsi="Times New Roman" w:eastAsia="Times New Roman"/>
          <w:spacing w:val="3"/>
        </w:rPr>
        <w:t>100%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ab/>
      </w:r>
      <w:r>
        <w:rPr>
          <w:rFonts w:ascii="Symbol" w:hAnsi="Symbol" w:eastAsia="Symbol"/>
          <w:spacing w:val="3"/>
        </w:rPr>
        <w:sym w:font="Symbol" w:char="F0B4"/>
      </w:r>
      <w:r>
        <w:rPr>
          <w:rFonts w:ascii="Times New Roman" w:hAnsi="Times New Roman" w:eastAsia="Times New Roman"/>
          <w:spacing w:val="3"/>
        </w:rPr>
        <w:t xml:space="preserve">100%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40%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rPr>
          <w:position w:val="2"/>
        </w:rPr>
        <w:t>。</w:t>
      </w:r>
    </w:p>
    <w:p>
      <w:pPr>
        <w:tabs>
          <w:tab w:val="left" w:pos="3457"/>
        </w:tabs>
        <w:spacing w:line="240" w:lineRule="auto"/>
        <w:ind w:left="2376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32080" cy="6350"/>
                <wp:effectExtent l="0" t="0" r="0" b="0"/>
                <wp:docPr id="67" name="组合 1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2080" cy="6350"/>
                          <a:chOff x="0" y="0"/>
                          <a:chExt cx="208" cy="10"/>
                        </a:xfrm>
                      </wpg:grpSpPr>
                      <wps:wsp>
                        <wps:cNvPr id="66" name="直线 109"/>
                        <wps:cNvCnPr/>
                        <wps:spPr>
                          <a:xfrm>
                            <a:off x="0" y="5"/>
                            <a:ext cx="20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8" o:spid="_x0000_s1026" o:spt="203" style="height:0.5pt;width:10.4pt;" coordsize="208,10" o:gfxdata="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BAdH2DSAAAAAgEAAA8AAAAAAAAAAQAgAAAAIgAAAGRycy9kb3ducmV2LnhtbFBLAQIUABQA&#10;AAAIAIdO4kDRakyX9gEAADAEAAAOAAAAAAAAAAEAIAAAACEBAABkcnMvZTJvRG9jLnhtbFBLBQYA&#10;AAAABgAGAFkBAACJBQAAAAA=&#10;">
                <o:lock v:ext="edit" aspectratio="f"/>
                <v:line id="直线 109" o:spid="_x0000_s1026" o:spt="20" style="position:absolute;left:0;top:5;height:0;width:207;" filled="f" stroked="t" coordsize="21600,21600" o:gfxdata="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DgJAbsAAADb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449580" cy="6350"/>
                <wp:effectExtent l="0" t="0" r="0" b="0"/>
                <wp:docPr id="113" name="组合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80" cy="6350"/>
                          <a:chOff x="0" y="0"/>
                          <a:chExt cx="708" cy="10"/>
                        </a:xfrm>
                      </wpg:grpSpPr>
                      <wps:wsp>
                        <wps:cNvPr id="112" name="直线 111"/>
                        <wps:cNvCnPr/>
                        <wps:spPr>
                          <a:xfrm>
                            <a:off x="0" y="5"/>
                            <a:ext cx="707" cy="0"/>
                          </a:xfrm>
                          <a:prstGeom prst="line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0" o:spid="_x0000_s1026" o:spt="203" style="height:0.5pt;width:35.4pt;" coordsize="708,10" o:gfxdata="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RR9Z9IAAAACAQAADwAAAAAAAAABACAAAAAiAAAAZHJzL2Rvd25yZXYueG1sUEsB&#10;AhQAFAAAAAgAh07iQFY74sL7AQAAMgQAAA4AAAAAAAAAAQAgAAAAIQEAAGRycy9lMm9Eb2MueG1s&#10;UEsFBgAAAAAGAAYAWQEAAI4FAAAAAA==&#10;">
                <o:lock v:ext="edit" aspectratio="f"/>
                <v:line id="直线 111" o:spid="_x0000_s1026" o:spt="20" style="position:absolute;left:0;top:5;height:0;width:707;" filled="f" stroked="t" coordsize="21600,21600" o:gfxdata="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jy1B2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3473"/>
        </w:tabs>
        <w:spacing w:before="0" w:line="240" w:lineRule="auto"/>
        <w:ind w:left="2407" w:right="0" w:firstLine="0"/>
        <w:jc w:val="left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sz w:val="21"/>
        </w:rPr>
        <w:t>Q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sz w:val="21"/>
        </w:rPr>
        <w:t>5</w:t>
      </w:r>
      <w:r>
        <w:rPr>
          <w:rFonts w:ascii="Times New Roman" w:hAnsi="Times New Roman"/>
          <w:spacing w:val="-43"/>
          <w:sz w:val="21"/>
        </w:rPr>
        <w:t xml:space="preserve"> </w:t>
      </w:r>
      <w:r>
        <w:rPr>
          <w:rFonts w:ascii="Symbol" w:hAnsi="Symbol"/>
          <w:spacing w:val="3"/>
          <w:sz w:val="21"/>
        </w:rPr>
        <w:sym w:font="Symbol" w:char="F0B4"/>
      </w:r>
      <w:r>
        <w:rPr>
          <w:rFonts w:ascii="Times New Roman" w:hAnsi="Times New Roman"/>
          <w:spacing w:val="3"/>
          <w:sz w:val="21"/>
        </w:rPr>
        <w:t>10</w:t>
      </w:r>
      <w:r>
        <w:rPr>
          <w:rFonts w:ascii="Times New Roman" w:hAnsi="Times New Roman"/>
          <w:spacing w:val="3"/>
          <w:position w:val="9"/>
          <w:sz w:val="12"/>
        </w:rPr>
        <w:t xml:space="preserve">8 </w:t>
      </w:r>
      <w:r>
        <w:rPr>
          <w:rFonts w:ascii="Times New Roman" w:hAnsi="Times New Roman"/>
          <w:i/>
          <w:sz w:val="21"/>
        </w:rPr>
        <w:t>J</w:t>
      </w:r>
    </w:p>
    <w:p>
      <w:pPr>
        <w:pStyle w:val="4"/>
        <w:spacing w:before="105" w:line="240" w:lineRule="auto"/>
      </w:pPr>
      <w:r>
        <w:rPr>
          <w:spacing w:val="-22"/>
          <w:w w:val="99"/>
        </w:rPr>
        <w:t>故答案为：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）货车受到的牵引力为</w:t>
      </w:r>
      <w:r>
        <w:rPr>
          <w:spacing w:val="-66"/>
        </w:rPr>
        <w:t xml:space="preserve"> </w:t>
      </w:r>
      <w:r>
        <w:rPr>
          <w:rFonts w:ascii="Times New Roman" w:eastAsia="Times New Roman"/>
          <w:spacing w:val="-2"/>
          <w:w w:val="102"/>
          <w:position w:val="-3"/>
        </w:rPr>
        <w:t>200</w:t>
      </w:r>
      <w:r>
        <w:rPr>
          <w:rFonts w:ascii="Times New Roman" w:eastAsia="Times New Roman"/>
          <w:spacing w:val="11"/>
          <w:w w:val="102"/>
          <w:position w:val="-3"/>
        </w:rPr>
        <w:t>0</w:t>
      </w:r>
      <w:r>
        <w:rPr>
          <w:rFonts w:ascii="Times New Roman" w:eastAsia="Times New Roman"/>
          <w:i/>
          <w:w w:val="102"/>
          <w:position w:val="-3"/>
        </w:rPr>
        <w:t>N</w:t>
      </w:r>
      <w:r>
        <w:rPr>
          <w:rFonts w:ascii="Times New Roman" w:eastAsia="Times New Roman"/>
          <w:i/>
          <w:spacing w:val="16"/>
          <w:position w:val="-3"/>
        </w:rPr>
        <w:t xml:space="preserve"> 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）货车匀速行驶的速度</w:t>
      </w:r>
      <w:r>
        <w:rPr>
          <w:spacing w:val="-66"/>
        </w:rPr>
        <w:t xml:space="preserve"> </w:t>
      </w:r>
      <w:r>
        <w:rPr>
          <w:rFonts w:ascii="Times New Roman" w:eastAsia="Times New Roman"/>
          <w:spacing w:val="-2"/>
          <w:w w:val="102"/>
          <w:position w:val="-3"/>
        </w:rPr>
        <w:t>25</w:t>
      </w:r>
      <w:r>
        <w:rPr>
          <w:rFonts w:ascii="Times New Roman" w:eastAsia="Times New Roman"/>
          <w:i/>
          <w:w w:val="102"/>
          <w:position w:val="-3"/>
        </w:rPr>
        <w:t>m</w:t>
      </w:r>
      <w:r>
        <w:rPr>
          <w:rFonts w:ascii="Times New Roman" w:eastAsia="Times New Roman"/>
          <w:i/>
          <w:spacing w:val="-10"/>
          <w:position w:val="-3"/>
        </w:rPr>
        <w:t xml:space="preserve"> </w:t>
      </w:r>
      <w:r>
        <w:rPr>
          <w:rFonts w:ascii="Times New Roman" w:eastAsia="Times New Roman"/>
          <w:w w:val="102"/>
          <w:position w:val="-3"/>
        </w:rPr>
        <w:t>/</w:t>
      </w:r>
      <w:r>
        <w:rPr>
          <w:rFonts w:ascii="Times New Roman" w:eastAsia="Times New Roman"/>
          <w:position w:val="-3"/>
        </w:rPr>
        <w:t xml:space="preserve"> </w:t>
      </w:r>
      <w:r>
        <w:rPr>
          <w:rFonts w:ascii="Times New Roman" w:eastAsia="Times New Roman"/>
          <w:i/>
          <w:w w:val="102"/>
          <w:position w:val="-3"/>
        </w:rPr>
        <w:t>s</w:t>
      </w:r>
      <w:r>
        <w:rPr>
          <w:rFonts w:ascii="Times New Roman" w:eastAsia="Times New Roman"/>
          <w:i/>
          <w:spacing w:val="-10"/>
          <w:position w:val="-3"/>
        </w:rPr>
        <w:t xml:space="preserve"> </w:t>
      </w:r>
      <w:r>
        <w:rPr>
          <w:w w:val="99"/>
        </w:rPr>
        <w:t>；</w:t>
      </w:r>
    </w:p>
    <w:p>
      <w:pPr>
        <w:pStyle w:val="4"/>
        <w:spacing w:before="72" w:line="240" w:lineRule="auto"/>
      </w:pPr>
      <w:r>
        <w:rPr>
          <w:spacing w:val="-1"/>
          <w:w w:val="99"/>
          <w:position w:val="1"/>
        </w:rPr>
        <w:t>（</w:t>
      </w:r>
      <w:r>
        <w:rPr>
          <w:rFonts w:ascii="Times New Roman" w:hAnsi="Times New Roman" w:eastAsia="Times New Roman"/>
          <w:spacing w:val="1"/>
          <w:w w:val="99"/>
          <w:position w:val="1"/>
        </w:rPr>
        <w:t>3</w:t>
      </w:r>
      <w:r>
        <w:rPr>
          <w:spacing w:val="16"/>
          <w:w w:val="99"/>
          <w:position w:val="1"/>
        </w:rPr>
        <w:t>）</w:t>
      </w:r>
      <w:r>
        <w:rPr>
          <w:rFonts w:ascii="Times New Roman" w:hAnsi="Times New Roman" w:eastAsia="Times New Roman"/>
          <w:spacing w:val="-2"/>
          <w:w w:val="99"/>
        </w:rPr>
        <w:t>1</w:t>
      </w:r>
      <w:r>
        <w:rPr>
          <w:rFonts w:ascii="Times New Roman" w:hAnsi="Times New Roman" w:eastAsia="Times New Roman"/>
          <w:spacing w:val="1"/>
          <w:w w:val="99"/>
        </w:rPr>
        <w:t>0</w:t>
      </w:r>
      <w:r>
        <w:rPr>
          <w:rFonts w:ascii="Times New Roman" w:hAnsi="Times New Roman" w:eastAsia="Times New Roman"/>
          <w:i/>
          <w:spacing w:val="-3"/>
          <w:w w:val="99"/>
        </w:rPr>
        <w:t>k</w:t>
      </w:r>
      <w:r>
        <w:rPr>
          <w:rFonts w:ascii="Times New Roman" w:hAnsi="Times New Roman" w:eastAsia="Times New Roman"/>
          <w:i/>
          <w:w w:val="99"/>
        </w:rPr>
        <w:t>g</w:t>
      </w:r>
      <w:r>
        <w:rPr>
          <w:rFonts w:ascii="Times New Roman" w:hAnsi="Times New Roman" w:eastAsia="Times New Roman"/>
          <w:i/>
        </w:rPr>
        <w:t xml:space="preserve"> </w:t>
      </w:r>
      <w:r>
        <w:rPr>
          <w:spacing w:val="2"/>
          <w:w w:val="99"/>
          <w:position w:val="1"/>
        </w:rPr>
        <w:t>汽油完全燃烧放出的热量</w:t>
      </w:r>
      <w:r>
        <w:rPr>
          <w:rFonts w:ascii="Times New Roman" w:hAnsi="Times New Roman" w:eastAsia="Times New Roman"/>
          <w:w w:val="99"/>
          <w:position w:val="-3"/>
        </w:rPr>
        <w:t>5.0</w:t>
      </w:r>
      <w:r>
        <w:rPr>
          <w:rFonts w:ascii="Times New Roman" w:hAnsi="Times New Roman" w:eastAsia="Times New Roman"/>
          <w:spacing w:val="-24"/>
          <w:position w:val="-3"/>
        </w:rPr>
        <w:t xml:space="preserve"> </w:t>
      </w:r>
      <w:r>
        <w:rPr>
          <w:rFonts w:ascii="Symbol" w:hAnsi="Symbol" w:eastAsia="Symbol"/>
          <w:spacing w:val="9"/>
          <w:w w:val="99"/>
          <w:position w:val="-3"/>
        </w:rPr>
        <w:sym w:font="Symbol" w:char="F0B4"/>
      </w:r>
      <w:r>
        <w:rPr>
          <w:rFonts w:ascii="Times New Roman" w:hAnsi="Times New Roman" w:eastAsia="Times New Roman"/>
          <w:w w:val="99"/>
          <w:position w:val="-3"/>
        </w:rPr>
        <w:t>1</w:t>
      </w:r>
      <w:r>
        <w:rPr>
          <w:rFonts w:ascii="Times New Roman" w:hAnsi="Times New Roman" w:eastAsia="Times New Roman"/>
          <w:spacing w:val="5"/>
          <w:w w:val="99"/>
          <w:position w:val="-3"/>
        </w:rPr>
        <w:t>0</w:t>
      </w:r>
      <w:r>
        <w:rPr>
          <w:rFonts w:ascii="Times New Roman" w:hAnsi="Times New Roman" w:eastAsia="Times New Roman"/>
          <w:w w:val="100"/>
          <w:position w:val="5"/>
          <w:sz w:val="12"/>
        </w:rPr>
        <w:t>8</w:t>
      </w:r>
      <w:r>
        <w:rPr>
          <w:rFonts w:ascii="Times New Roman" w:hAnsi="Times New Roman" w:eastAsia="Times New Roman"/>
          <w:spacing w:val="7"/>
          <w:position w:val="5"/>
          <w:sz w:val="12"/>
        </w:rPr>
        <w:t xml:space="preserve"> </w:t>
      </w:r>
      <w:r>
        <w:rPr>
          <w:rFonts w:ascii="Times New Roman" w:hAnsi="Times New Roman" w:eastAsia="Times New Roman"/>
          <w:i/>
          <w:w w:val="99"/>
          <w:position w:val="-3"/>
        </w:rPr>
        <w:t>J</w:t>
      </w:r>
      <w:r>
        <w:rPr>
          <w:rFonts w:ascii="Times New Roman" w:hAnsi="Times New Roman" w:eastAsia="Times New Roman"/>
          <w:i/>
          <w:spacing w:val="19"/>
          <w:position w:val="-3"/>
        </w:rPr>
        <w:t xml:space="preserve"> </w:t>
      </w:r>
      <w:r>
        <w:rPr>
          <w:spacing w:val="-104"/>
          <w:w w:val="99"/>
          <w:position w:val="1"/>
        </w:rPr>
        <w:t>；</w:t>
      </w:r>
      <w:r>
        <w:rPr>
          <w:spacing w:val="2"/>
          <w:w w:val="99"/>
          <w:position w:val="1"/>
        </w:rPr>
        <w:t>（</w:t>
      </w:r>
      <w:r>
        <w:rPr>
          <w:rFonts w:ascii="Times New Roman" w:hAnsi="Times New Roman" w:eastAsia="Times New Roman"/>
          <w:spacing w:val="-2"/>
          <w:w w:val="99"/>
          <w:position w:val="1"/>
        </w:rPr>
        <w:t>4</w:t>
      </w:r>
      <w:r>
        <w:rPr>
          <w:spacing w:val="-1"/>
          <w:w w:val="99"/>
          <w:position w:val="1"/>
        </w:rPr>
        <w:t>）货车发动机的效率</w:t>
      </w:r>
      <w:r>
        <w:rPr>
          <w:spacing w:val="-67"/>
          <w:position w:val="1"/>
        </w:rPr>
        <w:t xml:space="preserve"> </w:t>
      </w:r>
      <w:r>
        <w:rPr>
          <w:rFonts w:ascii="Times New Roman" w:hAnsi="Times New Roman" w:eastAsia="Times New Roman"/>
          <w:spacing w:val="-5"/>
          <w:w w:val="102"/>
          <w:position w:val="-1"/>
        </w:rPr>
        <w:t>40</w:t>
      </w:r>
      <w:r>
        <w:rPr>
          <w:rFonts w:ascii="Times New Roman" w:hAnsi="Times New Roman" w:eastAsia="Times New Roman"/>
          <w:w w:val="102"/>
          <w:position w:val="-1"/>
        </w:rPr>
        <w:t>%</w:t>
      </w:r>
      <w:r>
        <w:rPr>
          <w:rFonts w:ascii="Times New Roman" w:hAnsi="Times New Roman" w:eastAsia="Times New Roman"/>
          <w:spacing w:val="-23"/>
          <w:position w:val="-1"/>
        </w:rPr>
        <w:t xml:space="preserve"> </w:t>
      </w:r>
      <w:r>
        <w:rPr>
          <w:w w:val="99"/>
          <w:position w:val="1"/>
        </w:rPr>
        <w:t>。</w:t>
      </w:r>
    </w:p>
    <w:p>
      <w:pPr>
        <w:pStyle w:val="4"/>
        <w:spacing w:before="71" w:line="240" w:lineRule="auto"/>
      </w:pPr>
      <w:r>
        <w:rPr>
          <w:rFonts w:ascii="Times New Roman" w:eastAsia="Times New Roman"/>
        </w:rPr>
        <w:t>15</w:t>
      </w:r>
      <w:r>
        <w:t>．</w:t>
      </w:r>
    </w:p>
    <w:p>
      <w:pPr>
        <w:pStyle w:val="4"/>
        <w:spacing w:before="57" w:line="240" w:lineRule="auto"/>
        <w:rPr>
          <w:rFonts w:ascii="Times New Roman" w:eastAsia="Times New Roman"/>
          <w:i/>
        </w:rPr>
      </w:pPr>
      <w:r>
        <w:rPr>
          <w:spacing w:val="-7"/>
        </w:rPr>
        <w:t xml:space="preserve">【答案】电流表 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6"/>
        </w:rPr>
        <w:t>的示数可能为</w:t>
      </w:r>
      <w:r>
        <w:rPr>
          <w:rFonts w:ascii="Times New Roman" w:eastAsia="Times New Roman"/>
          <w:position w:val="-3"/>
        </w:rPr>
        <w:t>0.65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35"/>
        </w:rPr>
        <w:t>或</w:t>
      </w:r>
      <w:r>
        <w:rPr>
          <w:rFonts w:ascii="Times New Roman" w:eastAsia="Times New Roman"/>
          <w:position w:val="-3"/>
        </w:rPr>
        <w:t>0.7</w:t>
      </w:r>
      <w:r>
        <w:rPr>
          <w:rFonts w:ascii="Times New Roman" w:eastAsia="Times New Roman"/>
          <w:i/>
          <w:position w:val="-3"/>
        </w:rPr>
        <w:t>A</w:t>
      </w:r>
    </w:p>
    <w:p>
      <w:pPr>
        <w:pStyle w:val="4"/>
        <w:spacing w:before="70" w:line="240" w:lineRule="auto"/>
      </w:pPr>
      <w:r>
        <w:t>【解析】</w:t>
      </w:r>
    </w:p>
    <w:p>
      <w:pPr>
        <w:spacing w:before="57" w:line="240" w:lineRule="auto"/>
        <w:ind w:left="119" w:right="1797" w:firstLine="0"/>
        <w:jc w:val="left"/>
        <w:rPr>
          <w:sz w:val="21"/>
        </w:rPr>
      </w:pPr>
      <w:r>
        <w:rPr>
          <w:spacing w:val="-8"/>
          <w:sz w:val="21"/>
        </w:rPr>
        <w:t xml:space="preserve">画出等效电路图，如图所示， </w:t>
      </w:r>
      <w:r>
        <w:rPr>
          <w:rFonts w:asci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eastAsia="Times New Roman"/>
          <w:spacing w:val="-16"/>
          <w:position w:val="-8"/>
          <w:sz w:val="13"/>
        </w:rPr>
        <w:t xml:space="preserve">1 </w:t>
      </w:r>
      <w:r>
        <w:rPr>
          <w:spacing w:val="30"/>
          <w:sz w:val="21"/>
        </w:rPr>
        <w:t>、</w:t>
      </w:r>
      <w:r>
        <w:rPr>
          <w:rFonts w:ascii="Times New Roman" w:eastAsia="Times New Roman"/>
          <w:i/>
          <w:spacing w:val="-6"/>
          <w:position w:val="-2"/>
          <w:sz w:val="22"/>
        </w:rPr>
        <w:t>L</w:t>
      </w:r>
      <w:r>
        <w:rPr>
          <w:rFonts w:ascii="Times New Roman" w:eastAsia="Times New Roman"/>
          <w:spacing w:val="-6"/>
          <w:position w:val="-8"/>
          <w:sz w:val="13"/>
        </w:rPr>
        <w:t xml:space="preserve">2 </w:t>
      </w:r>
      <w:r>
        <w:rPr>
          <w:spacing w:val="30"/>
          <w:sz w:val="21"/>
        </w:rPr>
        <w:t>、</w:t>
      </w:r>
      <w:r>
        <w:rPr>
          <w:rFonts w:ascii="Times New Roman" w:eastAsia="Times New Roman"/>
          <w:i/>
          <w:spacing w:val="-11"/>
          <w:position w:val="-2"/>
          <w:sz w:val="22"/>
        </w:rPr>
        <w:t>L</w:t>
      </w:r>
      <w:r>
        <w:rPr>
          <w:rFonts w:ascii="Times New Roman" w:eastAsia="Times New Roman"/>
          <w:spacing w:val="-11"/>
          <w:position w:val="-8"/>
          <w:sz w:val="13"/>
        </w:rPr>
        <w:t xml:space="preserve">3 </w:t>
      </w:r>
      <w:r>
        <w:rPr>
          <w:spacing w:val="-12"/>
          <w:sz w:val="21"/>
        </w:rPr>
        <w:t xml:space="preserve">并联，电流表 </w:t>
      </w:r>
      <w:r>
        <w:rPr>
          <w:rFonts w:ascii="Times New Roman" w:eastAsia="Times New Roman"/>
          <w:i/>
          <w:spacing w:val="-20"/>
          <w:position w:val="-2"/>
          <w:sz w:val="22"/>
        </w:rPr>
        <w:t>A</w:t>
      </w:r>
      <w:r>
        <w:rPr>
          <w:rFonts w:ascii="Times New Roman" w:eastAsia="Times New Roman"/>
          <w:spacing w:val="-20"/>
          <w:position w:val="-8"/>
          <w:sz w:val="13"/>
        </w:rPr>
        <w:t xml:space="preserve">1 </w:t>
      </w:r>
      <w:r>
        <w:rPr>
          <w:spacing w:val="-13"/>
          <w:sz w:val="21"/>
        </w:rPr>
        <w:t xml:space="preserve">测量通过 </w:t>
      </w:r>
      <w:r>
        <w:rPr>
          <w:rFonts w:ascii="Times New Roman" w:eastAsia="Times New Roman"/>
          <w:i/>
          <w:spacing w:val="-6"/>
          <w:position w:val="-2"/>
          <w:sz w:val="22"/>
        </w:rPr>
        <w:t>L</w:t>
      </w:r>
      <w:r>
        <w:rPr>
          <w:rFonts w:ascii="Times New Roman" w:eastAsia="Times New Roman"/>
          <w:spacing w:val="-6"/>
          <w:position w:val="-8"/>
          <w:sz w:val="13"/>
        </w:rPr>
        <w:t xml:space="preserve">2 </w:t>
      </w:r>
      <w:r>
        <w:rPr>
          <w:spacing w:val="30"/>
          <w:sz w:val="21"/>
        </w:rPr>
        <w:t>、</w:t>
      </w:r>
      <w:r>
        <w:rPr>
          <w:rFonts w:ascii="Times New Roman" w:eastAsia="Times New Roman"/>
          <w:i/>
          <w:spacing w:val="-11"/>
          <w:position w:val="-2"/>
          <w:sz w:val="22"/>
        </w:rPr>
        <w:t>L</w:t>
      </w:r>
      <w:r>
        <w:rPr>
          <w:rFonts w:ascii="Times New Roman" w:eastAsia="Times New Roman"/>
          <w:spacing w:val="-11"/>
          <w:position w:val="-8"/>
          <w:sz w:val="13"/>
        </w:rPr>
        <w:t xml:space="preserve">3 </w:t>
      </w:r>
      <w:r>
        <w:rPr>
          <w:spacing w:val="-3"/>
          <w:sz w:val="21"/>
        </w:rPr>
        <w:t>的电流之和，电</w:t>
      </w:r>
      <w:r>
        <w:rPr>
          <w:spacing w:val="-19"/>
          <w:sz w:val="21"/>
        </w:rPr>
        <w:t xml:space="preserve">流表 </w:t>
      </w:r>
      <w:r>
        <w:rPr>
          <w:rFonts w:ascii="Times New Roman" w:eastAsia="Times New Roman"/>
          <w:i/>
          <w:spacing w:val="-11"/>
          <w:position w:val="-2"/>
          <w:sz w:val="22"/>
        </w:rPr>
        <w:t>A</w:t>
      </w:r>
      <w:r>
        <w:rPr>
          <w:rFonts w:ascii="Times New Roman" w:eastAsia="Times New Roman"/>
          <w:spacing w:val="-11"/>
          <w:position w:val="-8"/>
          <w:sz w:val="13"/>
        </w:rPr>
        <w:t xml:space="preserve">2 </w:t>
      </w:r>
      <w:r>
        <w:rPr>
          <w:spacing w:val="-13"/>
          <w:sz w:val="21"/>
        </w:rPr>
        <w:t xml:space="preserve">测量通过 </w:t>
      </w:r>
      <w:r>
        <w:rPr>
          <w:rFonts w:asci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eastAsia="Times New Roman"/>
          <w:spacing w:val="-16"/>
          <w:position w:val="-8"/>
          <w:sz w:val="13"/>
        </w:rPr>
        <w:t xml:space="preserve">1  </w:t>
      </w:r>
      <w:r>
        <w:rPr>
          <w:spacing w:val="-29"/>
          <w:sz w:val="21"/>
        </w:rPr>
        <w:t xml:space="preserve">、 </w:t>
      </w:r>
      <w:r>
        <w:rPr>
          <w:rFonts w:ascii="Times New Roman" w:eastAsia="Times New Roman"/>
          <w:i/>
          <w:spacing w:val="-6"/>
          <w:position w:val="-2"/>
          <w:sz w:val="22"/>
        </w:rPr>
        <w:t>L</w:t>
      </w:r>
      <w:r>
        <w:rPr>
          <w:rFonts w:ascii="Times New Roman" w:eastAsia="Times New Roman"/>
          <w:spacing w:val="-6"/>
          <w:position w:val="-8"/>
          <w:sz w:val="13"/>
        </w:rPr>
        <w:t xml:space="preserve">2 </w:t>
      </w:r>
      <w:r>
        <w:rPr>
          <w:sz w:val="21"/>
        </w:rPr>
        <w:t>的电流之和；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9" w:line="240" w:lineRule="auto"/>
        <w:ind w:left="0"/>
        <w:rPr>
          <w:sz w:val="27"/>
        </w:rPr>
      </w:pPr>
    </w:p>
    <w:p>
      <w:pPr>
        <w:pStyle w:val="4"/>
        <w:spacing w:line="240" w:lineRule="auto"/>
        <w:rPr>
          <w:sz w:val="20"/>
        </w:rPr>
      </w:pPr>
      <w:r>
        <w:rPr>
          <w:sz w:val="20"/>
        </w:rPr>
        <w:drawing>
          <wp:inline distT="0" distB="0" distL="0" distR="0">
            <wp:extent cx="1447800" cy="1447800"/>
            <wp:effectExtent l="0" t="0" r="0" b="0"/>
            <wp:docPr id="49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image24.jpe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48197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79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①若互换 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 xml:space="preserve">的位置，两电流表 </w:t>
      </w:r>
      <w:r>
        <w:rPr>
          <w:rFonts w:ascii="Times New Roman" w:hAnsi="Times New Roman" w:eastAsia="Times New Roman"/>
          <w:i/>
          <w:position w:val="-2"/>
          <w:sz w:val="22"/>
        </w:rPr>
        <w:t>A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sz w:val="21"/>
        </w:rPr>
        <w:t xml:space="preserve">和 </w:t>
      </w:r>
      <w:r>
        <w:rPr>
          <w:rFonts w:ascii="Times New Roman" w:hAnsi="Times New Roman" w:eastAsia="Times New Roman"/>
          <w:i/>
          <w:position w:val="-2"/>
          <w:sz w:val="22"/>
        </w:rPr>
        <w:t>A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>的示数不变，由并联电路的特点和欧姆定律可知，</w:t>
      </w:r>
    </w:p>
    <w:p>
      <w:pPr>
        <w:spacing w:before="70" w:line="240" w:lineRule="auto"/>
        <w:ind w:left="162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sz w:val="21"/>
        </w:rPr>
        <w:t xml:space="preserve">、 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 xml:space="preserve">的电阻相等，即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>；</w:t>
      </w:r>
    </w:p>
    <w:p>
      <w:pPr>
        <w:spacing w:before="70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因为电流表 </w:t>
      </w:r>
      <w:r>
        <w:rPr>
          <w:rFonts w:ascii="Times New Roman" w:hAnsi="Times New Roman" w:eastAsia="Times New Roman"/>
          <w:i/>
          <w:position w:val="-2"/>
          <w:sz w:val="22"/>
        </w:rPr>
        <w:t>A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 xml:space="preserve">的示数为 </w:t>
      </w:r>
      <w:r>
        <w:rPr>
          <w:rFonts w:ascii="Times New Roman" w:hAnsi="Times New Roman" w:eastAsia="Times New Roman"/>
          <w:position w:val="-3"/>
          <w:sz w:val="21"/>
        </w:rPr>
        <w:t>0.5</w:t>
      </w:r>
      <w:r>
        <w:rPr>
          <w:rFonts w:ascii="Times New Roman" w:hAnsi="Times New Roman" w:eastAsia="Times New Roman"/>
          <w:i/>
          <w:position w:val="-3"/>
          <w:sz w:val="21"/>
        </w:rPr>
        <w:t xml:space="preserve">A </w:t>
      </w:r>
      <w:r>
        <w:rPr>
          <w:sz w:val="21"/>
        </w:rPr>
        <w:t xml:space="preserve">， 且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>， 所以由并联电路的特点和欧姆定律可知</w:t>
      </w:r>
    </w:p>
    <w:p>
      <w:pPr>
        <w:spacing w:before="67" w:line="240" w:lineRule="auto"/>
        <w:ind w:left="163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1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2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0.25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position w:val="3"/>
          <w:sz w:val="21"/>
        </w:rPr>
        <w:t>；</w:t>
      </w:r>
    </w:p>
    <w:p>
      <w:pPr>
        <w:spacing w:before="70" w:line="240" w:lineRule="auto"/>
        <w:ind w:left="120" w:right="2860" w:firstLine="0"/>
        <w:jc w:val="left"/>
        <w:rPr>
          <w:sz w:val="21"/>
        </w:rPr>
      </w:pPr>
      <w:r>
        <w:rPr>
          <w:spacing w:val="-9"/>
          <w:position w:val="4"/>
          <w:sz w:val="21"/>
        </w:rPr>
        <w:t xml:space="preserve">因为电流表 </w:t>
      </w:r>
      <w:r>
        <w:rPr>
          <w:rFonts w:ascii="Times New Roman" w:hAnsi="Times New Roman" w:eastAsia="Times New Roman"/>
          <w:i/>
          <w:spacing w:val="-20"/>
          <w:position w:val="1"/>
          <w:sz w:val="22"/>
        </w:rPr>
        <w:t>A</w:t>
      </w:r>
      <w:r>
        <w:rPr>
          <w:rFonts w:ascii="Times New Roman" w:hAnsi="Times New Roman" w:eastAsia="Times New Roman"/>
          <w:spacing w:val="-20"/>
          <w:position w:val="-4"/>
          <w:sz w:val="13"/>
        </w:rPr>
        <w:t xml:space="preserve">1 </w:t>
      </w:r>
      <w:r>
        <w:rPr>
          <w:spacing w:val="8"/>
          <w:position w:val="4"/>
          <w:sz w:val="21"/>
        </w:rPr>
        <w:t>的示数为</w:t>
      </w:r>
      <w:r>
        <w:rPr>
          <w:rFonts w:ascii="Times New Roman" w:hAnsi="Times New Roman" w:eastAsia="Times New Roman"/>
          <w:sz w:val="21"/>
        </w:rPr>
        <w:t>0.4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pacing w:val="-20"/>
          <w:position w:val="4"/>
          <w:sz w:val="21"/>
        </w:rPr>
        <w:t xml:space="preserve">，则 </w:t>
      </w:r>
      <w:r>
        <w:rPr>
          <w:rFonts w:ascii="Times New Roman" w:hAnsi="Times New Roman" w:eastAsia="Times New Roman"/>
          <w:i/>
          <w:spacing w:val="3"/>
          <w:position w:val="1"/>
          <w:sz w:val="22"/>
        </w:rPr>
        <w:t>I</w:t>
      </w:r>
      <w:r>
        <w:rPr>
          <w:rFonts w:ascii="Times New Roman" w:hAnsi="Times New Roman" w:eastAsia="Times New Roman"/>
          <w:spacing w:val="3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2B"/>
      </w:r>
      <w:r>
        <w:rPr>
          <w:rFonts w:ascii="Times New Roman" w:hAnsi="Times New Roman" w:eastAsia="Times New Roman"/>
          <w:position w:val="1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1"/>
          <w:sz w:val="22"/>
        </w:rPr>
        <w:t>I</w:t>
      </w:r>
      <w:r>
        <w:rPr>
          <w:rFonts w:ascii="Times New Roman" w:hAnsi="Times New Roman" w:eastAsia="Times New Roman"/>
          <w:position w:val="-4"/>
          <w:sz w:val="13"/>
        </w:rPr>
        <w:t xml:space="preserve">3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0.4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spacing w:val="-20"/>
          <w:position w:val="4"/>
          <w:sz w:val="21"/>
        </w:rPr>
        <w:t xml:space="preserve">；因 </w:t>
      </w:r>
      <w:r>
        <w:rPr>
          <w:rFonts w:ascii="Times New Roman" w:hAnsi="Times New Roman" w:eastAsia="Times New Roman"/>
          <w:i/>
          <w:spacing w:val="4"/>
          <w:position w:val="1"/>
          <w:sz w:val="22"/>
        </w:rPr>
        <w:t>I</w:t>
      </w:r>
      <w:r>
        <w:rPr>
          <w:rFonts w:ascii="Times New Roman" w:hAnsi="Times New Roman" w:eastAsia="Times New Roman"/>
          <w:spacing w:val="4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0.25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spacing w:val="-20"/>
          <w:position w:val="4"/>
          <w:sz w:val="21"/>
        </w:rPr>
        <w:t xml:space="preserve">，则 </w:t>
      </w:r>
      <w:r>
        <w:rPr>
          <w:rFonts w:ascii="Times New Roman" w:hAnsi="Times New Roman" w:eastAsia="Times New Roman"/>
          <w:i/>
          <w:spacing w:val="2"/>
          <w:position w:val="1"/>
          <w:sz w:val="22"/>
        </w:rPr>
        <w:t>I</w:t>
      </w:r>
      <w:r>
        <w:rPr>
          <w:rFonts w:ascii="Times New Roman" w:hAnsi="Times New Roman" w:eastAsia="Times New Roman"/>
          <w:spacing w:val="2"/>
          <w:position w:val="-4"/>
          <w:sz w:val="13"/>
        </w:rPr>
        <w:t xml:space="preserve">3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0.15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position w:val="4"/>
          <w:sz w:val="21"/>
        </w:rPr>
        <w:t xml:space="preserve">； </w:t>
      </w:r>
      <w:r>
        <w:rPr>
          <w:sz w:val="21"/>
        </w:rPr>
        <w:t>所以干路上的电流：</w:t>
      </w:r>
    </w:p>
    <w:p>
      <w:pPr>
        <w:spacing w:before="0" w:line="240" w:lineRule="auto"/>
        <w:ind w:left="163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2"/>
        </w:rPr>
        <w:t xml:space="preserve">I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1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2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3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0.25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0.25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0.15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0.65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position w:val="3"/>
          <w:sz w:val="21"/>
        </w:rPr>
        <w:t>；</w:t>
      </w:r>
    </w:p>
    <w:p>
      <w:pPr>
        <w:spacing w:before="71" w:line="240" w:lineRule="auto"/>
        <w:ind w:left="120" w:right="0" w:firstLine="0"/>
        <w:jc w:val="left"/>
        <w:rPr>
          <w:sz w:val="21"/>
        </w:rPr>
      </w:pPr>
      <w:r>
        <w:rPr>
          <w:sz w:val="21"/>
        </w:rPr>
        <w:t xml:space="preserve">②若互换 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>、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3 </w:t>
      </w:r>
      <w:r>
        <w:rPr>
          <w:sz w:val="21"/>
        </w:rPr>
        <w:t xml:space="preserve">的位置，两电流表 </w:t>
      </w:r>
      <w:r>
        <w:rPr>
          <w:rFonts w:ascii="Times New Roman" w:hAnsi="Times New Roman" w:eastAsia="Times New Roman"/>
          <w:i/>
          <w:position w:val="-2"/>
          <w:sz w:val="22"/>
        </w:rPr>
        <w:t>A</w:t>
      </w:r>
      <w:r>
        <w:rPr>
          <w:rFonts w:ascii="Times New Roman" w:hAnsi="Times New Roman" w:eastAsia="Times New Roman"/>
          <w:position w:val="-8"/>
          <w:sz w:val="13"/>
        </w:rPr>
        <w:t xml:space="preserve">1 </w:t>
      </w:r>
      <w:r>
        <w:rPr>
          <w:sz w:val="21"/>
        </w:rPr>
        <w:t xml:space="preserve">和 </w:t>
      </w:r>
      <w:r>
        <w:rPr>
          <w:rFonts w:ascii="Times New Roman" w:hAnsi="Times New Roman" w:eastAsia="Times New Roman"/>
          <w:i/>
          <w:position w:val="-2"/>
          <w:sz w:val="22"/>
        </w:rPr>
        <w:t>A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>的示数不变，由并联电路的特点和欧姆定律可知，</w:t>
      </w:r>
    </w:p>
    <w:p>
      <w:pPr>
        <w:spacing w:before="71" w:line="240" w:lineRule="auto"/>
        <w:ind w:left="164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sz w:val="21"/>
        </w:rPr>
        <w:t xml:space="preserve">、 </w:t>
      </w:r>
      <w:r>
        <w:rPr>
          <w:rFonts w:ascii="Times New Roman" w:hAnsi="Times New Roman" w:eastAsia="Times New Roman"/>
          <w:i/>
          <w:position w:val="-2"/>
          <w:sz w:val="22"/>
        </w:rPr>
        <w:t>L</w:t>
      </w:r>
      <w:r>
        <w:rPr>
          <w:rFonts w:ascii="Times New Roman" w:hAnsi="Times New Roman" w:eastAsia="Times New Roman"/>
          <w:position w:val="-8"/>
          <w:sz w:val="13"/>
        </w:rPr>
        <w:t xml:space="preserve">3 </w:t>
      </w:r>
      <w:r>
        <w:rPr>
          <w:sz w:val="21"/>
        </w:rPr>
        <w:t xml:space="preserve">的电阻相等，即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2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-2"/>
          <w:sz w:val="22"/>
        </w:rPr>
        <w:t>R</w:t>
      </w:r>
      <w:r>
        <w:rPr>
          <w:rFonts w:ascii="Times New Roman" w:hAnsi="Times New Roman" w:eastAsia="Times New Roman"/>
          <w:position w:val="-8"/>
          <w:sz w:val="13"/>
        </w:rPr>
        <w:t xml:space="preserve">3 </w:t>
      </w:r>
      <w:r>
        <w:rPr>
          <w:sz w:val="21"/>
        </w:rPr>
        <w:t>；</w:t>
      </w:r>
    </w:p>
    <w:p>
      <w:pPr>
        <w:spacing w:before="68" w:line="240" w:lineRule="auto"/>
        <w:ind w:left="120" w:right="0" w:firstLine="0"/>
        <w:jc w:val="left"/>
        <w:rPr>
          <w:sz w:val="21"/>
        </w:rPr>
      </w:pPr>
      <w:r>
        <w:rPr>
          <w:position w:val="4"/>
          <w:sz w:val="21"/>
        </w:rPr>
        <w:t xml:space="preserve">因为电流表 </w:t>
      </w:r>
      <w:r>
        <w:rPr>
          <w:rFonts w:ascii="Times New Roman" w:hAnsi="Times New Roman" w:eastAsia="Times New Roman"/>
          <w:i/>
          <w:position w:val="1"/>
          <w:sz w:val="22"/>
        </w:rPr>
        <w:t>A</w:t>
      </w:r>
      <w:r>
        <w:rPr>
          <w:rFonts w:ascii="Times New Roman" w:hAnsi="Times New Roman" w:eastAsia="Times New Roman"/>
          <w:position w:val="-4"/>
          <w:sz w:val="13"/>
        </w:rPr>
        <w:t xml:space="preserve">1 </w:t>
      </w:r>
      <w:r>
        <w:rPr>
          <w:position w:val="4"/>
          <w:sz w:val="21"/>
        </w:rPr>
        <w:t>的示数为</w:t>
      </w:r>
      <w:r>
        <w:rPr>
          <w:rFonts w:ascii="Times New Roman" w:hAnsi="Times New Roman" w:eastAsia="Times New Roman"/>
          <w:sz w:val="21"/>
        </w:rPr>
        <w:t>0.4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position w:val="4"/>
          <w:sz w:val="21"/>
        </w:rPr>
        <w:t xml:space="preserve">，且 </w:t>
      </w:r>
      <w:r>
        <w:rPr>
          <w:rFonts w:ascii="Times New Roman" w:hAnsi="Times New Roman" w:eastAsia="Times New Roman"/>
          <w:i/>
          <w:position w:val="1"/>
          <w:sz w:val="22"/>
        </w:rPr>
        <w:t>R</w:t>
      </w:r>
      <w:r>
        <w:rPr>
          <w:rFonts w:ascii="Times New Roman" w:hAnsi="Times New Roman" w:eastAsia="Times New Roman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1"/>
          <w:sz w:val="22"/>
        </w:rPr>
        <w:t>R</w:t>
      </w:r>
      <w:r>
        <w:rPr>
          <w:rFonts w:ascii="Times New Roman" w:hAnsi="Times New Roman" w:eastAsia="Times New Roman"/>
          <w:position w:val="-4"/>
          <w:sz w:val="13"/>
        </w:rPr>
        <w:t xml:space="preserve">3 </w:t>
      </w:r>
      <w:r>
        <w:rPr>
          <w:position w:val="4"/>
          <w:sz w:val="21"/>
        </w:rPr>
        <w:t xml:space="preserve">，所以 </w:t>
      </w:r>
      <w:r>
        <w:rPr>
          <w:rFonts w:ascii="Times New Roman" w:hAnsi="Times New Roman" w:eastAsia="Times New Roman"/>
          <w:i/>
          <w:position w:val="1"/>
          <w:sz w:val="22"/>
        </w:rPr>
        <w:t>I</w:t>
      </w:r>
      <w:r>
        <w:rPr>
          <w:rFonts w:ascii="Times New Roman" w:hAnsi="Times New Roman" w:eastAsia="Times New Roman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</w:t>
      </w:r>
      <w:r>
        <w:rPr>
          <w:rFonts w:ascii="Times New Roman" w:hAnsi="Times New Roman" w:eastAsia="Times New Roman"/>
          <w:i/>
          <w:position w:val="1"/>
          <w:sz w:val="22"/>
        </w:rPr>
        <w:t>I</w:t>
      </w:r>
      <w:r>
        <w:rPr>
          <w:rFonts w:ascii="Times New Roman" w:hAnsi="Times New Roman" w:eastAsia="Times New Roman"/>
          <w:position w:val="-4"/>
          <w:sz w:val="13"/>
        </w:rPr>
        <w:t xml:space="preserve">3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0.2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position w:val="4"/>
          <w:sz w:val="21"/>
        </w:rPr>
        <w:t>；</w:t>
      </w:r>
    </w:p>
    <w:p>
      <w:pPr>
        <w:spacing w:before="71" w:line="240" w:lineRule="auto"/>
        <w:ind w:left="120" w:right="1845" w:firstLine="0"/>
        <w:jc w:val="left"/>
        <w:rPr>
          <w:sz w:val="21"/>
        </w:rPr>
      </w:pPr>
      <w:r>
        <w:rPr>
          <w:spacing w:val="-8"/>
          <w:position w:val="4"/>
          <w:sz w:val="21"/>
        </w:rPr>
        <w:t xml:space="preserve">因为电流表 </w:t>
      </w:r>
      <w:r>
        <w:rPr>
          <w:rFonts w:ascii="Times New Roman" w:hAnsi="Times New Roman" w:eastAsia="Times New Roman"/>
          <w:i/>
          <w:spacing w:val="-11"/>
          <w:position w:val="1"/>
          <w:sz w:val="22"/>
        </w:rPr>
        <w:t>A</w:t>
      </w:r>
      <w:r>
        <w:rPr>
          <w:rFonts w:ascii="Times New Roman" w:hAnsi="Times New Roman" w:eastAsia="Times New Roman"/>
          <w:spacing w:val="-11"/>
          <w:position w:val="-4"/>
          <w:sz w:val="13"/>
        </w:rPr>
        <w:t xml:space="preserve">2 </w:t>
      </w:r>
      <w:r>
        <w:rPr>
          <w:spacing w:val="8"/>
          <w:position w:val="4"/>
          <w:sz w:val="21"/>
        </w:rPr>
        <w:t>的示数为</w:t>
      </w:r>
      <w:r>
        <w:rPr>
          <w:rFonts w:ascii="Times New Roman" w:hAnsi="Times New Roman" w:eastAsia="Times New Roman"/>
          <w:sz w:val="21"/>
        </w:rPr>
        <w:t>0.5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pacing w:val="-20"/>
          <w:position w:val="4"/>
          <w:sz w:val="21"/>
        </w:rPr>
        <w:t xml:space="preserve">，则 </w:t>
      </w:r>
      <w:r>
        <w:rPr>
          <w:rFonts w:ascii="Times New Roman" w:hAnsi="Times New Roman" w:eastAsia="Times New Roman"/>
          <w:i/>
          <w:spacing w:val="-3"/>
          <w:position w:val="1"/>
          <w:sz w:val="22"/>
        </w:rPr>
        <w:t>I</w:t>
      </w:r>
      <w:r>
        <w:rPr>
          <w:rFonts w:ascii="Times New Roman" w:hAnsi="Times New Roman" w:eastAsia="Times New Roman"/>
          <w:spacing w:val="-3"/>
          <w:position w:val="-4"/>
          <w:sz w:val="13"/>
        </w:rPr>
        <w:t xml:space="preserve">1 </w:t>
      </w:r>
      <w:r>
        <w:rPr>
          <w:rFonts w:ascii="Symbol" w:hAnsi="Symbol" w:eastAsia="Symbol"/>
          <w:position w:val="1"/>
          <w:sz w:val="22"/>
        </w:rPr>
        <w:sym w:font="Symbol" w:char="F02B"/>
      </w:r>
      <w:r>
        <w:rPr>
          <w:rFonts w:ascii="Times New Roman" w:hAnsi="Times New Roman" w:eastAsia="Times New Roman"/>
          <w:position w:val="1"/>
          <w:sz w:val="22"/>
        </w:rPr>
        <w:t xml:space="preserve"> </w:t>
      </w:r>
      <w:r>
        <w:rPr>
          <w:rFonts w:ascii="Times New Roman" w:hAnsi="Times New Roman" w:eastAsia="Times New Roman"/>
          <w:i/>
          <w:spacing w:val="4"/>
          <w:position w:val="1"/>
          <w:sz w:val="22"/>
        </w:rPr>
        <w:t>I</w:t>
      </w:r>
      <w:r>
        <w:rPr>
          <w:rFonts w:ascii="Times New Roman" w:hAnsi="Times New Roman" w:eastAsia="Times New Roman"/>
          <w:spacing w:val="4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0.5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spacing w:val="-20"/>
          <w:position w:val="4"/>
          <w:sz w:val="21"/>
        </w:rPr>
        <w:t xml:space="preserve">；因 </w:t>
      </w:r>
      <w:r>
        <w:rPr>
          <w:rFonts w:ascii="Times New Roman" w:hAnsi="Times New Roman" w:eastAsia="Times New Roman"/>
          <w:i/>
          <w:spacing w:val="3"/>
          <w:position w:val="1"/>
          <w:sz w:val="22"/>
        </w:rPr>
        <w:t>I</w:t>
      </w:r>
      <w:r>
        <w:rPr>
          <w:rFonts w:ascii="Times New Roman" w:hAnsi="Times New Roman" w:eastAsia="Times New Roman"/>
          <w:spacing w:val="3"/>
          <w:position w:val="-4"/>
          <w:sz w:val="13"/>
        </w:rPr>
        <w:t xml:space="preserve">2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0.2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spacing w:val="-20"/>
          <w:position w:val="4"/>
          <w:sz w:val="21"/>
        </w:rPr>
        <w:t xml:space="preserve">，则 </w:t>
      </w:r>
      <w:r>
        <w:rPr>
          <w:rFonts w:ascii="Times New Roman" w:hAnsi="Times New Roman" w:eastAsia="Times New Roman"/>
          <w:i/>
          <w:spacing w:val="-3"/>
          <w:position w:val="1"/>
          <w:sz w:val="22"/>
        </w:rPr>
        <w:t>I</w:t>
      </w:r>
      <w:r>
        <w:rPr>
          <w:rFonts w:ascii="Times New Roman" w:hAnsi="Times New Roman" w:eastAsia="Times New Roman"/>
          <w:spacing w:val="-3"/>
          <w:position w:val="-4"/>
          <w:sz w:val="13"/>
        </w:rPr>
        <w:t xml:space="preserve">1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0.5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rFonts w:ascii="Symbol" w:hAnsi="Symbol" w:eastAsia="Symbol"/>
          <w:position w:val="1"/>
          <w:sz w:val="22"/>
        </w:rPr>
        <w:sym w:font="Symbol" w:char="F02D"/>
      </w:r>
      <w:r>
        <w:rPr>
          <w:rFonts w:ascii="Times New Roman" w:hAnsi="Times New Roman" w:eastAsia="Times New Roman"/>
          <w:position w:val="1"/>
          <w:sz w:val="22"/>
        </w:rPr>
        <w:t xml:space="preserve"> 0.2</w:t>
      </w:r>
      <w:r>
        <w:rPr>
          <w:rFonts w:ascii="Times New Roman" w:hAnsi="Times New Roman" w:eastAsia="Times New Roman"/>
          <w:i/>
          <w:position w:val="1"/>
          <w:sz w:val="22"/>
        </w:rPr>
        <w:t xml:space="preserve">A </w:t>
      </w:r>
      <w:r>
        <w:rPr>
          <w:rFonts w:ascii="Symbol" w:hAnsi="Symbol" w:eastAsia="Symbol"/>
          <w:position w:val="1"/>
          <w:sz w:val="22"/>
        </w:rPr>
        <w:sym w:font="Symbol" w:char="F03D"/>
      </w:r>
      <w:r>
        <w:rPr>
          <w:rFonts w:ascii="Times New Roman" w:hAnsi="Times New Roman" w:eastAsia="Times New Roman"/>
          <w:position w:val="1"/>
          <w:sz w:val="22"/>
        </w:rPr>
        <w:t xml:space="preserve"> </w:t>
      </w:r>
      <w:r>
        <w:rPr>
          <w:rFonts w:ascii="Times New Roman" w:hAnsi="Times New Roman" w:eastAsia="Times New Roman"/>
          <w:spacing w:val="2"/>
          <w:position w:val="1"/>
          <w:sz w:val="22"/>
        </w:rPr>
        <w:t>0.3</w:t>
      </w:r>
      <w:r>
        <w:rPr>
          <w:rFonts w:ascii="Times New Roman" w:hAnsi="Times New Roman" w:eastAsia="Times New Roman"/>
          <w:i/>
          <w:spacing w:val="2"/>
          <w:position w:val="1"/>
          <w:sz w:val="22"/>
        </w:rPr>
        <w:t>A</w:t>
      </w:r>
      <w:r>
        <w:rPr>
          <w:spacing w:val="2"/>
          <w:position w:val="4"/>
          <w:sz w:val="21"/>
        </w:rPr>
        <w:t xml:space="preserve">； </w:t>
      </w:r>
      <w:r>
        <w:rPr>
          <w:sz w:val="21"/>
        </w:rPr>
        <w:t>所以干路上的电流：</w:t>
      </w:r>
    </w:p>
    <w:p>
      <w:pPr>
        <w:spacing w:before="0" w:line="240" w:lineRule="auto"/>
        <w:ind w:left="163" w:right="0" w:firstLine="0"/>
        <w:jc w:val="left"/>
        <w:rPr>
          <w:sz w:val="21"/>
        </w:rPr>
      </w:pPr>
      <w:r>
        <w:rPr>
          <w:rFonts w:ascii="Times New Roman" w:hAnsi="Times New Roman" w:eastAsia="Times New Roman"/>
          <w:i/>
          <w:sz w:val="22"/>
        </w:rPr>
        <w:t xml:space="preserve">I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1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2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</w:t>
      </w:r>
      <w:r>
        <w:rPr>
          <w:rFonts w:ascii="Times New Roman" w:hAnsi="Times New Roman" w:eastAsia="Times New Roman"/>
          <w:i/>
          <w:sz w:val="22"/>
        </w:rPr>
        <w:t>I</w:t>
      </w:r>
      <w:r>
        <w:rPr>
          <w:rFonts w:ascii="Times New Roman" w:hAnsi="Times New Roman" w:eastAsia="Times New Roman"/>
          <w:position w:val="-5"/>
          <w:sz w:val="13"/>
        </w:rPr>
        <w:t xml:space="preserve">3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0.3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0.2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2B"/>
      </w:r>
      <w:r>
        <w:rPr>
          <w:rFonts w:ascii="Times New Roman" w:hAnsi="Times New Roman" w:eastAsia="Times New Roman"/>
          <w:sz w:val="22"/>
        </w:rPr>
        <w:t xml:space="preserve"> 0.2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rFonts w:ascii="Symbol" w:hAnsi="Symbol" w:eastAsia="Symbol"/>
          <w:sz w:val="22"/>
        </w:rPr>
        <w:sym w:font="Symbol" w:char="F03D"/>
      </w:r>
      <w:r>
        <w:rPr>
          <w:rFonts w:ascii="Times New Roman" w:hAnsi="Times New Roman" w:eastAsia="Times New Roman"/>
          <w:sz w:val="22"/>
        </w:rPr>
        <w:t xml:space="preserve"> 0.7</w:t>
      </w:r>
      <w:r>
        <w:rPr>
          <w:rFonts w:ascii="Times New Roman" w:hAnsi="Times New Roman" w:eastAsia="Times New Roman"/>
          <w:i/>
          <w:sz w:val="22"/>
        </w:rPr>
        <w:t xml:space="preserve">A </w:t>
      </w:r>
      <w:r>
        <w:rPr>
          <w:position w:val="3"/>
          <w:sz w:val="21"/>
        </w:rPr>
        <w:t>；</w:t>
      </w:r>
    </w:p>
    <w:p>
      <w:pPr>
        <w:spacing w:before="71" w:line="240" w:lineRule="auto"/>
        <w:ind w:left="120" w:right="1799" w:firstLine="0"/>
        <w:jc w:val="left"/>
        <w:rPr>
          <w:sz w:val="21"/>
        </w:rPr>
      </w:pPr>
      <w:r>
        <w:rPr>
          <w:spacing w:val="-13"/>
          <w:sz w:val="21"/>
        </w:rPr>
        <w:t xml:space="preserve">③若互换 </w:t>
      </w:r>
      <w:r>
        <w:rPr>
          <w:rFonts w:ascii="Times New Roman" w:hAns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hAnsi="Times New Roman" w:eastAsia="Times New Roman"/>
          <w:spacing w:val="-16"/>
          <w:position w:val="-8"/>
          <w:sz w:val="13"/>
        </w:rPr>
        <w:t xml:space="preserve">1  </w:t>
      </w:r>
      <w:r>
        <w:rPr>
          <w:spacing w:val="30"/>
          <w:sz w:val="21"/>
        </w:rPr>
        <w:t>、</w:t>
      </w:r>
      <w:r>
        <w:rPr>
          <w:rFonts w:ascii="Times New Roman" w:hAnsi="Times New Roman" w:eastAsia="Times New Roman"/>
          <w:i/>
          <w:spacing w:val="-11"/>
          <w:position w:val="-2"/>
          <w:sz w:val="22"/>
        </w:rPr>
        <w:t>L</w:t>
      </w:r>
      <w:r>
        <w:rPr>
          <w:rFonts w:ascii="Times New Roman" w:hAnsi="Times New Roman" w:eastAsia="Times New Roman"/>
          <w:spacing w:val="-11"/>
          <w:position w:val="-8"/>
          <w:sz w:val="13"/>
        </w:rPr>
        <w:t xml:space="preserve">3 </w:t>
      </w:r>
      <w:r>
        <w:rPr>
          <w:spacing w:val="-10"/>
          <w:sz w:val="21"/>
        </w:rPr>
        <w:t xml:space="preserve">的位置，两电流表 </w:t>
      </w:r>
      <w:r>
        <w:rPr>
          <w:rFonts w:ascii="Times New Roman" w:hAnsi="Times New Roman" w:eastAsia="Times New Roman"/>
          <w:i/>
          <w:spacing w:val="-20"/>
          <w:position w:val="-2"/>
          <w:sz w:val="22"/>
        </w:rPr>
        <w:t>A</w:t>
      </w:r>
      <w:r>
        <w:rPr>
          <w:rFonts w:ascii="Times New Roman" w:hAnsi="Times New Roman" w:eastAsia="Times New Roman"/>
          <w:spacing w:val="-20"/>
          <w:position w:val="-8"/>
          <w:sz w:val="13"/>
        </w:rPr>
        <w:t xml:space="preserve">1 </w:t>
      </w:r>
      <w:r>
        <w:rPr>
          <w:spacing w:val="-25"/>
          <w:sz w:val="21"/>
        </w:rPr>
        <w:t xml:space="preserve">和 </w:t>
      </w:r>
      <w:r>
        <w:rPr>
          <w:rFonts w:ascii="Times New Roman" w:hAnsi="Times New Roman" w:eastAsia="Times New Roman"/>
          <w:i/>
          <w:spacing w:val="-11"/>
          <w:position w:val="-2"/>
          <w:sz w:val="22"/>
        </w:rPr>
        <w:t>A</w:t>
      </w:r>
      <w:r>
        <w:rPr>
          <w:rFonts w:ascii="Times New Roman" w:hAnsi="Times New Roman" w:eastAsia="Times New Roman"/>
          <w:spacing w:val="-11"/>
          <w:position w:val="-8"/>
          <w:sz w:val="13"/>
        </w:rPr>
        <w:t xml:space="preserve">2 </w:t>
      </w:r>
      <w:r>
        <w:rPr>
          <w:spacing w:val="-11"/>
          <w:sz w:val="21"/>
        </w:rPr>
        <w:t xml:space="preserve">的示数不变，则 </w:t>
      </w:r>
      <w:r>
        <w:rPr>
          <w:rFonts w:ascii="Times New Roman" w:hAnsi="Times New Roman" w:eastAsia="Times New Roman"/>
          <w:i/>
          <w:spacing w:val="-15"/>
          <w:position w:val="-2"/>
          <w:sz w:val="22"/>
        </w:rPr>
        <w:t>R</w:t>
      </w:r>
      <w:r>
        <w:rPr>
          <w:rFonts w:ascii="Times New Roman" w:hAnsi="Times New Roman" w:eastAsia="Times New Roman"/>
          <w:spacing w:val="-15"/>
          <w:position w:val="-8"/>
          <w:sz w:val="13"/>
        </w:rPr>
        <w:t xml:space="preserve">1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spacing w:val="-10"/>
          <w:position w:val="-2"/>
          <w:sz w:val="22"/>
        </w:rPr>
        <w:t>R</w:t>
      </w:r>
      <w:r>
        <w:rPr>
          <w:rFonts w:ascii="Times New Roman" w:hAnsi="Times New Roman" w:eastAsia="Times New Roman"/>
          <w:spacing w:val="-10"/>
          <w:position w:val="-8"/>
          <w:sz w:val="13"/>
        </w:rPr>
        <w:t xml:space="preserve">3 </w:t>
      </w:r>
      <w:r>
        <w:rPr>
          <w:spacing w:val="-21"/>
          <w:sz w:val="21"/>
        </w:rPr>
        <w:t xml:space="preserve">；而当 </w:t>
      </w:r>
      <w:r>
        <w:rPr>
          <w:rFonts w:ascii="Times New Roman" w:hAnsi="Times New Roman" w:eastAsia="Times New Roman"/>
          <w:i/>
          <w:spacing w:val="-15"/>
          <w:position w:val="-2"/>
          <w:sz w:val="22"/>
        </w:rPr>
        <w:t>R</w:t>
      </w:r>
      <w:r>
        <w:rPr>
          <w:rFonts w:ascii="Times New Roman" w:hAnsi="Times New Roman" w:eastAsia="Times New Roman"/>
          <w:spacing w:val="-15"/>
          <w:position w:val="-8"/>
          <w:sz w:val="13"/>
        </w:rPr>
        <w:t xml:space="preserve">1 </w:t>
      </w:r>
      <w:r>
        <w:rPr>
          <w:rFonts w:ascii="Symbol" w:hAnsi="Symbol" w:eastAsia="Symbol"/>
          <w:position w:val="-2"/>
          <w:sz w:val="22"/>
        </w:rPr>
        <w:sym w:font="Symbol" w:char="F03D"/>
      </w:r>
      <w:r>
        <w:rPr>
          <w:rFonts w:ascii="Times New Roman" w:hAnsi="Times New Roman" w:eastAsia="Times New Roman"/>
          <w:position w:val="-2"/>
          <w:sz w:val="22"/>
        </w:rPr>
        <w:t xml:space="preserve"> </w:t>
      </w:r>
      <w:r>
        <w:rPr>
          <w:rFonts w:ascii="Times New Roman" w:hAnsi="Times New Roman" w:eastAsia="Times New Roman"/>
          <w:i/>
          <w:spacing w:val="-10"/>
          <w:position w:val="-2"/>
          <w:sz w:val="22"/>
        </w:rPr>
        <w:t>R</w:t>
      </w:r>
      <w:r>
        <w:rPr>
          <w:rFonts w:ascii="Times New Roman" w:hAnsi="Times New Roman" w:eastAsia="Times New Roman"/>
          <w:spacing w:val="-10"/>
          <w:position w:val="-8"/>
          <w:sz w:val="13"/>
        </w:rPr>
        <w:t xml:space="preserve">3 </w:t>
      </w:r>
      <w:r>
        <w:rPr>
          <w:sz w:val="21"/>
        </w:rPr>
        <w:t>时则两电流</w:t>
      </w:r>
      <w:r>
        <w:rPr>
          <w:spacing w:val="-26"/>
          <w:sz w:val="21"/>
        </w:rPr>
        <w:t xml:space="preserve">表 </w:t>
      </w:r>
      <w:r>
        <w:rPr>
          <w:rFonts w:ascii="Times New Roman" w:hAnsi="Times New Roman" w:eastAsia="Times New Roman"/>
          <w:i/>
          <w:spacing w:val="-20"/>
          <w:position w:val="-2"/>
          <w:sz w:val="22"/>
        </w:rPr>
        <w:t>A</w:t>
      </w:r>
      <w:r>
        <w:rPr>
          <w:rFonts w:ascii="Times New Roman" w:hAnsi="Times New Roman" w:eastAsia="Times New Roman"/>
          <w:spacing w:val="-20"/>
          <w:position w:val="-8"/>
          <w:sz w:val="13"/>
        </w:rPr>
        <w:t xml:space="preserve">1 </w:t>
      </w:r>
      <w:r>
        <w:rPr>
          <w:spacing w:val="-25"/>
          <w:sz w:val="21"/>
        </w:rPr>
        <w:t xml:space="preserve">和 </w:t>
      </w:r>
      <w:r>
        <w:rPr>
          <w:rFonts w:ascii="Times New Roman" w:hAnsi="Times New Roman" w:eastAsia="Times New Roman"/>
          <w:i/>
          <w:spacing w:val="-11"/>
          <w:position w:val="-2"/>
          <w:sz w:val="22"/>
        </w:rPr>
        <w:t>A</w:t>
      </w:r>
      <w:r>
        <w:rPr>
          <w:rFonts w:ascii="Times New Roman" w:hAnsi="Times New Roman" w:eastAsia="Times New Roman"/>
          <w:spacing w:val="-11"/>
          <w:position w:val="-8"/>
          <w:sz w:val="13"/>
        </w:rPr>
        <w:t xml:space="preserve">2 </w:t>
      </w:r>
      <w:r>
        <w:rPr>
          <w:spacing w:val="-3"/>
          <w:sz w:val="21"/>
        </w:rPr>
        <w:t xml:space="preserve">的示数就应相同，不符合题意，所以不可能是互换 </w:t>
      </w:r>
      <w:r>
        <w:rPr>
          <w:rFonts w:ascii="Times New Roman" w:hAnsi="Times New Roman" w:eastAsia="Times New Roman"/>
          <w:i/>
          <w:spacing w:val="-16"/>
          <w:position w:val="-2"/>
          <w:sz w:val="22"/>
        </w:rPr>
        <w:t>L</w:t>
      </w:r>
      <w:r>
        <w:rPr>
          <w:rFonts w:ascii="Times New Roman" w:hAnsi="Times New Roman" w:eastAsia="Times New Roman"/>
          <w:spacing w:val="-16"/>
          <w:position w:val="-8"/>
          <w:sz w:val="13"/>
        </w:rPr>
        <w:t xml:space="preserve">1 </w:t>
      </w:r>
      <w:r>
        <w:rPr>
          <w:spacing w:val="-32"/>
          <w:sz w:val="21"/>
        </w:rPr>
        <w:t xml:space="preserve">、 </w:t>
      </w:r>
      <w:r>
        <w:rPr>
          <w:rFonts w:ascii="Times New Roman" w:hAnsi="Times New Roman" w:eastAsia="Times New Roman"/>
          <w:i/>
          <w:spacing w:val="-11"/>
          <w:position w:val="-2"/>
          <w:sz w:val="22"/>
        </w:rPr>
        <w:t>L</w:t>
      </w:r>
      <w:r>
        <w:rPr>
          <w:rFonts w:ascii="Times New Roman" w:hAnsi="Times New Roman" w:eastAsia="Times New Roman"/>
          <w:spacing w:val="-11"/>
          <w:position w:val="-8"/>
          <w:sz w:val="13"/>
        </w:rPr>
        <w:t xml:space="preserve">3 </w:t>
      </w:r>
      <w:r>
        <w:rPr>
          <w:sz w:val="21"/>
        </w:rPr>
        <w:t>的位置。</w:t>
      </w:r>
    </w:p>
    <w:p>
      <w:pPr>
        <w:pStyle w:val="4"/>
        <w:spacing w:before="6" w:line="240" w:lineRule="auto"/>
        <w:ind w:right="5007"/>
      </w:pPr>
      <w:r>
        <w:rPr>
          <w:spacing w:val="-5"/>
        </w:rPr>
        <w:t xml:space="preserve">综上分析，可知电流表 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5"/>
        </w:rPr>
        <w:t>的示数可能为</w:t>
      </w:r>
      <w:r>
        <w:rPr>
          <w:rFonts w:ascii="Times New Roman" w:eastAsia="Times New Roman"/>
          <w:position w:val="-3"/>
        </w:rPr>
        <w:t>0.65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34"/>
        </w:rPr>
        <w:t>或</w:t>
      </w:r>
      <w:r>
        <w:rPr>
          <w:rFonts w:ascii="Times New Roman" w:eastAsia="Times New Roman"/>
          <w:position w:val="-3"/>
        </w:rPr>
        <w:t>0.7</w:t>
      </w:r>
      <w:r>
        <w:rPr>
          <w:rFonts w:ascii="Times New Roman" w:eastAsia="Times New Roman"/>
          <w:i/>
          <w:position w:val="-3"/>
        </w:rPr>
        <w:t xml:space="preserve">A </w:t>
      </w:r>
      <w:r>
        <w:t>。</w:t>
      </w:r>
      <w:r>
        <w:rPr>
          <w:spacing w:val="-6"/>
        </w:rPr>
        <w:t xml:space="preserve">故答案为：电流表 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5"/>
        </w:rPr>
        <w:t>的示数可能为</w:t>
      </w:r>
      <w:r>
        <w:rPr>
          <w:rFonts w:ascii="Times New Roman" w:eastAsia="Times New Roman"/>
          <w:position w:val="-3"/>
        </w:rPr>
        <w:t>0.65</w:t>
      </w:r>
      <w:r>
        <w:rPr>
          <w:rFonts w:ascii="Times New Roman" w:eastAsia="Times New Roman"/>
          <w:i/>
          <w:position w:val="-3"/>
        </w:rPr>
        <w:t xml:space="preserve">A </w:t>
      </w:r>
      <w:r>
        <w:rPr>
          <w:spacing w:val="34"/>
        </w:rPr>
        <w:t>或</w:t>
      </w:r>
      <w:r>
        <w:rPr>
          <w:rFonts w:ascii="Times New Roman" w:eastAsia="Times New Roman"/>
          <w:position w:val="-3"/>
        </w:rPr>
        <w:t>0.7</w:t>
      </w:r>
      <w:r>
        <w:rPr>
          <w:rFonts w:ascii="Times New Roman" w:eastAsia="Times New Roman"/>
          <w:i/>
          <w:position w:val="-3"/>
        </w:rPr>
        <w:t xml:space="preserve">A </w:t>
      </w:r>
      <w:r>
        <w:t>。</w:t>
      </w:r>
    </w:p>
    <w:p>
      <w:pPr>
        <w:spacing w:after="0" w:line="240" w:lineRule="auto"/>
        <w:sectPr>
          <w:headerReference r:id="rId7" w:type="default"/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pStyle w:val="4"/>
        <w:spacing w:before="3" w:line="240" w:lineRule="auto"/>
        <w:ind w:left="0"/>
        <w:rPr>
          <w:sz w:val="22"/>
        </w:rPr>
      </w:pPr>
    </w:p>
    <w:p>
      <w:pPr>
        <w:pStyle w:val="3"/>
        <w:spacing w:line="240" w:lineRule="auto"/>
      </w:pPr>
      <w:r>
        <w:t>四．实验探究题</w:t>
      </w:r>
    </w:p>
    <w:p>
      <w:pPr>
        <w:pStyle w:val="4"/>
        <w:spacing w:before="60" w:line="240" w:lineRule="auto"/>
      </w:pPr>
      <w:r>
        <w:rPr>
          <w:rFonts w:ascii="Times New Roman" w:eastAsia="Times New Roman"/>
        </w:rPr>
        <w:t>16</w:t>
      </w:r>
      <w:r>
        <w:t>．</w:t>
      </w:r>
    </w:p>
    <w:p>
      <w:pPr>
        <w:pStyle w:val="4"/>
        <w:spacing w:before="61" w:line="240" w:lineRule="auto"/>
        <w:ind w:left="119" w:right="1732"/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10"/>
          <w:w w:val="99"/>
        </w:rPr>
        <w:t>硝化棉燃烧；温度；内能；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w w:val="99"/>
        </w:rPr>
        <w:t>）</w:t>
      </w:r>
      <w:r>
        <w:rPr>
          <w:spacing w:val="-65"/>
        </w:rPr>
        <w:t xml:space="preserve"> </w:t>
      </w:r>
      <w:r>
        <w:rPr>
          <w:rFonts w:ascii="Times New Roman" w:eastAsia="Times New Roman"/>
          <w:i/>
          <w:w w:val="99"/>
        </w:rPr>
        <w:t>a</w:t>
      </w:r>
      <w:r>
        <w:rPr>
          <w:rFonts w:ascii="Times New Roman" w:eastAsia="Times New Roman"/>
          <w:i/>
        </w:rPr>
        <w:t xml:space="preserve"> </w:t>
      </w:r>
      <w:r>
        <w:rPr>
          <w:w w:val="99"/>
        </w:rPr>
        <w:t>、</w:t>
      </w:r>
      <w:r>
        <w:rPr>
          <w:spacing w:val="-63"/>
        </w:rPr>
        <w:t xml:space="preserve"> </w:t>
      </w:r>
      <w:r>
        <w:rPr>
          <w:rFonts w:ascii="Times New Roman" w:eastAsia="Times New Roman"/>
          <w:i/>
          <w:w w:val="99"/>
          <w:position w:val="-3"/>
        </w:rPr>
        <w:t>D</w:t>
      </w:r>
      <w:r>
        <w:rPr>
          <w:rFonts w:ascii="Times New Roman" w:eastAsia="Times New Roman"/>
          <w:i/>
          <w:position w:val="-3"/>
        </w:rPr>
        <w:t xml:space="preserve"> </w:t>
      </w:r>
      <w:r>
        <w:rPr>
          <w:w w:val="99"/>
        </w:rPr>
        <w:t>；</w:t>
      </w:r>
      <w:r>
        <w:rPr>
          <w:spacing w:val="-74"/>
        </w:rPr>
        <w:t xml:space="preserve"> </w:t>
      </w:r>
      <w:r>
        <w:rPr>
          <w:rFonts w:ascii="Times New Roman" w:eastAsia="Times New Roman"/>
          <w:i/>
          <w:w w:val="102"/>
          <w:position w:val="-2"/>
        </w:rPr>
        <w:t>b</w:t>
      </w:r>
      <w:r>
        <w:rPr>
          <w:rFonts w:ascii="Times New Roman" w:eastAsia="Times New Roman"/>
          <w:i/>
          <w:position w:val="-2"/>
        </w:rPr>
        <w:t xml:space="preserve"> </w:t>
      </w:r>
      <w:r>
        <w:rPr>
          <w:spacing w:val="-1"/>
          <w:w w:val="99"/>
        </w:rPr>
        <w:t>、瓶内出现白雾；气体对外做功，</w:t>
      </w:r>
      <w:r>
        <w:rPr>
          <w:spacing w:val="-1"/>
        </w:rPr>
        <w:t>内能减少，温度降低，瓶内的水蒸气液化形成雾</w:t>
      </w:r>
    </w:p>
    <w:p>
      <w:pPr>
        <w:pStyle w:val="4"/>
        <w:spacing w:line="240" w:lineRule="auto"/>
        <w:ind w:left="119"/>
      </w:pPr>
      <w:r>
        <w:t>【解析】</w:t>
      </w:r>
    </w:p>
    <w:p>
      <w:pPr>
        <w:pStyle w:val="8"/>
        <w:numPr>
          <w:ilvl w:val="0"/>
          <w:numId w:val="14"/>
        </w:numPr>
        <w:tabs>
          <w:tab w:val="left" w:pos="646"/>
        </w:tabs>
        <w:spacing w:before="58" w:after="0" w:line="240" w:lineRule="auto"/>
        <w:ind w:left="119" w:right="1800" w:firstLine="0"/>
        <w:jc w:val="left"/>
        <w:rPr>
          <w:sz w:val="21"/>
        </w:rPr>
      </w:pPr>
      <w:r>
        <w:rPr>
          <w:sz w:val="21"/>
        </w:rPr>
        <w:t>在一个配有活塞的厚玻璃筒里放一小团蘸了乙醚的棉花，把活塞迅速压下去，我们会看到棉花燃烧的现象，用力打气时，活塞对瓶内气体做功，气体的温度升高，内能增加；</w:t>
      </w:r>
    </w:p>
    <w:p>
      <w:pPr>
        <w:pStyle w:val="8"/>
        <w:numPr>
          <w:ilvl w:val="0"/>
          <w:numId w:val="14"/>
        </w:numPr>
        <w:tabs>
          <w:tab w:val="left" w:pos="684"/>
        </w:tabs>
        <w:spacing w:before="0" w:after="0" w:line="240" w:lineRule="auto"/>
        <w:ind w:left="683" w:right="0" w:hanging="565"/>
        <w:jc w:val="left"/>
        <w:rPr>
          <w:sz w:val="21"/>
        </w:rPr>
      </w:pPr>
      <w:r>
        <w:rPr>
          <w:rFonts w:ascii="Times New Roman" w:eastAsia="Times New Roman"/>
          <w:i/>
          <w:sz w:val="21"/>
        </w:rPr>
        <w:t>a</w:t>
      </w:r>
      <w:r>
        <w:rPr>
          <w:rFonts w:ascii="Times New Roman" w:eastAsia="Times New Roman"/>
          <w:i/>
          <w:spacing w:val="-14"/>
          <w:sz w:val="21"/>
        </w:rPr>
        <w:t xml:space="preserve"> </w:t>
      </w:r>
      <w:r>
        <w:rPr>
          <w:position w:val="1"/>
          <w:sz w:val="21"/>
        </w:rPr>
        <w:t>、本实验需要观察瓶塞跳起的瞬间瓶内出现的现象；</w:t>
      </w:r>
    </w:p>
    <w:p>
      <w:pPr>
        <w:pStyle w:val="4"/>
        <w:spacing w:before="65" w:line="240" w:lineRule="auto"/>
        <w:ind w:left="119" w:right="1797" w:firstLine="31"/>
      </w:pPr>
      <w:r>
        <w:rPr>
          <w:rFonts w:ascii="Times New Roman" w:eastAsia="Times New Roman"/>
          <w:i/>
          <w:position w:val="-3"/>
        </w:rPr>
        <w:t xml:space="preserve">b </w:t>
      </w:r>
      <w:r>
        <w:rPr>
          <w:spacing w:val="-8"/>
        </w:rPr>
        <w:t>、当瓶内气体冲开瓶塞时，因为瓶内气体对塞子做功，内能减少，温度降低，瓶内的水蒸气液化形成雾。</w:t>
      </w:r>
    </w:p>
    <w:p>
      <w:pPr>
        <w:pStyle w:val="4"/>
        <w:spacing w:line="240" w:lineRule="auto"/>
        <w:ind w:left="119"/>
      </w:pPr>
      <w:r>
        <w:rPr>
          <w:spacing w:val="-25"/>
          <w:w w:val="99"/>
          <w:position w:val="1"/>
        </w:rPr>
        <w:t>故答案为：</w:t>
      </w:r>
      <w:r>
        <w:rPr>
          <w:spacing w:val="2"/>
          <w:w w:val="99"/>
          <w:position w:val="1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-15"/>
          <w:w w:val="99"/>
          <w:position w:val="1"/>
        </w:rPr>
        <w:t>）</w:t>
      </w:r>
      <w:r>
        <w:rPr>
          <w:spacing w:val="-6"/>
          <w:w w:val="99"/>
          <w:position w:val="1"/>
        </w:rPr>
        <w:t>硝化棉燃烧；温度；内能</w:t>
      </w:r>
      <w:r>
        <w:rPr>
          <w:spacing w:val="-121"/>
          <w:w w:val="99"/>
          <w:position w:val="1"/>
        </w:rPr>
        <w:t>；</w:t>
      </w:r>
      <w:r>
        <w:rPr>
          <w:spacing w:val="-1"/>
          <w:w w:val="99"/>
          <w:position w:val="1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w w:val="99"/>
          <w:position w:val="1"/>
        </w:rPr>
        <w:t>）</w:t>
      </w:r>
      <w:r>
        <w:rPr>
          <w:spacing w:val="-82"/>
          <w:position w:val="1"/>
        </w:rPr>
        <w:t xml:space="preserve"> </w:t>
      </w:r>
      <w:r>
        <w:rPr>
          <w:rFonts w:ascii="Times New Roman" w:eastAsia="Times New Roman"/>
          <w:i/>
          <w:w w:val="99"/>
        </w:rPr>
        <w:t>a</w:t>
      </w:r>
      <w:r>
        <w:rPr>
          <w:rFonts w:ascii="Times New Roman" w:eastAsia="Times New Roman"/>
          <w:i/>
          <w:spacing w:val="-13"/>
        </w:rPr>
        <w:t xml:space="preserve"> </w:t>
      </w:r>
      <w:r>
        <w:rPr>
          <w:spacing w:val="28"/>
          <w:w w:val="99"/>
          <w:position w:val="1"/>
        </w:rPr>
        <w:t>、</w:t>
      </w:r>
      <w:r>
        <w:rPr>
          <w:rFonts w:ascii="Times New Roman" w:eastAsia="Times New Roman"/>
          <w:i/>
          <w:w w:val="99"/>
          <w:position w:val="-3"/>
        </w:rPr>
        <w:t>D</w:t>
      </w:r>
      <w:r>
        <w:rPr>
          <w:rFonts w:ascii="Times New Roman" w:eastAsia="Times New Roman"/>
          <w:i/>
          <w:spacing w:val="-13"/>
          <w:position w:val="-3"/>
        </w:rPr>
        <w:t xml:space="preserve"> </w:t>
      </w:r>
      <w:r>
        <w:rPr>
          <w:spacing w:val="17"/>
          <w:w w:val="99"/>
          <w:position w:val="1"/>
        </w:rPr>
        <w:t>；</w:t>
      </w:r>
      <w:r>
        <w:rPr>
          <w:rFonts w:ascii="Times New Roman" w:eastAsia="Times New Roman"/>
          <w:i/>
          <w:w w:val="102"/>
          <w:position w:val="-2"/>
        </w:rPr>
        <w:t>b</w:t>
      </w:r>
      <w:r>
        <w:rPr>
          <w:rFonts w:ascii="Times New Roman" w:eastAsia="Times New Roman"/>
          <w:i/>
          <w:spacing w:val="-7"/>
          <w:position w:val="-2"/>
        </w:rPr>
        <w:t xml:space="preserve"> </w:t>
      </w:r>
      <w:r>
        <w:rPr>
          <w:spacing w:val="-5"/>
          <w:w w:val="99"/>
          <w:position w:val="1"/>
        </w:rPr>
        <w:t>、瓶内出现白雾；气体对外做功，</w:t>
      </w:r>
    </w:p>
    <w:p>
      <w:pPr>
        <w:pStyle w:val="4"/>
        <w:spacing w:before="63" w:line="240" w:lineRule="auto"/>
      </w:pPr>
      <w:r>
        <w:t>内能减少，温度降低，瓶内的水蒸气液化形成雾。</w:t>
      </w:r>
    </w:p>
    <w:p>
      <w:pPr>
        <w:pStyle w:val="4"/>
        <w:spacing w:before="60" w:line="240" w:lineRule="auto"/>
      </w:pPr>
      <w:r>
        <w:rPr>
          <w:rFonts w:ascii="Times New Roman" w:eastAsia="Times New Roman"/>
        </w:rPr>
        <w:t>17</w:t>
      </w:r>
      <w:r>
        <w:t>．</w:t>
      </w:r>
    </w:p>
    <w:p>
      <w:pPr>
        <w:pStyle w:val="4"/>
        <w:spacing w:before="57" w:line="240" w:lineRule="auto"/>
        <w:rPr>
          <w:rFonts w:ascii="Times New Roman" w:hAnsi="Times New Roman"/>
          <w:sz w:val="12"/>
        </w:rPr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hAnsi="Times New Roman"/>
          <w:spacing w:val="-2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19"/>
          <w:w w:val="99"/>
        </w:rPr>
        <w:t>天平；秒表；</w:t>
      </w:r>
      <w:r>
        <w:rPr>
          <w:spacing w:val="2"/>
          <w:w w:val="99"/>
        </w:rPr>
        <w:t>（</w:t>
      </w:r>
      <w:r>
        <w:rPr>
          <w:rFonts w:ascii="Times New Roman" w:hAnsi="Times New Roman"/>
          <w:spacing w:val="-2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-34"/>
          <w:w w:val="99"/>
        </w:rPr>
        <w:t>等于；</w:t>
      </w:r>
      <w:r>
        <w:rPr>
          <w:spacing w:val="-1"/>
          <w:w w:val="99"/>
        </w:rPr>
        <w:t>（</w:t>
      </w:r>
      <w:r>
        <w:rPr>
          <w:rFonts w:ascii="Times New Roman" w:hAnsi="Times New Roman"/>
          <w:spacing w:val="1"/>
          <w:w w:val="99"/>
        </w:rPr>
        <w:t>3</w:t>
      </w:r>
      <w:r>
        <w:rPr>
          <w:spacing w:val="-1"/>
          <w:w w:val="99"/>
        </w:rPr>
        <w:t>）</w:t>
      </w:r>
      <w:r>
        <w:rPr>
          <w:rFonts w:ascii="Times New Roman" w:hAnsi="Times New Roman"/>
          <w:spacing w:val="1"/>
          <w:w w:val="99"/>
        </w:rPr>
        <w:t>98</w:t>
      </w:r>
      <w:r>
        <w:rPr>
          <w:w w:val="99"/>
        </w:rPr>
        <w:t>；</w:t>
      </w:r>
      <w:r>
        <w:rPr>
          <w:spacing w:val="-67"/>
        </w:rPr>
        <w:t xml:space="preserve"> </w:t>
      </w:r>
      <w:r>
        <w:rPr>
          <w:rFonts w:ascii="Times New Roman" w:hAnsi="Times New Roman"/>
          <w:w w:val="99"/>
          <w:position w:val="-4"/>
        </w:rPr>
        <w:t>2.</w:t>
      </w:r>
      <w:r>
        <w:rPr>
          <w:rFonts w:ascii="Times New Roman" w:hAnsi="Times New Roman"/>
          <w:spacing w:val="11"/>
          <w:w w:val="99"/>
          <w:position w:val="-4"/>
        </w:rPr>
        <w:t>1</w:t>
      </w:r>
      <w:r>
        <w:rPr>
          <w:rFonts w:ascii="Symbol" w:hAnsi="Symbol"/>
          <w:spacing w:val="11"/>
          <w:w w:val="99"/>
          <w:position w:val="-4"/>
        </w:rPr>
        <w:sym w:font="Symbol" w:char="F0B4"/>
      </w:r>
      <w:r>
        <w:rPr>
          <w:rFonts w:ascii="Times New Roman" w:hAnsi="Times New Roman"/>
          <w:w w:val="99"/>
          <w:position w:val="-4"/>
        </w:rPr>
        <w:t>1</w:t>
      </w:r>
      <w:r>
        <w:rPr>
          <w:rFonts w:ascii="Times New Roman" w:hAnsi="Times New Roman"/>
          <w:spacing w:val="3"/>
          <w:w w:val="99"/>
          <w:position w:val="-4"/>
        </w:rPr>
        <w:t>0</w:t>
      </w:r>
      <w:r>
        <w:rPr>
          <w:rFonts w:ascii="Times New Roman" w:hAnsi="Times New Roman"/>
          <w:w w:val="100"/>
          <w:position w:val="4"/>
          <w:sz w:val="12"/>
        </w:rPr>
        <w:t>3</w:t>
      </w:r>
      <w:r>
        <w:rPr>
          <w:rFonts w:ascii="Times New Roman" w:hAnsi="Times New Roman"/>
          <w:spacing w:val="1"/>
          <w:position w:val="4"/>
          <w:sz w:val="12"/>
        </w:rPr>
        <w:t xml:space="preserve"> </w:t>
      </w:r>
      <w:r>
        <w:rPr>
          <w:spacing w:val="-106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hAnsi="Times New Roman"/>
          <w:spacing w:val="1"/>
          <w:w w:val="99"/>
        </w:rPr>
        <w:t>4</w:t>
      </w:r>
      <w:r>
        <w:rPr>
          <w:w w:val="99"/>
        </w:rPr>
        <w:t>）</w:t>
      </w:r>
      <w:r>
        <w:rPr>
          <w:spacing w:val="-73"/>
        </w:rPr>
        <w:t xml:space="preserve"> </w:t>
      </w:r>
      <w:r>
        <w:rPr>
          <w:rFonts w:ascii="Times New Roman" w:hAnsi="Times New Roman"/>
          <w:w w:val="99"/>
          <w:position w:val="-4"/>
        </w:rPr>
        <w:t>6</w:t>
      </w:r>
      <w:r>
        <w:rPr>
          <w:rFonts w:ascii="Times New Roman" w:hAnsi="Times New Roman"/>
          <w:spacing w:val="-29"/>
          <w:position w:val="-4"/>
        </w:rPr>
        <w:t xml:space="preserve"> </w:t>
      </w:r>
      <w:r>
        <w:rPr>
          <w:rFonts w:ascii="Symbol" w:hAnsi="Symbol"/>
          <w:spacing w:val="10"/>
          <w:w w:val="99"/>
          <w:position w:val="-4"/>
        </w:rPr>
        <w:sym w:font="Symbol" w:char="F0B4"/>
      </w:r>
      <w:r>
        <w:rPr>
          <w:rFonts w:ascii="Times New Roman" w:hAnsi="Times New Roman"/>
          <w:spacing w:val="-2"/>
          <w:w w:val="99"/>
          <w:position w:val="-4"/>
        </w:rPr>
        <w:t>1</w:t>
      </w:r>
      <w:r>
        <w:rPr>
          <w:rFonts w:ascii="Times New Roman" w:hAnsi="Times New Roman"/>
          <w:spacing w:val="-1"/>
          <w:w w:val="99"/>
          <w:position w:val="-4"/>
        </w:rPr>
        <w:t>0</w:t>
      </w:r>
      <w:r>
        <w:rPr>
          <w:rFonts w:ascii="Times New Roman" w:hAnsi="Times New Roman"/>
          <w:w w:val="100"/>
          <w:position w:val="4"/>
          <w:sz w:val="12"/>
        </w:rPr>
        <w:t>5</w:t>
      </w:r>
    </w:p>
    <w:p>
      <w:pPr>
        <w:pStyle w:val="4"/>
        <w:spacing w:before="73" w:line="240" w:lineRule="auto"/>
      </w:pPr>
      <w:r>
        <w:t>【解析】</w:t>
      </w:r>
    </w:p>
    <w:p>
      <w:pPr>
        <w:pStyle w:val="8"/>
        <w:numPr>
          <w:ilvl w:val="0"/>
          <w:numId w:val="15"/>
        </w:numPr>
        <w:tabs>
          <w:tab w:val="left" w:pos="646"/>
        </w:tabs>
        <w:spacing w:before="60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本实验需要控制两种液体的质量相同，所以需要用天平；需要控制加热时间，所以需要用秒表。</w:t>
      </w:r>
    </w:p>
    <w:p>
      <w:pPr>
        <w:pStyle w:val="8"/>
        <w:numPr>
          <w:ilvl w:val="0"/>
          <w:numId w:val="15"/>
        </w:numPr>
        <w:tabs>
          <w:tab w:val="left" w:pos="648"/>
        </w:tabs>
        <w:spacing w:before="2" w:after="0" w:line="240" w:lineRule="auto"/>
        <w:ind w:left="120" w:right="1799" w:firstLine="0"/>
        <w:jc w:val="left"/>
        <w:rPr>
          <w:sz w:val="21"/>
        </w:rPr>
      </w:pPr>
      <w:r>
        <w:rPr>
          <w:sz w:val="21"/>
        </w:rPr>
        <w:t>本实验通过加热时间的长短反映液体吸收热量的多少，加热</w:t>
      </w:r>
      <w:r>
        <w:rPr>
          <w:rFonts w:ascii="Times New Roman" w:eastAsia="Times New Roman"/>
          <w:position w:val="-3"/>
          <w:sz w:val="21"/>
        </w:rPr>
        <w:t>10</w:t>
      </w:r>
      <w:r>
        <w:rPr>
          <w:rFonts w:ascii="Times New Roman" w:eastAsia="Times New Roman"/>
          <w:i/>
          <w:position w:val="-3"/>
          <w:sz w:val="21"/>
        </w:rPr>
        <w:t>min</w:t>
      </w:r>
      <w:r>
        <w:rPr>
          <w:rFonts w:ascii="Times New Roman" w:eastAsia="Times New Roman"/>
          <w:i/>
          <w:spacing w:val="2"/>
          <w:position w:val="-3"/>
          <w:sz w:val="21"/>
        </w:rPr>
        <w:t xml:space="preserve"> </w:t>
      </w:r>
      <w:r>
        <w:rPr>
          <w:sz w:val="21"/>
        </w:rPr>
        <w:t>，时间相同，则水吸收的热量等于煤油吸收的热量。</w:t>
      </w:r>
    </w:p>
    <w:p>
      <w:pPr>
        <w:pStyle w:val="8"/>
        <w:numPr>
          <w:ilvl w:val="0"/>
          <w:numId w:val="15"/>
        </w:numPr>
        <w:tabs>
          <w:tab w:val="left" w:pos="646"/>
        </w:tabs>
        <w:spacing w:before="0" w:after="0" w:line="240" w:lineRule="auto"/>
        <w:ind w:left="645" w:right="0" w:hanging="526"/>
        <w:jc w:val="left"/>
        <w:rPr>
          <w:sz w:val="21"/>
        </w:rPr>
      </w:pPr>
      <w:r>
        <w:rPr>
          <w:sz w:val="21"/>
        </w:rPr>
        <w:t>水沸腾时保持不变的温度叫沸点，小明作出了水和煤油的温度随加热时间变化的图像</w:t>
      </w:r>
    </w:p>
    <w:p>
      <w:pPr>
        <w:pStyle w:val="4"/>
        <w:spacing w:before="57" w:line="240" w:lineRule="auto"/>
      </w:pPr>
      <w:r>
        <w:rPr>
          <w:spacing w:val="-1"/>
          <w:w w:val="99"/>
        </w:rPr>
        <w:t>（</w:t>
      </w:r>
      <w:r>
        <w:rPr>
          <w:w w:val="99"/>
        </w:rPr>
        <w:t>如图乙</w:t>
      </w:r>
      <w:r>
        <w:rPr>
          <w:spacing w:val="-104"/>
          <w:w w:val="99"/>
        </w:rPr>
        <w:t>）</w:t>
      </w:r>
      <w:r>
        <w:rPr>
          <w:spacing w:val="1"/>
          <w:w w:val="99"/>
        </w:rPr>
        <w:t>，由图像可知，水的沸点是</w:t>
      </w:r>
      <w:r>
        <w:rPr>
          <w:rFonts w:ascii="Times New Roman" w:hAnsi="Times New Roman" w:eastAsia="Times New Roman"/>
          <w:w w:val="99"/>
          <w:position w:val="-4"/>
        </w:rPr>
        <w:t>98</w:t>
      </w:r>
      <w:r>
        <w:rPr>
          <w:rFonts w:ascii="Symbol" w:hAnsi="Symbol" w:eastAsia="Symbol"/>
          <w:w w:val="100"/>
          <w:position w:val="4"/>
          <w:sz w:val="12"/>
        </w:rPr>
        <w:sym w:font="Symbol" w:char="F0B0"/>
      </w:r>
      <w:r>
        <w:rPr>
          <w:rFonts w:ascii="Times New Roman" w:hAnsi="Times New Roman" w:eastAsia="Times New Roman"/>
          <w:spacing w:val="-8"/>
          <w:position w:val="4"/>
          <w:sz w:val="12"/>
        </w:rPr>
        <w:t xml:space="preserve"> </w:t>
      </w:r>
      <w:r>
        <w:rPr>
          <w:rFonts w:ascii="Times New Roman" w:hAnsi="Times New Roman" w:eastAsia="Times New Roman"/>
          <w:w w:val="99"/>
          <w:position w:val="-4"/>
        </w:rPr>
        <w:t>C</w:t>
      </w:r>
      <w:r>
        <w:rPr>
          <w:rFonts w:ascii="Times New Roman" w:hAnsi="Times New Roman" w:eastAsia="Times New Roman"/>
          <w:position w:val="-4"/>
        </w:rPr>
        <w:t xml:space="preserve"> </w:t>
      </w:r>
      <w:r>
        <w:rPr>
          <w:w w:val="99"/>
        </w:rPr>
        <w:t>，</w:t>
      </w:r>
    </w:p>
    <w:p>
      <w:pPr>
        <w:pStyle w:val="4"/>
        <w:spacing w:before="76" w:line="240" w:lineRule="auto"/>
      </w:pPr>
      <w:r>
        <w:t xml:space="preserve">由图乙知，升高相同的温度，水用的时间是煤油的 </w:t>
      </w:r>
      <w:r>
        <w:rPr>
          <w:rFonts w:ascii="Times New Roman" w:eastAsia="Times New Roman"/>
        </w:rPr>
        <w:t xml:space="preserve">2 </w:t>
      </w:r>
      <w:r>
        <w:t xml:space="preserve">倍，即吸收的热量是煤油的 </w:t>
      </w:r>
      <w:r>
        <w:rPr>
          <w:rFonts w:ascii="Times New Roman" w:eastAsia="Times New Roman"/>
        </w:rPr>
        <w:t xml:space="preserve">2 </w:t>
      </w:r>
      <w:r>
        <w:t>倍，</w:t>
      </w:r>
    </w:p>
    <w:p>
      <w:pPr>
        <w:spacing w:after="0" w:line="240" w:lineRule="auto"/>
        <w:sectPr>
          <w:pgSz w:w="11910" w:h="16840"/>
          <w:pgMar w:top="1080" w:right="0" w:bottom="1060" w:left="1680" w:header="113" w:footer="875" w:gutter="0"/>
          <w:cols w:space="708" w:num="1"/>
        </w:sectPr>
      </w:pPr>
    </w:p>
    <w:p>
      <w:pPr>
        <w:spacing w:before="166" w:line="240" w:lineRule="auto"/>
        <w:ind w:left="119" w:right="0" w:firstLine="0"/>
        <w:jc w:val="left"/>
        <w:rPr>
          <w:rFonts w:ascii="Symbol" w:hAnsi="Symbol"/>
          <w:sz w:val="21"/>
        </w:rPr>
      </w:pPr>
      <w:r>
        <w:rPr>
          <w:sz w:val="21"/>
        </w:rPr>
        <w:t>根据</w:t>
      </w:r>
      <w:r>
        <w:rPr>
          <w:rFonts w:ascii="Times New Roman" w:hAnsi="Times New Roman"/>
          <w:i/>
          <w:position w:val="-2"/>
          <w:sz w:val="21"/>
        </w:rPr>
        <w:t xml:space="preserve">c </w:t>
      </w:r>
      <w:r>
        <w:rPr>
          <w:rFonts w:ascii="Symbol" w:hAnsi="Symbol"/>
          <w:position w:val="-2"/>
          <w:sz w:val="21"/>
        </w:rPr>
        <w:sym w:font="Symbol" w:char="F03D"/>
      </w:r>
    </w:p>
    <w:p>
      <w:pPr>
        <w:spacing w:before="72" w:line="240" w:lineRule="auto"/>
        <w:ind w:left="136" w:right="0" w:firstLine="0"/>
        <w:jc w:val="left"/>
        <w:rPr>
          <w:rFonts w:ascii="Times New Roman"/>
          <w:i/>
          <w:sz w:val="21"/>
        </w:rPr>
      </w:pPr>
      <w:r>
        <w:br w:type="column"/>
      </w:r>
      <w:r>
        <w:rPr>
          <w:rFonts w:ascii="Times New Roman"/>
          <w:i/>
          <w:sz w:val="21"/>
        </w:rPr>
        <w:t>Q</w:t>
      </w:r>
    </w:p>
    <w:p>
      <w:pPr>
        <w:pStyle w:val="4"/>
        <w:spacing w:before="7" w:line="240" w:lineRule="auto"/>
        <w:ind w:left="0"/>
        <w:rPr>
          <w:rFonts w:ascii="Times New Roman"/>
          <w:i/>
          <w:sz w:val="2"/>
        </w:rPr>
      </w:pPr>
    </w:p>
    <w:p>
      <w:pPr>
        <w:pStyle w:val="4"/>
        <w:spacing w:line="240" w:lineRule="auto"/>
        <w:ind w:left="2" w:right="-87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222885" cy="6985"/>
                <wp:effectExtent l="0" t="0" r="0" b="0"/>
                <wp:docPr id="117" name="组合 1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2885" cy="6985"/>
                          <a:chOff x="0" y="0"/>
                          <a:chExt cx="351" cy="11"/>
                        </a:xfrm>
                      </wpg:grpSpPr>
                      <wps:wsp>
                        <wps:cNvPr id="116" name="直线 114"/>
                        <wps:cNvCnPr/>
                        <wps:spPr>
                          <a:xfrm>
                            <a:off x="0" y="5"/>
                            <a:ext cx="351" cy="0"/>
                          </a:xfrm>
                          <a:prstGeom prst="line">
                            <a:avLst/>
                          </a:prstGeom>
                          <a:ln w="637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3" o:spid="_x0000_s1026" o:spt="203" style="height:0.55pt;width:17.55pt;" coordsize="351,11" o:gfxdata="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epuxC9IAAAACAQAADwAAAAAAAAABACAAAAAiAAAAZHJzL2Rvd25yZXYueG1sUEsBAhQA&#10;FAAAAAgAh07iQFE2aOD4AQAAMgQAAA4AAAAAAAAAAQAgAAAAIQEAAGRycy9lMm9Eb2MueG1sUEsF&#10;BgAAAAAGAAYAWQEAAIsFAAAAAA==&#10;">
                <o:lock v:ext="edit" aspectratio="f"/>
                <v:line id="直线 114" o:spid="_x0000_s1026" o:spt="20" style="position:absolute;left:0;top:5;height:0;width:351;" filled="f" stroked="t" coordsize="21600,21600" o:gfxdata="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cDEn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501968503937008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0" w:line="240" w:lineRule="auto"/>
        <w:ind w:left="21" w:right="0" w:firstLine="0"/>
        <w:jc w:val="left"/>
        <w:rPr>
          <w:rFonts w:ascii="Times New Roman" w:hAns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706368" behindDoc="1" locked="0" layoutInCell="1" allowOverlap="1">
                <wp:simplePos x="0" y="0"/>
                <wp:positionH relativeFrom="page">
                  <wp:posOffset>3020695</wp:posOffset>
                </wp:positionH>
                <wp:positionV relativeFrom="paragraph">
                  <wp:posOffset>407670</wp:posOffset>
                </wp:positionV>
                <wp:extent cx="78740" cy="0"/>
                <wp:effectExtent l="0" t="0" r="0" b="0"/>
                <wp:wrapNone/>
                <wp:docPr id="42" name="直线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5" o:spid="_x0000_s1026" o:spt="20" style="position:absolute;left:0pt;margin-left:237.85pt;margin-top:32.1pt;height:0pt;width:6.2pt;mso-position-horizontal-relative:page;z-index:-251610112;mso-width-relative:page;mso-height-relative:page;" filled="f" stroked="t" coordsize="21600,21600" o:gfxdata="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i/>
          <w:spacing w:val="-6"/>
          <w:sz w:val="21"/>
        </w:rPr>
        <w:t>m</w:t>
      </w:r>
      <w:r>
        <w:rPr>
          <w:rFonts w:ascii="MT Extra" w:hAnsi="MT Extra"/>
          <w:spacing w:val="-6"/>
          <w:sz w:val="21"/>
        </w:rPr>
        <w:sym w:font="MT Extra" w:char="F056"/>
      </w:r>
      <w:r>
        <w:rPr>
          <w:rFonts w:ascii="Times New Roman" w:hAnsi="Times New Roman"/>
          <w:i/>
          <w:spacing w:val="-6"/>
          <w:sz w:val="21"/>
        </w:rPr>
        <w:t>t</w:t>
      </w:r>
    </w:p>
    <w:p>
      <w:pPr>
        <w:pStyle w:val="4"/>
        <w:spacing w:before="163" w:line="240" w:lineRule="auto"/>
        <w:ind w:left="36"/>
      </w:pPr>
      <w:r>
        <w:br w:type="column"/>
      </w:r>
      <w:r>
        <w:rPr>
          <w:position w:val="2"/>
        </w:rPr>
        <w:t>，在质量、升温相同的情况下，比热容与</w:t>
      </w:r>
      <w:r>
        <w:rPr>
          <w:rFonts w:ascii="Times New Roman" w:eastAsia="Times New Roman"/>
          <w:i/>
        </w:rPr>
        <w:t xml:space="preserve">Q </w:t>
      </w:r>
      <w:r>
        <w:rPr>
          <w:position w:val="2"/>
        </w:rPr>
        <w:t>成正比，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836" w:space="40"/>
            <w:col w:w="342" w:space="39"/>
            <w:col w:w="8973"/>
          </w:cols>
        </w:sectPr>
      </w:pPr>
    </w:p>
    <w:p>
      <w:pPr>
        <w:spacing w:before="99" w:line="240" w:lineRule="auto"/>
        <w:ind w:left="120" w:right="0" w:firstLine="0"/>
        <w:jc w:val="left"/>
        <w:rPr>
          <w:sz w:val="12"/>
        </w:rPr>
      </w:pPr>
      <w:r>
        <mc:AlternateContent>
          <mc:Choice Requires="wps">
            <w:drawing>
              <wp:anchor distT="0" distB="0" distL="114300" distR="114300" simplePos="0" relativeHeight="251704320" behindDoc="1" locked="0" layoutInCell="1" allowOverlap="1">
                <wp:simplePos x="0" y="0"/>
                <wp:positionH relativeFrom="page">
                  <wp:posOffset>2722880</wp:posOffset>
                </wp:positionH>
                <wp:positionV relativeFrom="paragraph">
                  <wp:posOffset>177800</wp:posOffset>
                </wp:positionV>
                <wp:extent cx="78740" cy="0"/>
                <wp:effectExtent l="0" t="0" r="0" b="0"/>
                <wp:wrapNone/>
                <wp:docPr id="40" name="直线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8740" cy="0"/>
                        </a:xfrm>
                        <a:prstGeom prst="line">
                          <a:avLst/>
                        </a:prstGeom>
                        <a:ln w="6401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6" o:spid="_x0000_s1026" o:spt="20" style="position:absolute;left:0pt;margin-left:214.4pt;margin-top:14pt;height:0pt;width:6.2pt;mso-position-horizontal-relative:page;z-index:-251612160;mso-width-relative:page;mso-height-relative:page;" filled="f" stroked="t" coordsize="21600,21600" o:gfxdata="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">
                <v:fill on="f" focussize="0,0"/>
                <v:stroke weight="0.504015748031496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pacing w:val="-7"/>
          <w:sz w:val="21"/>
        </w:rPr>
        <w:t xml:space="preserve">故煤油的比热容是： </w:t>
      </w:r>
      <w:r>
        <w:rPr>
          <w:rFonts w:ascii="Times New Roman" w:eastAsia="Times New Roman"/>
          <w:i/>
          <w:spacing w:val="-9"/>
          <w:position w:val="-2"/>
          <w:sz w:val="21"/>
        </w:rPr>
        <w:t>c</w:t>
      </w:r>
      <w:r>
        <w:rPr>
          <w:spacing w:val="-9"/>
          <w:position w:val="-8"/>
          <w:sz w:val="12"/>
        </w:rPr>
        <w:t>煤油</w:t>
      </w:r>
    </w:p>
    <w:p>
      <w:pPr>
        <w:spacing w:before="0" w:line="240" w:lineRule="auto"/>
        <w:ind w:left="22" w:right="0" w:firstLine="0"/>
        <w:jc w:val="left"/>
        <w:rPr>
          <w:sz w:val="21"/>
        </w:rPr>
      </w:pPr>
      <w:r>
        <w:br w:type="column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4"/>
          <w:sz w:val="21"/>
        </w:rPr>
        <w:t xml:space="preserve">1 </w:t>
      </w:r>
      <w:r>
        <w:rPr>
          <w:rFonts w:ascii="Times New Roman" w:hAnsi="Times New Roman" w:eastAsia="Times New Roman"/>
          <w:i/>
          <w:sz w:val="21"/>
        </w:rPr>
        <w:t xml:space="preserve">c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position w:val="14"/>
          <w:sz w:val="21"/>
        </w:rPr>
        <w:t xml:space="preserve">1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4.2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10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Symbol" w:hAnsi="Symbol" w:eastAsia="Symbol"/>
          <w:spacing w:val="3"/>
          <w:position w:val="-2"/>
          <w:sz w:val="34"/>
        </w:rPr>
        <w:sym w:font="Symbol" w:char="F028"/>
      </w:r>
      <w:r>
        <w:rPr>
          <w:rFonts w:ascii="Times New Roman" w:hAnsi="Times New Roman" w:eastAsia="Times New Roman"/>
          <w:i/>
          <w:spacing w:val="3"/>
          <w:sz w:val="21"/>
        </w:rPr>
        <w:t xml:space="preserve">kg </w:t>
      </w:r>
      <w:r>
        <w:rPr>
          <w:rFonts w:ascii="Symbol" w:hAnsi="Symbol" w:eastAsia="Symbol"/>
          <w:spacing w:val="-4"/>
          <w:sz w:val="21"/>
        </w:rPr>
        <w:sym w:font="Symbol" w:char="F0D7"/>
      </w:r>
      <w:r>
        <w:rPr>
          <w:rFonts w:ascii="MT Extra" w:hAnsi="MT Extra" w:eastAsia="MT Extra"/>
          <w:spacing w:val="-4"/>
          <w:position w:val="10"/>
          <w:sz w:val="12"/>
        </w:rPr>
        <w:sym w:font="MT Extra" w:char="F06F"/>
      </w:r>
      <w:r>
        <w:rPr>
          <w:rFonts w:ascii="Times New Roman" w:hAnsi="Times New Roman" w:eastAsia="Times New Roman"/>
          <w:spacing w:val="-4"/>
          <w:position w:val="10"/>
          <w:sz w:val="12"/>
        </w:rPr>
        <w:t xml:space="preserve"> </w:t>
      </w:r>
      <w:r>
        <w:rPr>
          <w:rFonts w:ascii="Times New Roman" w:hAnsi="Times New Roman" w:eastAsia="Times New Roman"/>
          <w:spacing w:val="4"/>
          <w:sz w:val="21"/>
        </w:rPr>
        <w:t>C</w:t>
      </w:r>
      <w:r>
        <w:rPr>
          <w:rFonts w:ascii="Symbol" w:hAnsi="Symbol" w:eastAsia="Symbol"/>
          <w:spacing w:val="4"/>
          <w:position w:val="-2"/>
          <w:sz w:val="34"/>
        </w:rPr>
        <w:sym w:font="Symbol" w:char="F029"/>
      </w:r>
      <w:r>
        <w:rPr>
          <w:rFonts w:ascii="Times New Roman" w:hAnsi="Times New Roman" w:eastAsia="Times New Roman"/>
          <w:spacing w:val="4"/>
          <w:position w:val="-2"/>
          <w:sz w:val="34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2.1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10"/>
          <w:sz w:val="12"/>
        </w:rPr>
        <w:t xml:space="preserve">3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Symbol" w:hAnsi="Symbol" w:eastAsia="Symbol"/>
          <w:spacing w:val="3"/>
          <w:position w:val="-2"/>
          <w:sz w:val="34"/>
        </w:rPr>
        <w:sym w:font="Symbol" w:char="F028"/>
      </w:r>
      <w:r>
        <w:rPr>
          <w:rFonts w:ascii="Times New Roman" w:hAnsi="Times New Roman" w:eastAsia="Times New Roman"/>
          <w:i/>
          <w:spacing w:val="3"/>
          <w:sz w:val="21"/>
        </w:rPr>
        <w:t xml:space="preserve">kg </w:t>
      </w:r>
      <w:r>
        <w:rPr>
          <w:rFonts w:ascii="Symbol" w:hAnsi="Symbol" w:eastAsia="Symbol"/>
          <w:spacing w:val="-4"/>
          <w:sz w:val="21"/>
        </w:rPr>
        <w:sym w:font="Symbol" w:char="F0D7"/>
      </w:r>
      <w:r>
        <w:rPr>
          <w:rFonts w:ascii="MT Extra" w:hAnsi="MT Extra" w:eastAsia="MT Extra"/>
          <w:spacing w:val="-4"/>
          <w:position w:val="10"/>
          <w:sz w:val="12"/>
        </w:rPr>
        <w:sym w:font="MT Extra" w:char="F06F"/>
      </w:r>
      <w:r>
        <w:rPr>
          <w:rFonts w:ascii="Times New Roman" w:hAnsi="Times New Roman" w:eastAsia="Times New Roman"/>
          <w:spacing w:val="-4"/>
          <w:position w:val="10"/>
          <w:sz w:val="12"/>
        </w:rPr>
        <w:t xml:space="preserve"> </w:t>
      </w:r>
      <w:r>
        <w:rPr>
          <w:rFonts w:ascii="Times New Roman" w:hAnsi="Times New Roman" w:eastAsia="Times New Roman"/>
          <w:spacing w:val="4"/>
          <w:sz w:val="21"/>
        </w:rPr>
        <w:t>C</w:t>
      </w:r>
      <w:r>
        <w:rPr>
          <w:rFonts w:ascii="Symbol" w:hAnsi="Symbol" w:eastAsia="Symbol"/>
          <w:spacing w:val="4"/>
          <w:position w:val="-2"/>
          <w:sz w:val="34"/>
        </w:rPr>
        <w:sym w:font="Symbol" w:char="F029"/>
      </w:r>
      <w:r>
        <w:rPr>
          <w:rFonts w:ascii="Times New Roman" w:hAnsi="Times New Roman" w:eastAsia="Times New Roman"/>
          <w:spacing w:val="-48"/>
          <w:position w:val="-2"/>
          <w:sz w:val="34"/>
        </w:rPr>
        <w:t xml:space="preserve"> </w:t>
      </w:r>
      <w:r>
        <w:rPr>
          <w:position w:val="3"/>
          <w:sz w:val="21"/>
        </w:rPr>
        <w:t>。</w:t>
      </w:r>
    </w:p>
    <w:p>
      <w:pPr>
        <w:spacing w:after="0" w:line="240" w:lineRule="auto"/>
        <w:jc w:val="left"/>
        <w:rPr>
          <w:sz w:val="21"/>
        </w:rPr>
        <w:sectPr>
          <w:type w:val="continuous"/>
          <w:pgSz w:w="11910" w:h="16840"/>
          <w:pgMar w:top="1080" w:right="0" w:bottom="1060" w:left="1680" w:header="720" w:footer="720" w:gutter="0"/>
          <w:cols w:equalWidth="0" w:num="2">
            <w:col w:w="2378" w:space="40"/>
            <w:col w:w="7812"/>
          </w:cols>
        </w:sectPr>
      </w:pPr>
    </w:p>
    <w:p>
      <w:pPr>
        <w:pStyle w:val="8"/>
        <w:numPr>
          <w:ilvl w:val="0"/>
          <w:numId w:val="15"/>
        </w:numPr>
        <w:tabs>
          <w:tab w:val="left" w:pos="645"/>
        </w:tabs>
        <w:spacing w:before="180" w:after="0" w:line="240" w:lineRule="auto"/>
        <w:ind w:left="644" w:right="0" w:hanging="525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08416" behindDoc="1" locked="0" layoutInCell="1" allowOverlap="1">
                <wp:simplePos x="0" y="0"/>
                <wp:positionH relativeFrom="page">
                  <wp:posOffset>2731135</wp:posOffset>
                </wp:positionH>
                <wp:positionV relativeFrom="paragraph">
                  <wp:posOffset>-81280</wp:posOffset>
                </wp:positionV>
                <wp:extent cx="366395" cy="151765"/>
                <wp:effectExtent l="0" t="0" r="0" b="0"/>
                <wp:wrapNone/>
                <wp:docPr id="44" name="文本框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6395" cy="151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4"/>
                              <w:tabs>
                                <w:tab w:val="left" w:pos="469"/>
                              </w:tabs>
                              <w:spacing w:line="237" w:lineRule="exact"/>
                              <w:ind w:left="0"/>
                              <w:rPr>
                                <w:rFonts w:ascii="Times New Roman"/>
                              </w:rPr>
                            </w:pPr>
                            <w:r>
                              <w:rPr>
                                <w:rFonts w:ascii="Times New Roman"/>
                              </w:rPr>
                              <w:t>2</w:t>
                            </w:r>
                            <w:r>
                              <w:rPr>
                                <w:rFonts w:ascii="Times New Roman"/>
                              </w:rPr>
                              <w:tab/>
                            </w:r>
                            <w:r>
                              <w:rPr>
                                <w:rFonts w:ascii="Times New Roman"/>
                                <w:spacing w:val="-20"/>
                              </w:rPr>
                              <w:t>2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8" o:spid="_x0000_s1026" o:spt="202" type="#_x0000_t202" style="position:absolute;left:0pt;margin-left:215.05pt;margin-top:-6.4pt;height:11.95pt;width:28.85pt;mso-position-horizontal-relative:page;z-index:-251608064;mso-width-relative:page;mso-height-relative:page;" filled="f" stroked="f" coordsize="21600,21600" o:gfxdata="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KCJ8vzYAAAACgEAAA8AAAAA&#10;AAAAAQAgAAAAIgAAAGRycy9kb3ducmV2LnhtbFBLAQIUABQAAAAIAIdO4kBqVoiBogEAACYDAAAO&#10;AAAAAAAAAAEAIAAAACcBAABkcnMvZTJvRG9jLnhtbFBLBQYAAAAABgAGAFkBAAA7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4"/>
                        <w:tabs>
                          <w:tab w:val="left" w:pos="469"/>
                        </w:tabs>
                        <w:spacing w:line="237" w:lineRule="exact"/>
                        <w:ind w:left="0"/>
                        <w:rPr>
                          <w:rFonts w:ascii="Times New Roman"/>
                        </w:rPr>
                      </w:pPr>
                      <w:r>
                        <w:rPr>
                          <w:rFonts w:ascii="Times New Roman"/>
                        </w:rPr>
                        <w:t>2</w:t>
                      </w:r>
                      <w:r>
                        <w:rPr>
                          <w:rFonts w:ascii="Times New Roman"/>
                        </w:rPr>
                        <w:tab/>
                      </w:r>
                      <w:r>
                        <w:rPr>
                          <w:rFonts w:ascii="Times New Roman"/>
                          <w:spacing w:val="-20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pacing w:val="-7"/>
          <w:position w:val="1"/>
          <w:sz w:val="21"/>
        </w:rPr>
        <w:t xml:space="preserve">若本实验共消耗酒精 </w:t>
      </w:r>
      <w:r>
        <w:rPr>
          <w:rFonts w:ascii="Times New Roman" w:eastAsia="Times New Roman"/>
          <w:spacing w:val="4"/>
          <w:sz w:val="21"/>
        </w:rPr>
        <w:t>20</w:t>
      </w:r>
      <w:r>
        <w:rPr>
          <w:rFonts w:ascii="Times New Roman" w:eastAsia="Times New Roman"/>
          <w:i/>
          <w:spacing w:val="4"/>
          <w:sz w:val="21"/>
        </w:rPr>
        <w:t xml:space="preserve">g </w:t>
      </w:r>
      <w:r>
        <w:rPr>
          <w:position w:val="1"/>
          <w:sz w:val="21"/>
        </w:rPr>
        <w:t>，则这些酒精完全燃烧放出的热量是：</w:t>
      </w:r>
    </w:p>
    <w:p>
      <w:pPr>
        <w:spacing w:before="112" w:line="240" w:lineRule="auto"/>
        <w:ind w:left="150" w:right="0" w:firstLine="0"/>
        <w:jc w:val="left"/>
        <w:rPr>
          <w:sz w:val="21"/>
        </w:rPr>
      </w:pPr>
      <w:r>
        <mc:AlternateContent>
          <mc:Choice Requires="wps">
            <w:drawing>
              <wp:anchor distT="0" distB="0" distL="114300" distR="114300" simplePos="0" relativeHeight="251710464" behindDoc="1" locked="0" layoutInCell="1" allowOverlap="1">
                <wp:simplePos x="0" y="0"/>
                <wp:positionH relativeFrom="page">
                  <wp:posOffset>1250950</wp:posOffset>
                </wp:positionH>
                <wp:positionV relativeFrom="paragraph">
                  <wp:posOffset>189865</wp:posOffset>
                </wp:positionV>
                <wp:extent cx="76835" cy="76835"/>
                <wp:effectExtent l="0" t="0" r="0" b="0"/>
                <wp:wrapNone/>
                <wp:docPr id="46" name="文本框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835" cy="76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before="0" w:line="120" w:lineRule="exact"/>
                              <w:ind w:left="0" w:right="0" w:firstLine="0"/>
                              <w:jc w:val="left"/>
                              <w:rPr>
                                <w:sz w:val="12"/>
                              </w:rPr>
                            </w:pPr>
                            <w:r>
                              <w:rPr>
                                <w:w w:val="100"/>
                                <w:sz w:val="12"/>
                              </w:rPr>
                              <w:t>放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119" o:spid="_x0000_s1026" o:spt="202" type="#_x0000_t202" style="position:absolute;left:0pt;margin-left:98.5pt;margin-top:14.95pt;height:6.05pt;width:6.05pt;mso-position-horizontal-relative:page;z-index:-251606016;mso-width-relative:page;mso-height-relative:page;" filled="f" stroked="f" coordsize="21600,21600" o:gfxdata="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spacing w:before="0" w:line="120" w:lineRule="exact"/>
                        <w:ind w:left="0" w:right="0" w:firstLine="0"/>
                        <w:jc w:val="left"/>
                        <w:rPr>
                          <w:sz w:val="12"/>
                        </w:rPr>
                      </w:pPr>
                      <w:r>
                        <w:rPr>
                          <w:w w:val="100"/>
                          <w:sz w:val="12"/>
                        </w:rPr>
                        <w:t>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eastAsia="Times New Roman"/>
          <w:i/>
          <w:sz w:val="21"/>
        </w:rPr>
        <w:t xml:space="preserve">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z w:val="21"/>
        </w:rPr>
        <w:t xml:space="preserve">mq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0.02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 xml:space="preserve"> 3.0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7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rFonts w:ascii="Times New Roman" w:hAnsi="Times New Roman" w:eastAsia="Times New Roman"/>
          <w:sz w:val="21"/>
        </w:rPr>
        <w:t xml:space="preserve">/ </w:t>
      </w:r>
      <w:r>
        <w:rPr>
          <w:rFonts w:ascii="Times New Roman" w:hAnsi="Times New Roman" w:eastAsia="Times New Roman"/>
          <w:i/>
          <w:sz w:val="21"/>
        </w:rPr>
        <w:t xml:space="preserve">kg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6 </w:t>
      </w:r>
      <w:r>
        <w:rPr>
          <w:rFonts w:ascii="Symbol" w:hAnsi="Symbol" w:eastAsia="Symbol"/>
          <w:sz w:val="21"/>
        </w:rPr>
        <w:sym w:font="Symbol" w:char="F0B4"/>
      </w:r>
      <w:r>
        <w:rPr>
          <w:rFonts w:ascii="Times New Roman" w:hAnsi="Times New Roman" w:eastAsia="Times New Roman"/>
          <w:sz w:val="21"/>
        </w:rPr>
        <w:t>10</w:t>
      </w:r>
      <w:r>
        <w:rPr>
          <w:rFonts w:ascii="Times New Roman" w:hAnsi="Times New Roman" w:eastAsia="Times New Roman"/>
          <w:position w:val="9"/>
          <w:sz w:val="12"/>
        </w:rPr>
        <w:t xml:space="preserve">5 </w:t>
      </w:r>
      <w:r>
        <w:rPr>
          <w:rFonts w:ascii="Times New Roman" w:hAnsi="Times New Roman" w:eastAsia="Times New Roman"/>
          <w:i/>
          <w:sz w:val="21"/>
        </w:rPr>
        <w:t xml:space="preserve">J </w:t>
      </w:r>
      <w:r>
        <w:rPr>
          <w:position w:val="2"/>
          <w:sz w:val="21"/>
        </w:rPr>
        <w:t>。</w:t>
      </w:r>
    </w:p>
    <w:p>
      <w:pPr>
        <w:pStyle w:val="4"/>
        <w:spacing w:before="125" w:line="240" w:lineRule="auto"/>
      </w:pPr>
      <w:r>
        <w:rPr>
          <w:spacing w:val="-22"/>
          <w:w w:val="99"/>
        </w:rPr>
        <w:t>故答案为：</w:t>
      </w:r>
      <w:r>
        <w:rPr>
          <w:spacing w:val="-1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19"/>
          <w:w w:val="99"/>
        </w:rPr>
        <w:t>天平；秒表；</w:t>
      </w:r>
      <w:r>
        <w:rPr>
          <w:spacing w:val="-1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-35"/>
          <w:w w:val="99"/>
        </w:rPr>
        <w:t>等于；</w:t>
      </w:r>
      <w:r>
        <w:rPr>
          <w:spacing w:val="2"/>
          <w:w w:val="99"/>
        </w:rPr>
        <w:t>（</w:t>
      </w:r>
      <w:r>
        <w:rPr>
          <w:rFonts w:ascii="Times New Roman" w:hAnsi="Times New Roman" w:eastAsia="Times New Roman"/>
          <w:spacing w:val="-2"/>
          <w:w w:val="99"/>
        </w:rPr>
        <w:t>3</w:t>
      </w:r>
      <w:r>
        <w:rPr>
          <w:spacing w:val="2"/>
          <w:w w:val="99"/>
        </w:rPr>
        <w:t>）</w:t>
      </w:r>
      <w:r>
        <w:rPr>
          <w:rFonts w:ascii="Times New Roman" w:hAnsi="Times New Roman" w:eastAsia="Times New Roman"/>
          <w:spacing w:val="1"/>
          <w:w w:val="99"/>
        </w:rPr>
        <w:t>9</w:t>
      </w:r>
      <w:r>
        <w:rPr>
          <w:rFonts w:ascii="Times New Roman" w:hAnsi="Times New Roman" w:eastAsia="Times New Roman"/>
          <w:spacing w:val="-2"/>
          <w:w w:val="99"/>
        </w:rPr>
        <w:t>8</w:t>
      </w:r>
      <w:r>
        <w:rPr>
          <w:w w:val="99"/>
        </w:rPr>
        <w:t>；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/>
          <w:w w:val="99"/>
          <w:position w:val="-5"/>
        </w:rPr>
        <w:t>2.</w:t>
      </w:r>
      <w:r>
        <w:rPr>
          <w:rFonts w:ascii="Times New Roman" w:hAnsi="Times New Roman" w:eastAsia="Times New Roman"/>
          <w:spacing w:val="11"/>
          <w:w w:val="99"/>
          <w:position w:val="-5"/>
        </w:rPr>
        <w:t>1</w:t>
      </w:r>
      <w:r>
        <w:rPr>
          <w:rFonts w:ascii="Symbol" w:hAnsi="Symbol" w:eastAsia="Symbol"/>
          <w:spacing w:val="11"/>
          <w:w w:val="99"/>
          <w:position w:val="-5"/>
        </w:rPr>
        <w:sym w:font="Symbol" w:char="F0B4"/>
      </w:r>
      <w:r>
        <w:rPr>
          <w:rFonts w:ascii="Times New Roman" w:hAnsi="Times New Roman" w:eastAsia="Times New Roman"/>
          <w:w w:val="99"/>
          <w:position w:val="-5"/>
        </w:rPr>
        <w:t>1</w:t>
      </w:r>
      <w:r>
        <w:rPr>
          <w:rFonts w:ascii="Times New Roman" w:hAnsi="Times New Roman" w:eastAsia="Times New Roman"/>
          <w:spacing w:val="3"/>
          <w:w w:val="99"/>
          <w:position w:val="-5"/>
        </w:rPr>
        <w:t>0</w:t>
      </w:r>
      <w:r>
        <w:rPr>
          <w:rFonts w:ascii="Times New Roman" w:hAnsi="Times New Roman" w:eastAsia="Times New Roman"/>
          <w:w w:val="100"/>
          <w:position w:val="4"/>
          <w:sz w:val="12"/>
        </w:rPr>
        <w:t>3</w:t>
      </w:r>
      <w:r>
        <w:rPr>
          <w:rFonts w:ascii="Times New Roman" w:hAnsi="Times New Roman" w:eastAsia="Times New Roman"/>
          <w:spacing w:val="1"/>
          <w:position w:val="4"/>
          <w:sz w:val="12"/>
        </w:rPr>
        <w:t xml:space="preserve"> 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hAnsi="Times New Roman" w:eastAsia="Times New Roman"/>
          <w:spacing w:val="1"/>
          <w:w w:val="99"/>
        </w:rPr>
        <w:t>4</w:t>
      </w:r>
      <w:r>
        <w:rPr>
          <w:w w:val="99"/>
        </w:rPr>
        <w:t>）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/>
          <w:w w:val="99"/>
          <w:position w:val="-5"/>
        </w:rPr>
        <w:t>6</w:t>
      </w:r>
      <w:r>
        <w:rPr>
          <w:rFonts w:ascii="Times New Roman" w:hAnsi="Times New Roman" w:eastAsia="Times New Roman"/>
          <w:spacing w:val="-29"/>
          <w:position w:val="-5"/>
        </w:rPr>
        <w:t xml:space="preserve"> </w:t>
      </w:r>
      <w:r>
        <w:rPr>
          <w:rFonts w:ascii="Symbol" w:hAnsi="Symbol" w:eastAsia="Symbol"/>
          <w:spacing w:val="10"/>
          <w:w w:val="99"/>
          <w:position w:val="-5"/>
        </w:rPr>
        <w:sym w:font="Symbol" w:char="F0B4"/>
      </w:r>
      <w:r>
        <w:rPr>
          <w:rFonts w:ascii="Times New Roman" w:hAnsi="Times New Roman" w:eastAsia="Times New Roman"/>
          <w:spacing w:val="-2"/>
          <w:w w:val="99"/>
          <w:position w:val="-5"/>
        </w:rPr>
        <w:t>1</w:t>
      </w:r>
      <w:r>
        <w:rPr>
          <w:rFonts w:ascii="Times New Roman" w:hAnsi="Times New Roman" w:eastAsia="Times New Roman"/>
          <w:spacing w:val="-1"/>
          <w:w w:val="99"/>
          <w:position w:val="-5"/>
        </w:rPr>
        <w:t>0</w:t>
      </w:r>
      <w:r>
        <w:rPr>
          <w:rFonts w:ascii="Times New Roman" w:hAnsi="Times New Roman" w:eastAsia="Times New Roman"/>
          <w:w w:val="100"/>
          <w:position w:val="4"/>
          <w:sz w:val="12"/>
        </w:rPr>
        <w:t>5</w:t>
      </w:r>
      <w:r>
        <w:rPr>
          <w:rFonts w:ascii="Times New Roman" w:hAnsi="Times New Roman" w:eastAsia="Times New Roman"/>
          <w:spacing w:val="4"/>
          <w:position w:val="4"/>
          <w:sz w:val="12"/>
        </w:rPr>
        <w:t xml:space="preserve"> </w:t>
      </w:r>
      <w:r>
        <w:rPr>
          <w:w w:val="99"/>
        </w:rPr>
        <w:t>。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space="708" w:num="1"/>
        </w:sectPr>
      </w:pPr>
    </w:p>
    <w:p>
      <w:pPr>
        <w:pStyle w:val="4"/>
        <w:spacing w:before="71" w:line="240" w:lineRule="auto"/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转换法；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甲、乙；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3</w:t>
      </w:r>
      <w:r>
        <w:rPr>
          <w:spacing w:val="2"/>
          <w:w w:val="99"/>
        </w:rPr>
        <w:t>）</w:t>
      </w:r>
      <w:r>
        <w:rPr>
          <w:rFonts w:ascii="Times New Roman" w:eastAsia="Times New Roman"/>
          <w:spacing w:val="1"/>
          <w:w w:val="99"/>
        </w:rPr>
        <w:t>0</w:t>
      </w:r>
      <w:r>
        <w:rPr>
          <w:spacing w:val="-106"/>
          <w:w w:val="99"/>
        </w:rPr>
        <w:t>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）</w:t>
      </w:r>
      <w:r>
        <w:rPr>
          <w:spacing w:val="1"/>
          <w:w w:val="99"/>
        </w:rPr>
        <w:t>不能</w:t>
      </w:r>
    </w:p>
    <w:p>
      <w:pPr>
        <w:pStyle w:val="4"/>
        <w:spacing w:before="57" w:line="240" w:lineRule="auto"/>
      </w:pPr>
      <w:r>
        <w:t>【解析】</w:t>
      </w:r>
    </w:p>
    <w:p>
      <w:pPr>
        <w:pStyle w:val="8"/>
        <w:numPr>
          <w:ilvl w:val="0"/>
          <w:numId w:val="16"/>
        </w:numPr>
        <w:tabs>
          <w:tab w:val="left" w:pos="646"/>
        </w:tabs>
        <w:spacing w:before="58" w:after="0" w:line="240" w:lineRule="auto"/>
        <w:ind w:left="120" w:right="1799" w:firstLine="0"/>
        <w:jc w:val="both"/>
        <w:rPr>
          <w:sz w:val="21"/>
        </w:rPr>
      </w:pPr>
      <w:r>
        <w:rPr>
          <w:sz w:val="21"/>
        </w:rPr>
        <w:t xml:space="preserve">小钢球从斜面滚下过程中，质量不变，高度减小，故重力势能减小，同时速度变大， </w:t>
      </w:r>
      <w:r>
        <w:rPr>
          <w:spacing w:val="-9"/>
          <w:w w:val="95"/>
          <w:sz w:val="21"/>
        </w:rPr>
        <w:t xml:space="preserve">动能增加，所以是将重力势能转化为动能的过程；其动能大小是通过小木块移动的距离大小   </w:t>
      </w:r>
      <w:r>
        <w:rPr>
          <w:spacing w:val="-9"/>
          <w:sz w:val="21"/>
        </w:rPr>
        <w:t>来反映的，这属于转换法的应用；</w:t>
      </w:r>
    </w:p>
    <w:p>
      <w:pPr>
        <w:pStyle w:val="8"/>
        <w:numPr>
          <w:ilvl w:val="0"/>
          <w:numId w:val="16"/>
        </w:numPr>
        <w:tabs>
          <w:tab w:val="left" w:pos="646"/>
        </w:tabs>
        <w:spacing w:before="4" w:after="0" w:line="240" w:lineRule="auto"/>
        <w:ind w:left="120" w:right="1706" w:firstLine="0"/>
        <w:jc w:val="left"/>
        <w:rPr>
          <w:sz w:val="21"/>
        </w:rPr>
      </w:pPr>
      <w:r>
        <w:rPr>
          <w:sz w:val="21"/>
        </w:rPr>
        <w:t>分析比较甲和乙两组实验可得，物体的质量相同，而下滑的高度不同，甲图中下滑的</w:t>
      </w:r>
      <w:r>
        <w:rPr>
          <w:w w:val="95"/>
          <w:sz w:val="21"/>
        </w:rPr>
        <w:t xml:space="preserve">高度大，运动到水平面时速度大，推动木块滑行的距离大，故物体质量相同时，速度越大，   </w:t>
      </w:r>
      <w:r>
        <w:rPr>
          <w:sz w:val="21"/>
        </w:rPr>
        <w:t>动能越大；</w:t>
      </w:r>
    </w:p>
    <w:p>
      <w:pPr>
        <w:pStyle w:val="8"/>
        <w:numPr>
          <w:ilvl w:val="0"/>
          <w:numId w:val="16"/>
        </w:numPr>
        <w:tabs>
          <w:tab w:val="left" w:pos="645"/>
        </w:tabs>
        <w:spacing w:before="3" w:after="0" w:line="240" w:lineRule="auto"/>
        <w:ind w:left="644" w:right="0" w:hanging="525"/>
        <w:jc w:val="left"/>
        <w:rPr>
          <w:sz w:val="21"/>
        </w:rPr>
      </w:pPr>
      <w:r>
        <w:rPr>
          <w:spacing w:val="-2"/>
          <w:sz w:val="21"/>
        </w:rPr>
        <w:t xml:space="preserve">木块水平移动，在重力的方向上没有移动距离，重力不做功，重力对木块做功 </w:t>
      </w:r>
      <w:r>
        <w:rPr>
          <w:rFonts w:ascii="Times New Roman" w:eastAsia="Times New Roman"/>
          <w:spacing w:val="7"/>
          <w:position w:val="-3"/>
          <w:sz w:val="21"/>
        </w:rPr>
        <w:t>0</w:t>
      </w:r>
      <w:r>
        <w:rPr>
          <w:rFonts w:ascii="Times New Roman" w:eastAsia="Times New Roman"/>
          <w:i/>
          <w:spacing w:val="7"/>
          <w:position w:val="-3"/>
          <w:sz w:val="21"/>
        </w:rPr>
        <w:t>J</w:t>
      </w:r>
      <w:r>
        <w:rPr>
          <w:rFonts w:ascii="Times New Roman" w:eastAsia="Times New Roman"/>
          <w:i/>
          <w:spacing w:val="25"/>
          <w:position w:val="-3"/>
          <w:sz w:val="21"/>
        </w:rPr>
        <w:t xml:space="preserve"> </w:t>
      </w:r>
      <w:r>
        <w:rPr>
          <w:sz w:val="21"/>
        </w:rPr>
        <w:t>；</w:t>
      </w:r>
    </w:p>
    <w:p>
      <w:pPr>
        <w:pStyle w:val="8"/>
        <w:numPr>
          <w:ilvl w:val="0"/>
          <w:numId w:val="16"/>
        </w:numPr>
        <w:tabs>
          <w:tab w:val="left" w:pos="646"/>
        </w:tabs>
        <w:spacing w:before="69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如果水平面是光滑的，没有阻力作用，木块被撞击后将做匀速直线运动，不能通过被撞击的距离来比较动能大小。</w:t>
      </w:r>
    </w:p>
    <w:p>
      <w:pPr>
        <w:pStyle w:val="4"/>
        <w:spacing w:before="2" w:line="240" w:lineRule="auto"/>
      </w:pPr>
      <w:r>
        <w:rPr>
          <w:spacing w:val="-22"/>
          <w:w w:val="99"/>
        </w:rPr>
        <w:t>故答案为：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转换法；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甲、乙；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1"/>
          <w:w w:val="99"/>
        </w:rPr>
        <w:t>）</w:t>
      </w:r>
      <w:r>
        <w:rPr>
          <w:rFonts w:ascii="Times New Roman" w:eastAsia="Times New Roman"/>
          <w:spacing w:val="1"/>
          <w:w w:val="99"/>
        </w:rPr>
        <w:t>0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）</w:t>
      </w:r>
      <w:r>
        <w:rPr>
          <w:w w:val="99"/>
        </w:rPr>
        <w:t>不能。</w:t>
      </w:r>
    </w:p>
    <w:p>
      <w:pPr>
        <w:pStyle w:val="4"/>
        <w:spacing w:before="60" w:line="240" w:lineRule="auto"/>
      </w:pPr>
      <w:r>
        <w:rPr>
          <w:rFonts w:ascii="Times New Roman" w:eastAsia="Times New Roman"/>
        </w:rPr>
        <w:t>19</w:t>
      </w:r>
      <w:r>
        <w:t>．</w:t>
      </w:r>
    </w:p>
    <w:p>
      <w:pPr>
        <w:pStyle w:val="4"/>
        <w:spacing w:before="57" w:line="240" w:lineRule="auto"/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2"/>
          <w:w w:val="99"/>
        </w:rPr>
        <w:t>）</w:t>
      </w:r>
      <w:r>
        <w:rPr>
          <w:spacing w:val="-27"/>
          <w:w w:val="99"/>
        </w:rPr>
        <w:t>见解析；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2"/>
          <w:w w:val="99"/>
        </w:rPr>
        <w:t>）</w:t>
      </w:r>
      <w:r>
        <w:rPr>
          <w:spacing w:val="-27"/>
          <w:w w:val="99"/>
        </w:rPr>
        <w:t>见解析；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3</w:t>
      </w:r>
      <w:r>
        <w:rPr>
          <w:spacing w:val="-1"/>
          <w:w w:val="99"/>
        </w:rPr>
        <w:t>）</w:t>
      </w:r>
      <w:r>
        <w:rPr>
          <w:spacing w:val="-21"/>
          <w:w w:val="99"/>
        </w:rPr>
        <w:t>保护电路；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1"/>
          <w:w w:val="99"/>
        </w:rPr>
        <w:t>）</w:t>
      </w:r>
      <w:r>
        <w:rPr>
          <w:w w:val="99"/>
        </w:rPr>
        <w:t>并</w:t>
      </w:r>
    </w:p>
    <w:p>
      <w:pPr>
        <w:pStyle w:val="4"/>
        <w:spacing w:before="57" w:line="240" w:lineRule="auto"/>
      </w:pPr>
      <w:r>
        <w:t>【解析】</w:t>
      </w:r>
    </w:p>
    <w:p>
      <w:pPr>
        <w:pStyle w:val="4"/>
        <w:spacing w:before="58" w:line="240" w:lineRule="auto"/>
        <w:ind w:right="1799"/>
        <w:jc w:val="both"/>
      </w:pPr>
      <w:r>
        <w:drawing>
          <wp:anchor distT="0" distB="0" distL="0" distR="0" simplePos="0" relativeHeight="251712512" behindDoc="1" locked="0" layoutInCell="1" allowOverlap="1">
            <wp:simplePos x="0" y="0"/>
            <wp:positionH relativeFrom="page">
              <wp:posOffset>1143000</wp:posOffset>
            </wp:positionH>
            <wp:positionV relativeFrom="paragraph">
              <wp:posOffset>748665</wp:posOffset>
            </wp:positionV>
            <wp:extent cx="3473450" cy="1532255"/>
            <wp:effectExtent l="0" t="0" r="0" b="0"/>
            <wp:wrapNone/>
            <wp:docPr id="53" name="image2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image25.jpe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73196" cy="15323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11"/>
          <w:w w:val="99"/>
        </w:rPr>
        <w:t>）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-111"/>
          <w:w w:val="99"/>
        </w:rPr>
        <w:t>）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4</w:t>
      </w:r>
      <w:r>
        <w:rPr>
          <w:spacing w:val="-10"/>
          <w:w w:val="99"/>
        </w:rPr>
        <w:t>）</w:t>
      </w:r>
      <w:r>
        <w:rPr>
          <w:spacing w:val="-3"/>
          <w:w w:val="99"/>
        </w:rPr>
        <w:t>由题意可知，只闭合开关</w:t>
      </w:r>
      <w:r>
        <w:rPr>
          <w:spacing w:val="-67"/>
        </w:rPr>
        <w:t xml:space="preserve"> </w:t>
      </w:r>
      <w:r>
        <w:rPr>
          <w:rFonts w:ascii="Times New Roman" w:eastAsia="Times New Roman"/>
          <w:i/>
          <w:spacing w:val="-16"/>
          <w:w w:val="100"/>
          <w:position w:val="-2"/>
          <w:sz w:val="22"/>
        </w:rPr>
        <w:t>S</w:t>
      </w:r>
      <w:r>
        <w:rPr>
          <w:rFonts w:ascii="Times New Roman" w:eastAsia="Times New Roman"/>
          <w:w w:val="98"/>
          <w:position w:val="-8"/>
          <w:sz w:val="13"/>
        </w:rPr>
        <w:t>1</w:t>
      </w:r>
      <w:r>
        <w:rPr>
          <w:rFonts w:ascii="Times New Roman" w:eastAsia="Times New Roman"/>
          <w:position w:val="-8"/>
          <w:sz w:val="13"/>
        </w:rPr>
        <w:t xml:space="preserve"> </w:t>
      </w:r>
      <w:r>
        <w:rPr>
          <w:spacing w:val="-3"/>
          <w:w w:val="99"/>
        </w:rPr>
        <w:t>时，电灯亮；只闭合开关</w:t>
      </w:r>
      <w:r>
        <w:rPr>
          <w:spacing w:val="-64"/>
        </w:rPr>
        <w:t xml:space="preserve"> </w:t>
      </w:r>
      <w:r>
        <w:rPr>
          <w:rFonts w:ascii="Times New Roman" w:eastAsia="Times New Roman"/>
          <w:i/>
          <w:spacing w:val="3"/>
          <w:w w:val="100"/>
          <w:position w:val="-2"/>
          <w:sz w:val="22"/>
        </w:rPr>
        <w:t>S</w:t>
      </w:r>
      <w:r>
        <w:rPr>
          <w:rFonts w:ascii="Times New Roman" w:eastAsia="Times New Roman"/>
          <w:w w:val="98"/>
          <w:position w:val="-8"/>
          <w:sz w:val="13"/>
        </w:rPr>
        <w:t>2</w:t>
      </w:r>
      <w:r>
        <w:rPr>
          <w:rFonts w:ascii="Times New Roman" w:eastAsia="Times New Roman"/>
          <w:position w:val="-8"/>
          <w:sz w:val="13"/>
        </w:rPr>
        <w:t xml:space="preserve"> </w:t>
      </w:r>
      <w:r>
        <w:rPr>
          <w:spacing w:val="-4"/>
          <w:w w:val="99"/>
        </w:rPr>
        <w:t>时，电铃响，这表明</w:t>
      </w:r>
      <w:r>
        <w:rPr>
          <w:spacing w:val="-7"/>
        </w:rPr>
        <w:t xml:space="preserve">点灯和电铃能各自独立工作，故该电路为并联电路，开关 </w:t>
      </w:r>
      <w:r>
        <w:rPr>
          <w:rFonts w:ascii="Times New Roman" w:eastAsia="Times New Roman"/>
          <w:i/>
          <w:spacing w:val="-8"/>
          <w:position w:val="-2"/>
          <w:sz w:val="22"/>
        </w:rPr>
        <w:t>S</w:t>
      </w:r>
      <w:r>
        <w:rPr>
          <w:rFonts w:ascii="Times New Roman" w:eastAsia="Times New Roman"/>
          <w:spacing w:val="-8"/>
          <w:position w:val="-8"/>
          <w:sz w:val="13"/>
        </w:rPr>
        <w:t xml:space="preserve">1 </w:t>
      </w:r>
      <w:r>
        <w:rPr>
          <w:spacing w:val="-8"/>
        </w:rPr>
        <w:t xml:space="preserve">控制点灯；开关 </w:t>
      </w:r>
      <w:r>
        <w:rPr>
          <w:rFonts w:ascii="Times New Roman" w:eastAsia="Times New Roman"/>
          <w:i/>
          <w:position w:val="-2"/>
          <w:sz w:val="22"/>
        </w:rPr>
        <w:t>S</w:t>
      </w:r>
      <w:r>
        <w:rPr>
          <w:rFonts w:ascii="Times New Roman" w:eastAsia="Times New Roman"/>
          <w:position w:val="-8"/>
          <w:sz w:val="13"/>
        </w:rPr>
        <w:t xml:space="preserve">2 </w:t>
      </w:r>
      <w:r>
        <w:t>控制电铃； 电路图和实物图如下：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9" w:line="240" w:lineRule="auto"/>
        <w:ind w:left="0"/>
        <w:rPr>
          <w:sz w:val="23"/>
        </w:rPr>
      </w:pPr>
    </w:p>
    <w:p>
      <w:pPr>
        <w:pStyle w:val="4"/>
        <w:spacing w:line="240" w:lineRule="auto"/>
        <w:ind w:left="1162"/>
        <w:jc w:val="center"/>
      </w:pPr>
      <w:r>
        <w:rPr>
          <w:w w:val="99"/>
        </w:rPr>
        <w:t>；</w:t>
      </w: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line="240" w:lineRule="auto"/>
        <w:ind w:left="0"/>
        <w:rPr>
          <w:sz w:val="20"/>
        </w:rPr>
      </w:pPr>
    </w:p>
    <w:p>
      <w:pPr>
        <w:pStyle w:val="4"/>
        <w:spacing w:before="4" w:line="240" w:lineRule="auto"/>
        <w:ind w:left="0"/>
        <w:rPr>
          <w:sz w:val="29"/>
        </w:rPr>
      </w:pPr>
    </w:p>
    <w:p>
      <w:pPr>
        <w:pStyle w:val="4"/>
        <w:spacing w:line="240" w:lineRule="auto"/>
      </w:pPr>
      <w:r>
        <w:t>（</w:t>
      </w:r>
      <w:r>
        <w:rPr>
          <w:rFonts w:ascii="Times New Roman" w:eastAsia="Times New Roman"/>
        </w:rPr>
        <w:t>3</w:t>
      </w:r>
      <w:r>
        <w:t>）连接电路时，为了保护电路，开关应断开。</w:t>
      </w:r>
    </w:p>
    <w:p>
      <w:pPr>
        <w:pStyle w:val="4"/>
        <w:spacing w:before="58" w:line="240" w:lineRule="auto"/>
      </w:pPr>
      <w:r>
        <w:rPr>
          <w:spacing w:val="-22"/>
          <w:w w:val="99"/>
        </w:rPr>
        <w:t>故答案为：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如上图；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spacing w:val="-1"/>
          <w:w w:val="99"/>
        </w:rPr>
        <w:t>）</w:t>
      </w:r>
      <w:r>
        <w:rPr>
          <w:spacing w:val="-26"/>
          <w:w w:val="99"/>
        </w:rPr>
        <w:t>如上图；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1"/>
          <w:w w:val="99"/>
        </w:rPr>
        <w:t>）</w:t>
      </w:r>
      <w:r>
        <w:rPr>
          <w:spacing w:val="-22"/>
          <w:w w:val="99"/>
        </w:rPr>
        <w:t>保护电路；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4</w:t>
      </w:r>
      <w:r>
        <w:rPr>
          <w:spacing w:val="-1"/>
          <w:w w:val="99"/>
        </w:rPr>
        <w:t>）</w:t>
      </w:r>
      <w:r>
        <w:rPr>
          <w:spacing w:val="1"/>
          <w:w w:val="99"/>
        </w:rPr>
        <w:t>并。</w:t>
      </w:r>
    </w:p>
    <w:p>
      <w:pPr>
        <w:spacing w:after="0" w:line="240" w:lineRule="auto"/>
        <w:sectPr>
          <w:headerReference r:id="rId8" w:type="default"/>
          <w:pgSz w:w="11910" w:h="16840"/>
          <w:pgMar w:top="1680" w:right="0" w:bottom="1060" w:left="1680" w:header="113" w:footer="875" w:gutter="0"/>
          <w:cols w:space="708" w:num="1"/>
        </w:sectPr>
      </w:pPr>
    </w:p>
    <w:p>
      <w:pPr>
        <w:pStyle w:val="4"/>
        <w:spacing w:before="71" w:line="240" w:lineRule="auto"/>
        <w:ind w:right="1766"/>
      </w:pPr>
      <w:r>
        <w:rPr>
          <w:spacing w:val="-27"/>
          <w:w w:val="99"/>
        </w:rPr>
        <w:t>【答案】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1</w:t>
      </w:r>
      <w:r>
        <w:rPr>
          <w:spacing w:val="2"/>
          <w:w w:val="99"/>
        </w:rPr>
        <w:t>）</w:t>
      </w:r>
      <w:r>
        <w:rPr>
          <w:spacing w:val="-27"/>
          <w:w w:val="99"/>
        </w:rPr>
        <w:t>刻度尺；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2</w:t>
      </w:r>
      <w:r>
        <w:rPr>
          <w:w w:val="99"/>
        </w:rPr>
        <w:t>）</w:t>
      </w:r>
      <w:r>
        <w:rPr>
          <w:spacing w:val="-76"/>
        </w:rPr>
        <w:t xml:space="preserve"> </w:t>
      </w:r>
      <w:r>
        <w:rPr>
          <w:rFonts w:ascii="Times New Roman" w:eastAsia="Times New Roman"/>
          <w:spacing w:val="-3"/>
          <w:w w:val="102"/>
          <w:position w:val="-3"/>
        </w:rPr>
        <w:t>88</w:t>
      </w:r>
      <w:r>
        <w:rPr>
          <w:rFonts w:ascii="Times New Roman" w:eastAsia="Times New Roman"/>
          <w:spacing w:val="-2"/>
          <w:w w:val="102"/>
          <w:position w:val="-3"/>
        </w:rPr>
        <w:t>.</w:t>
      </w:r>
      <w:r>
        <w:rPr>
          <w:rFonts w:ascii="Times New Roman" w:eastAsia="Times New Roman"/>
          <w:spacing w:val="-3"/>
          <w:w w:val="102"/>
          <w:position w:val="-3"/>
        </w:rPr>
        <w:t>9</w:t>
      </w:r>
      <w:r>
        <w:rPr>
          <w:rFonts w:ascii="Times New Roman" w:eastAsia="Times New Roman"/>
          <w:w w:val="102"/>
          <w:position w:val="-3"/>
        </w:rPr>
        <w:t>%</w:t>
      </w:r>
      <w:r>
        <w:rPr>
          <w:rFonts w:ascii="Times New Roman" w:eastAsia="Times New Roman"/>
          <w:spacing w:val="-7"/>
          <w:position w:val="-3"/>
        </w:rPr>
        <w:t xml:space="preserve"> </w:t>
      </w:r>
      <w:r>
        <w:rPr>
          <w:spacing w:val="2"/>
          <w:w w:val="99"/>
        </w:rPr>
        <w:t>；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.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2"/>
          <w:w w:val="99"/>
        </w:rPr>
        <w:t>）</w:t>
      </w:r>
      <w:r>
        <w:rPr>
          <w:w w:val="99"/>
        </w:rPr>
        <w:t>变大；</w:t>
      </w:r>
      <w:r>
        <w:t xml:space="preserve"> </w:t>
      </w:r>
      <w:r>
        <w:rPr>
          <w:spacing w:val="-1"/>
          <w:w w:val="99"/>
        </w:rPr>
        <w:t>物重增加，轮和轴之间的压力变大，</w:t>
      </w:r>
      <w:r>
        <w:rPr>
          <w:spacing w:val="-19"/>
          <w:w w:val="99"/>
        </w:rPr>
        <w:t>摩擦力变大；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4</w:t>
      </w:r>
      <w:r>
        <w:rPr>
          <w:w w:val="99"/>
        </w:rPr>
        <w:t>）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  <w:w w:val="99"/>
          <w:position w:val="-3"/>
        </w:rPr>
        <w:t>B</w:t>
      </w:r>
      <w:r>
        <w:rPr>
          <w:rFonts w:ascii="Times New Roman" w:eastAsia="Times New Roman"/>
          <w:i/>
          <w:spacing w:val="-5"/>
          <w:position w:val="-3"/>
        </w:rPr>
        <w:t xml:space="preserve"> 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5</w:t>
      </w:r>
      <w:r>
        <w:rPr>
          <w:spacing w:val="-1"/>
          <w:w w:val="99"/>
        </w:rPr>
        <w:t>）</w:t>
      </w:r>
      <w:r>
        <w:rPr>
          <w:spacing w:val="1"/>
          <w:w w:val="99"/>
        </w:rPr>
        <w:t>不变</w:t>
      </w:r>
    </w:p>
    <w:p>
      <w:pPr>
        <w:pStyle w:val="4"/>
        <w:spacing w:line="240" w:lineRule="auto"/>
        <w:ind w:left="119"/>
      </w:pPr>
      <w:r>
        <w:t>【解析】</w:t>
      </w:r>
    </w:p>
    <w:p>
      <w:pPr>
        <w:pStyle w:val="4"/>
        <w:spacing w:before="60" w:line="240" w:lineRule="auto"/>
      </w:pPr>
      <w:r>
        <w:t>（</w:t>
      </w:r>
      <w:r>
        <w:rPr>
          <w:rFonts w:ascii="Times New Roman" w:eastAsia="Times New Roman"/>
        </w:rPr>
        <w:t>1</w:t>
      </w:r>
      <w:r>
        <w:t>）实验时沿竖直方向匀速缓慢拉动弹簧测力计，并用刻度尺测量出物体上升的高度；</w:t>
      </w:r>
    </w:p>
    <w:p>
      <w:pPr>
        <w:spacing w:after="0" w:line="240" w:lineRule="auto"/>
        <w:sectPr>
          <w:headerReference r:id="rId9" w:type="default"/>
          <w:footerReference r:id="rId10" w:type="default"/>
          <w:pgSz w:w="11910" w:h="16840"/>
          <w:pgMar w:top="1680" w:right="0" w:bottom="1060" w:left="1680" w:header="113" w:footer="875" w:gutter="0"/>
          <w:pgNumType w:start="10"/>
          <w:cols w:space="708" w:num="1"/>
        </w:sectPr>
      </w:pPr>
    </w:p>
    <w:p>
      <w:pPr>
        <w:pStyle w:val="4"/>
        <w:spacing w:before="67" w:line="240" w:lineRule="auto"/>
        <w:ind w:left="119"/>
        <w:rPr>
          <w:rFonts w:ascii="Symbol" w:hAnsi="Symbol"/>
        </w:rPr>
      </w:pPr>
      <w:r>
        <w:t>（</w:t>
      </w:r>
      <w:r>
        <w:rPr>
          <w:rFonts w:ascii="Times New Roman" w:hAnsi="Times New Roman"/>
        </w:rPr>
        <w:t>2</w:t>
      </w:r>
      <w:r>
        <w:t xml:space="preserve">）第 </w:t>
      </w:r>
      <w:r>
        <w:rPr>
          <w:rFonts w:ascii="Times New Roman" w:hAnsi="Times New Roman"/>
        </w:rPr>
        <w:t xml:space="preserve">2 </w:t>
      </w:r>
      <w:r>
        <w:t>次实验的机械效率为：</w:t>
      </w:r>
      <w:r>
        <w:rPr>
          <w:rFonts w:ascii="Symbol" w:hAnsi="Symbol"/>
          <w:i/>
          <w:sz w:val="22"/>
        </w:rPr>
        <w:sym w:font="Symbol" w:char="F068"/>
      </w:r>
      <w:r>
        <w:rPr>
          <w:rFonts w:ascii="Symbol" w:hAnsi="Symbol"/>
        </w:rPr>
        <w:sym w:font="Symbol" w:char="F03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position w:val="15"/>
        </w:rPr>
        <w:t>W</w:t>
      </w:r>
      <w:r>
        <w:rPr>
          <w:position w:val="9"/>
          <w:sz w:val="12"/>
        </w:rPr>
        <w:t xml:space="preserve">有 </w:t>
      </w:r>
      <w:r>
        <w:rPr>
          <w:rFonts w:ascii="Symbol" w:hAnsi="Symbol"/>
        </w:rPr>
        <w:sym w:font="Symbol" w:char="F0B4"/>
      </w:r>
      <w:r>
        <w:rPr>
          <w:rFonts w:ascii="Times New Roman" w:hAnsi="Times New Roman"/>
        </w:rPr>
        <w:t xml:space="preserve">100% </w:t>
      </w:r>
      <w:r>
        <w:rPr>
          <w:rFonts w:ascii="Symbol" w:hAnsi="Symbol"/>
        </w:rPr>
        <w:sym w:font="Symbol" w:char="F03D"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position w:val="13"/>
        </w:rPr>
        <w:t xml:space="preserve">Gh </w:t>
      </w:r>
      <w:r>
        <w:rPr>
          <w:rFonts w:ascii="Symbol" w:hAnsi="Symbol"/>
        </w:rPr>
        <w:sym w:font="Symbol" w:char="F0B4"/>
      </w:r>
      <w:r>
        <w:rPr>
          <w:rFonts w:ascii="Times New Roman" w:hAnsi="Times New Roman"/>
        </w:rPr>
        <w:t xml:space="preserve">100% </w:t>
      </w:r>
      <w:r>
        <w:rPr>
          <w:rFonts w:ascii="Symbol" w:hAnsi="Symbol"/>
        </w:rPr>
        <w:sym w:font="Symbol" w:char="F03D"/>
      </w:r>
    </w:p>
    <w:p>
      <w:pPr>
        <w:tabs>
          <w:tab w:val="left" w:pos="4707"/>
        </w:tabs>
        <w:spacing w:line="240" w:lineRule="auto"/>
        <w:ind w:left="3527" w:right="0" w:firstLine="0"/>
        <w:rPr>
          <w:rFonts w:ascii="Symbol" w:hAnsi="Symbol"/>
          <w:sz w:val="2"/>
        </w:rPr>
      </w:pP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196850" cy="6350"/>
                <wp:effectExtent l="0" t="0" r="0" b="0"/>
                <wp:docPr id="121" name="组合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850" cy="6350"/>
                          <a:chOff x="0" y="0"/>
                          <a:chExt cx="310" cy="10"/>
                        </a:xfrm>
                      </wpg:grpSpPr>
                      <wps:wsp>
                        <wps:cNvPr id="120" name="直线 122"/>
                        <wps:cNvCnPr/>
                        <wps:spPr>
                          <a:xfrm>
                            <a:off x="0" y="5"/>
                            <a:ext cx="309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0.5pt;width:15.5pt;" coordsize="310,10" o:gfxdata="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8NYPWtIAAAACAQAADwAAAAAAAAABACAAAAAiAAAAZHJzL2Rvd25yZXYueG1sUEsBAhQA&#10;FAAAAAgAh07iQAtFt5T4AQAAMgQAAA4AAAAAAAAAAQAgAAAAIQEAAGRycy9lMm9Eb2MueG1sUEsF&#10;BgAAAAAGAAYAWQEAAIsFAAAAAA==&#10;">
                <o:lock v:ext="edit" aspectratio="f"/>
                <v:line id="直线 122" o:spid="_x0000_s1026" o:spt="20" style="position:absolute;left:0;top:5;height:0;width:309;" filled="f" stroked="t" coordsize="21600,21600" o:gfxdata="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pSInS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sym w:font="Symbol" w:char="F009"/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172720" cy="6350"/>
                <wp:effectExtent l="0" t="0" r="0" b="0"/>
                <wp:docPr id="93" name="组合 1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6350"/>
                          <a:chOff x="0" y="0"/>
                          <a:chExt cx="272" cy="10"/>
                        </a:xfrm>
                      </wpg:grpSpPr>
                      <wps:wsp>
                        <wps:cNvPr id="92" name="直线 124"/>
                        <wps:cNvCnPr/>
                        <wps:spPr>
                          <a:xfrm>
                            <a:off x="0" y="5"/>
                            <a:ext cx="272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3" o:spid="_x0000_s1026" o:spt="203" style="height:0.5pt;width:13.6pt;" coordsize="272,10" o:gfxdata="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T2p8tMAAAACAQAADwAAAAAAAAABACAAAAAiAAAAZHJzL2Rvd25yZXYueG1sUEsBAhQA&#10;FAAAAAgAh07iQGYSXuH3AQAAMAQAAA4AAAAAAAAAAQAgAAAAIgEAAGRycy9lMm9Eb2MueG1sUEsF&#10;BgAAAAAGAAYAWQEAAIsFAAAAAA==&#10;">
                <o:lock v:ext="edit" aspectratio="f"/>
                <v:line id="直线 124" o:spid="_x0000_s1026" o:spt="20" style="position:absolute;left:0;top:5;height:0;width:272;" filled="f" stroked="t" coordsize="21600,21600" o:gfxdata="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Ae/6vQAA&#10;ANsAAAAPAAAAAAAAAAEAIAAAACIAAABkcnMvZG93bnJldi54bWxQSwECFAAUAAAACACHTuJAMy8F&#10;njsAAAA5AAAAEAAAAAAAAAABACAAAAAMAQAAZHJzL3NoYXBleG1sLnhtbFBLBQYAAAAABgAGAFsB&#10;AAC2AwAAAAA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70" w:line="240" w:lineRule="auto"/>
        <w:ind w:left="97" w:right="0" w:firstLine="0"/>
        <w:jc w:val="left"/>
        <w:rPr>
          <w:rFonts w:ascii="Times New Roman" w:hAnsi="Times New Roman"/>
          <w:i/>
          <w:sz w:val="21"/>
        </w:rPr>
      </w:pPr>
      <w:r>
        <w:br w:type="column"/>
      </w:r>
      <w:r>
        <w:rPr>
          <w:rFonts w:ascii="Times New Roman" w:hAnsi="Times New Roman"/>
          <w:spacing w:val="6"/>
          <w:sz w:val="21"/>
        </w:rPr>
        <w:t>4</w:t>
      </w:r>
      <w:r>
        <w:rPr>
          <w:rFonts w:ascii="Times New Roman" w:hAnsi="Times New Roman"/>
          <w:i/>
          <w:spacing w:val="6"/>
          <w:sz w:val="21"/>
        </w:rPr>
        <w:t xml:space="preserve">N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pacing w:val="-27"/>
          <w:sz w:val="21"/>
        </w:rPr>
        <w:t xml:space="preserve"> </w:t>
      </w:r>
      <w:r>
        <w:rPr>
          <w:rFonts w:ascii="Times New Roman" w:hAnsi="Times New Roman"/>
          <w:spacing w:val="-9"/>
          <w:sz w:val="21"/>
        </w:rPr>
        <w:t>0.1</w:t>
      </w:r>
      <w:r>
        <w:rPr>
          <w:rFonts w:ascii="Times New Roman" w:hAnsi="Times New Roman"/>
          <w:i/>
          <w:spacing w:val="-9"/>
          <w:sz w:val="21"/>
        </w:rPr>
        <w:t>m</w:t>
      </w:r>
    </w:p>
    <w:p>
      <w:pPr>
        <w:pStyle w:val="4"/>
        <w:spacing w:before="202" w:line="240" w:lineRule="auto"/>
        <w:ind w:left="76"/>
      </w:pPr>
      <w:r>
        <w:br w:type="column"/>
      </w:r>
      <w:r>
        <w:rPr>
          <w:rFonts w:ascii="Symbol" w:hAnsi="Symbol" w:eastAsia="Symbol"/>
        </w:rPr>
        <w:sym w:font="Symbol" w:char="F0B4"/>
      </w:r>
      <w:r>
        <w:rPr>
          <w:rFonts w:ascii="Times New Roman" w:hAnsi="Times New Roman" w:eastAsia="Times New Roman"/>
        </w:rPr>
        <w:t xml:space="preserve">100% </w:t>
      </w:r>
      <w:r>
        <w:rPr>
          <w:rFonts w:ascii="Symbol" w:hAnsi="Symbol" w:eastAsia="Symbol"/>
        </w:rPr>
        <w:sym w:font="Symbol" w:char="F03D"/>
      </w:r>
      <w:r>
        <w:rPr>
          <w:rFonts w:ascii="Times New Roman" w:hAnsi="Times New Roman" w:eastAsia="Times New Roman"/>
        </w:rPr>
        <w:t xml:space="preserve"> 88.9% </w:t>
      </w:r>
      <w:r>
        <w:t>，</w:t>
      </w:r>
    </w:p>
    <w:p>
      <w:pPr>
        <w:spacing w:after="0" w:line="240" w:lineRule="auto"/>
        <w:sectPr>
          <w:type w:val="continuous"/>
          <w:pgSz w:w="11910" w:h="16840"/>
          <w:pgMar w:top="1080" w:right="0" w:bottom="1060" w:left="1680" w:header="720" w:footer="720" w:gutter="0"/>
          <w:cols w:equalWidth="0" w:num="3">
            <w:col w:w="5801" w:space="40"/>
            <w:col w:w="952" w:space="39"/>
            <w:col w:w="3398"/>
          </w:cols>
        </w:sectPr>
      </w:pPr>
    </w:p>
    <w:p>
      <w:pPr>
        <w:tabs>
          <w:tab w:val="left" w:pos="1383"/>
          <w:tab w:val="left" w:pos="2481"/>
        </w:tabs>
        <w:spacing w:before="0" w:line="240" w:lineRule="auto"/>
        <w:ind w:left="165" w:right="0" w:firstLine="0"/>
        <w:jc w:val="center"/>
        <w:rPr>
          <w:rFonts w:ascii="Times New Roman" w:hAnsi="Times New Roman"/>
          <w:i/>
          <w:sz w:val="21"/>
        </w:rPr>
      </w:pPr>
      <w:r>
        <mc:AlternateContent>
          <mc:Choice Requires="wps">
            <w:drawing>
              <wp:anchor distT="0" distB="0" distL="114300" distR="114300" simplePos="0" relativeHeight="251713536" behindDoc="1" locked="0" layoutInCell="1" allowOverlap="1">
                <wp:simplePos x="0" y="0"/>
                <wp:positionH relativeFrom="page">
                  <wp:posOffset>4784090</wp:posOffset>
                </wp:positionH>
                <wp:positionV relativeFrom="paragraph">
                  <wp:posOffset>-16510</wp:posOffset>
                </wp:positionV>
                <wp:extent cx="646430" cy="0"/>
                <wp:effectExtent l="0" t="0" r="0" b="0"/>
                <wp:wrapNone/>
                <wp:docPr id="48" name="直线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430" cy="0"/>
                        </a:xfrm>
                        <a:prstGeom prst="line">
                          <a:avLst/>
                        </a:prstGeom>
                        <a:ln w="6325">
                          <a:solidFill>
                            <a:srgbClr val="000000"/>
                          </a:solidFill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5" o:spid="_x0000_s1026" o:spt="20" style="position:absolute;left:0pt;margin-left:376.7pt;margin-top:-1.3pt;height:0pt;width:50.9pt;mso-position-horizontal-relative:page;z-index:-251602944;mso-width-relative:page;mso-height-relative:page;" filled="f" stroked="t" coordsize="21600,21600" o:gfxdata="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">
                <v:fill on="f" focussize="0,0"/>
                <v:stroke weight="0.498031496062992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i/>
          <w:spacing w:val="-12"/>
          <w:sz w:val="21"/>
        </w:rPr>
        <w:t>W</w:t>
      </w:r>
      <w:r>
        <w:rPr>
          <w:position w:val="-5"/>
          <w:sz w:val="12"/>
        </w:rPr>
        <w:t>总</w:t>
      </w:r>
      <w:r>
        <w:rPr>
          <w:position w:val="-5"/>
          <w:sz w:val="12"/>
        </w:rPr>
        <w:tab/>
      </w:r>
      <w:r>
        <w:rPr>
          <w:rFonts w:ascii="Times New Roman" w:hAnsi="Times New Roman"/>
          <w:i/>
          <w:sz w:val="21"/>
        </w:rPr>
        <w:t>Fs</w:t>
      </w:r>
      <w:r>
        <w:rPr>
          <w:rFonts w:ascii="Times New Roman" w:hAnsi="Times New Roman"/>
          <w:i/>
          <w:sz w:val="21"/>
        </w:rPr>
        <w:tab/>
      </w:r>
      <w:r>
        <w:rPr>
          <w:rFonts w:ascii="Times New Roman" w:hAnsi="Times New Roman"/>
          <w:spacing w:val="2"/>
          <w:sz w:val="21"/>
        </w:rPr>
        <w:t>1.5</w:t>
      </w:r>
      <w:r>
        <w:rPr>
          <w:rFonts w:ascii="Times New Roman" w:hAnsi="Times New Roman"/>
          <w:i/>
          <w:spacing w:val="2"/>
          <w:sz w:val="21"/>
        </w:rPr>
        <w:t xml:space="preserve">N </w:t>
      </w:r>
      <w:r>
        <w:rPr>
          <w:rFonts w:ascii="Symbol" w:hAnsi="Symbol"/>
          <w:sz w:val="21"/>
        </w:rPr>
        <w:sym w:font="Symbol" w:char="F0B4"/>
      </w:r>
      <w:r>
        <w:rPr>
          <w:rFonts w:ascii="Times New Roman" w:hAnsi="Times New Roman"/>
          <w:spacing w:val="-25"/>
          <w:sz w:val="21"/>
        </w:rPr>
        <w:t xml:space="preserve"> </w:t>
      </w:r>
      <w:r>
        <w:rPr>
          <w:rFonts w:ascii="Times New Roman" w:hAnsi="Times New Roman"/>
          <w:sz w:val="21"/>
        </w:rPr>
        <w:t>0.3</w:t>
      </w:r>
      <w:r>
        <w:rPr>
          <w:rFonts w:ascii="Times New Roman" w:hAnsi="Times New Roman"/>
          <w:i/>
          <w:sz w:val="21"/>
        </w:rPr>
        <w:t>m</w:t>
      </w:r>
    </w:p>
    <w:p>
      <w:pPr>
        <w:pStyle w:val="4"/>
        <w:spacing w:before="77" w:line="240" w:lineRule="auto"/>
      </w:pPr>
      <w:r>
        <w:t>图中测力计分度值为</w:t>
      </w:r>
      <w:r>
        <w:rPr>
          <w:rFonts w:ascii="Times New Roman" w:hAnsi="Times New Roman" w:eastAsia="Times New Roman"/>
          <w:position w:val="-3"/>
        </w:rPr>
        <w:t>0.2</w:t>
      </w:r>
      <w:r>
        <w:rPr>
          <w:rFonts w:ascii="Times New Roman" w:hAnsi="Times New Roman" w:eastAsia="Times New Roman"/>
          <w:i/>
          <w:position w:val="-3"/>
        </w:rPr>
        <w:t xml:space="preserve">N </w:t>
      </w:r>
      <w:r>
        <w:t xml:space="preserve">，示数为 </w:t>
      </w:r>
      <w:r>
        <w:rPr>
          <w:rFonts w:ascii="Times New Roman" w:hAnsi="Times New Roman" w:eastAsia="Times New Roman"/>
          <w:position w:val="-3"/>
        </w:rPr>
        <w:t>2.2</w:t>
      </w:r>
      <w:r>
        <w:rPr>
          <w:rFonts w:ascii="Times New Roman" w:hAnsi="Times New Roman" w:eastAsia="Times New Roman"/>
          <w:i/>
          <w:position w:val="-3"/>
        </w:rPr>
        <w:t xml:space="preserve">N </w:t>
      </w:r>
      <w:r>
        <w:t xml:space="preserve">，故编号②处数据为 </w:t>
      </w:r>
      <w:r>
        <w:rPr>
          <w:rFonts w:ascii="Times New Roman" w:hAnsi="Times New Roman" w:eastAsia="Times New Roman"/>
        </w:rPr>
        <w:t>2.2</w:t>
      </w:r>
      <w:r>
        <w:t>；</w:t>
      </w:r>
    </w:p>
    <w:p>
      <w:pPr>
        <w:pStyle w:val="8"/>
        <w:numPr>
          <w:ilvl w:val="0"/>
          <w:numId w:val="17"/>
        </w:numPr>
        <w:tabs>
          <w:tab w:val="left" w:pos="646"/>
        </w:tabs>
        <w:spacing w:before="67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进一步分析数据，可知用同一滑轮组提升不同重物至同一高度，提升的物重增加时， 所做的额外功将变大，原因：物重增加，轮和轴之间的压力变大，摩擦力变大；</w:t>
      </w:r>
    </w:p>
    <w:p>
      <w:pPr>
        <w:pStyle w:val="8"/>
        <w:numPr>
          <w:ilvl w:val="0"/>
          <w:numId w:val="17"/>
        </w:numPr>
        <w:tabs>
          <w:tab w:val="left" w:pos="645"/>
        </w:tabs>
        <w:spacing w:before="4" w:after="0" w:line="240" w:lineRule="auto"/>
        <w:ind w:left="120" w:right="1812" w:firstLine="0"/>
        <w:jc w:val="left"/>
        <w:rPr>
          <w:sz w:val="21"/>
        </w:rPr>
      </w:pPr>
      <w:r>
        <w:rPr>
          <w:w w:val="95"/>
          <w:sz w:val="21"/>
        </w:rPr>
        <w:t xml:space="preserve">动滑轮的重力不可忽略，则克服动滑轮的重和绳与滑轮间的摩擦所做的功为额外功，  </w:t>
      </w:r>
      <w:r>
        <w:rPr>
          <w:sz w:val="21"/>
        </w:rPr>
        <w:t>从摩擦角度考虑，随着物体重力的增加，滑轮与绳子间摩擦会一定程度增大；</w:t>
      </w:r>
    </w:p>
    <w:p>
      <w:pPr>
        <w:pStyle w:val="4"/>
        <w:spacing w:before="2" w:line="240" w:lineRule="auto"/>
        <w:ind w:left="119" w:right="1694"/>
      </w:pPr>
      <w:r>
        <w:t>同时，物重增大，有用功逐渐增大，有用功占总功的比值在增大，所以机械效率逐渐增大， 但由于摩擦也在增大，故机械效率</w:t>
      </w:r>
      <w:r>
        <w:rPr>
          <w:rFonts w:ascii="Symbol" w:hAnsi="Symbol" w:eastAsia="Symbol"/>
          <w:i/>
          <w:position w:val="1"/>
          <w:sz w:val="22"/>
        </w:rPr>
        <w:sym w:font="Symbol" w:char="F068"/>
      </w:r>
      <w:r>
        <w:t>与物体重力</w:t>
      </w:r>
      <w:r>
        <w:rPr>
          <w:rFonts w:ascii="Times New Roman" w:hAnsi="Times New Roman" w:eastAsia="Times New Roman"/>
          <w:i/>
          <w:position w:val="-3"/>
        </w:rPr>
        <w:t xml:space="preserve">G </w:t>
      </w:r>
      <w:r>
        <w:t xml:space="preserve">的关系并不成正比，故 </w:t>
      </w:r>
      <w:r>
        <w:rPr>
          <w:rFonts w:ascii="Times New Roman" w:hAnsi="Times New Roman" w:eastAsia="Times New Roman"/>
          <w:i/>
          <w:position w:val="-3"/>
        </w:rPr>
        <w:t xml:space="preserve">B </w:t>
      </w:r>
      <w:r>
        <w:t>正确符合题意。</w:t>
      </w:r>
    </w:p>
    <w:p>
      <w:pPr>
        <w:pStyle w:val="8"/>
        <w:numPr>
          <w:ilvl w:val="0"/>
          <w:numId w:val="17"/>
        </w:numPr>
        <w:tabs>
          <w:tab w:val="left" w:pos="646"/>
        </w:tabs>
        <w:spacing w:before="35" w:after="0" w:line="240" w:lineRule="auto"/>
        <w:ind w:left="120" w:right="1800" w:firstLine="0"/>
        <w:jc w:val="left"/>
        <w:rPr>
          <w:sz w:val="21"/>
        </w:rPr>
      </w:pPr>
      <w:r>
        <w:rPr>
          <w:sz w:val="21"/>
        </w:rPr>
        <w:t>不计绳重及摩擦，则克服动滑轮的自重做的功为额外功的唯一来源，若将此滑轮组换一种绕绳方法，提升相同的物体时，滑轮组的机械效率：</w:t>
      </w:r>
    </w:p>
    <w:p>
      <w:pPr>
        <w:tabs>
          <w:tab w:val="left" w:pos="4200"/>
          <w:tab w:val="left" w:pos="4643"/>
        </w:tabs>
        <w:spacing w:before="14" w:line="240" w:lineRule="auto"/>
        <w:ind w:left="115" w:right="0" w:firstLine="0"/>
        <w:jc w:val="left"/>
        <w:rPr>
          <w:sz w:val="21"/>
        </w:rPr>
      </w:pPr>
      <w:r>
        <w:rPr>
          <w:rFonts w:ascii="Symbol" w:hAnsi="Symbol" w:eastAsia="Symbol"/>
          <w:i/>
          <w:sz w:val="22"/>
        </w:rPr>
        <w:sym w:font="Symbol" w:char="F068"/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10"/>
          <w:position w:val="15"/>
          <w:sz w:val="21"/>
        </w:rPr>
        <w:t xml:space="preserve">W </w:t>
      </w:r>
      <w:r>
        <w:rPr>
          <w:position w:val="9"/>
          <w:sz w:val="12"/>
        </w:rPr>
        <w:t xml:space="preserve">有 </w:t>
      </w:r>
      <w:r>
        <w:rPr>
          <w:rFonts w:ascii="Symbol" w:hAnsi="Symbol" w:eastAsia="Symbol"/>
          <w:spacing w:val="2"/>
          <w:sz w:val="21"/>
        </w:rPr>
        <w:sym w:font="Symbol" w:char="F0B4"/>
      </w:r>
      <w:r>
        <w:rPr>
          <w:rFonts w:ascii="Times New Roman" w:hAnsi="Times New Roman" w:eastAsia="Times New Roman"/>
          <w:spacing w:val="2"/>
          <w:sz w:val="21"/>
        </w:rPr>
        <w:t xml:space="preserve">100%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rFonts w:ascii="Times New Roman" w:hAnsi="Times New Roman" w:eastAsia="Times New Roman"/>
          <w:i/>
          <w:position w:val="13"/>
          <w:sz w:val="21"/>
        </w:rPr>
        <w:t xml:space="preserve">Gh </w:t>
      </w:r>
      <w:r>
        <w:rPr>
          <w:rFonts w:ascii="Symbol" w:hAnsi="Symbol" w:eastAsia="Symbol"/>
          <w:spacing w:val="2"/>
          <w:sz w:val="21"/>
        </w:rPr>
        <w:sym w:font="Symbol" w:char="F0B4"/>
      </w:r>
      <w:r>
        <w:rPr>
          <w:rFonts w:ascii="Times New Roman" w:hAnsi="Times New Roman" w:eastAsia="Times New Roman"/>
          <w:spacing w:val="2"/>
          <w:sz w:val="21"/>
        </w:rPr>
        <w:t xml:space="preserve">100%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 xml:space="preserve">  </w:t>
      </w:r>
      <w:r>
        <w:rPr>
          <w:rFonts w:ascii="Times New Roman" w:hAnsi="Times New Roman" w:eastAsia="Times New Roman"/>
          <w:i/>
          <w:position w:val="13"/>
          <w:sz w:val="21"/>
        </w:rPr>
        <w:t>G</w:t>
      </w:r>
      <w:r>
        <w:rPr>
          <w:rFonts w:ascii="Times New Roman" w:hAnsi="Times New Roman" w:eastAsia="Times New Roman"/>
          <w:i/>
          <w:spacing w:val="-12"/>
          <w:position w:val="13"/>
          <w:sz w:val="21"/>
        </w:rPr>
        <w:t xml:space="preserve"> </w:t>
      </w:r>
      <w:r>
        <w:rPr>
          <w:rFonts w:ascii="Symbol" w:hAnsi="Symbol" w:eastAsia="Symbol"/>
          <w:spacing w:val="2"/>
          <w:sz w:val="21"/>
        </w:rPr>
        <w:sym w:font="Symbol" w:char="F0B4"/>
      </w:r>
      <w:r>
        <w:rPr>
          <w:rFonts w:ascii="Times New Roman" w:hAnsi="Times New Roman" w:eastAsia="Times New Roman"/>
          <w:spacing w:val="2"/>
          <w:sz w:val="21"/>
        </w:rPr>
        <w:t>100%</w:t>
      </w:r>
      <w:r>
        <w:rPr>
          <w:rFonts w:ascii="Times New Roman" w:hAnsi="Times New Roman" w:eastAsia="Times New Roman"/>
          <w:spacing w:val="-4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3D"/>
      </w:r>
      <w:r>
        <w:rPr>
          <w:rFonts w:ascii="Times New Roman" w:hAnsi="Times New Roman" w:eastAsia="Times New Roman"/>
          <w:sz w:val="21"/>
        </w:rPr>
        <w:tab/>
      </w:r>
      <w:r>
        <w:rPr>
          <w:rFonts w:ascii="Times New Roman" w:hAnsi="Times New Roman" w:eastAsia="Times New Roman"/>
          <w:i/>
          <w:position w:val="13"/>
          <w:sz w:val="21"/>
        </w:rPr>
        <w:t>G</w:t>
      </w:r>
      <w:r>
        <w:rPr>
          <w:rFonts w:ascii="Times New Roman" w:hAnsi="Times New Roman" w:eastAsia="Times New Roman"/>
          <w:i/>
          <w:position w:val="13"/>
          <w:sz w:val="21"/>
        </w:rPr>
        <w:tab/>
      </w:r>
      <w:r>
        <w:rPr>
          <w:rFonts w:ascii="Symbol" w:hAnsi="Symbol" w:eastAsia="Symbol"/>
          <w:spacing w:val="2"/>
          <w:sz w:val="21"/>
        </w:rPr>
        <w:sym w:font="Symbol" w:char="F0B4"/>
      </w:r>
      <w:r>
        <w:rPr>
          <w:rFonts w:ascii="Times New Roman" w:hAnsi="Times New Roman" w:eastAsia="Times New Roman"/>
          <w:spacing w:val="2"/>
          <w:sz w:val="21"/>
        </w:rPr>
        <w:t>100%</w:t>
      </w:r>
      <w:r>
        <w:rPr>
          <w:rFonts w:ascii="Times New Roman" w:hAnsi="Times New Roman" w:eastAsia="Times New Roman"/>
          <w:spacing w:val="-18"/>
          <w:sz w:val="21"/>
        </w:rPr>
        <w:t xml:space="preserve"> </w:t>
      </w:r>
      <w:r>
        <w:rPr>
          <w:sz w:val="21"/>
        </w:rPr>
        <w:t>，</w:t>
      </w:r>
    </w:p>
    <w:p>
      <w:pPr>
        <w:tabs>
          <w:tab w:val="left" w:pos="1663"/>
          <w:tab w:val="left" w:pos="2804"/>
          <w:tab w:val="left" w:pos="3948"/>
        </w:tabs>
        <w:spacing w:line="240" w:lineRule="auto"/>
        <w:ind w:left="484" w:right="0" w:firstLine="0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196215" cy="6350"/>
                <wp:effectExtent l="0" t="0" r="0" b="0"/>
                <wp:docPr id="123" name="组合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6215" cy="6350"/>
                          <a:chOff x="0" y="0"/>
                          <a:chExt cx="309" cy="10"/>
                        </a:xfrm>
                      </wpg:grpSpPr>
                      <wps:wsp>
                        <wps:cNvPr id="122" name="直线 128"/>
                        <wps:cNvCnPr/>
                        <wps:spPr>
                          <a:xfrm>
                            <a:off x="0" y="5"/>
                            <a:ext cx="309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7" o:spid="_x0000_s1026" o:spt="203" style="height:0.5pt;width:15.45pt;" coordsize="309,10" o:gfxdata="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mka3htIAAAACAQAADwAAAAAAAAABACAAAAAiAAAAZHJzL2Rvd25yZXYueG1sUEsBAhQA&#10;FAAAAAgAh07iQHPuDVv4AQAAMgQAAA4AAAAAAAAAAQAgAAAAIQEAAGRycy9lMm9Eb2MueG1sUEsF&#10;BgAAAAAGAAYAWQEAAIsFAAAAAA==&#10;">
                <o:lock v:ext="edit" aspectratio="f"/>
                <v:line id="直线 128" o:spid="_x0000_s1026" o:spt="20" style="position:absolute;left:0;top:5;height:0;width:309;" filled="f" stroked="t" coordsize="21600,21600" o:gfxdata="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XMGZi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172720" cy="6350"/>
                <wp:effectExtent l="0" t="0" r="0" b="0"/>
                <wp:docPr id="125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2720" cy="6350"/>
                          <a:chOff x="0" y="0"/>
                          <a:chExt cx="272" cy="10"/>
                        </a:xfrm>
                      </wpg:grpSpPr>
                      <wps:wsp>
                        <wps:cNvPr id="124" name="直线 130"/>
                        <wps:cNvCnPr/>
                        <wps:spPr>
                          <a:xfrm>
                            <a:off x="0" y="5"/>
                            <a:ext cx="272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9" o:spid="_x0000_s1026" o:spt="203" style="height:0.5pt;width:13.6pt;" coordsize="272,10" o:gfxdata="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RT2p8tMAAAACAQAADwAAAAAAAAABACAAAAAiAAAAZHJzL2Rvd25yZXYueG1sUEsBAhQA&#10;FAAAAAgAh07iQLlkEMj3AQAAMgQAAA4AAAAAAAAAAQAgAAAAIgEAAGRycy9lMm9Eb2MueG1sUEsF&#10;BgAAAAAGAAYAWQEAAIsFAAAAAA==&#10;">
                <o:lock v:ext="edit" aspectratio="f"/>
                <v:line id="直线 130" o:spid="_x0000_s1026" o:spt="20" style="position:absolute;left:0;top:5;height:0;width:272;" filled="f" stroked="t" coordsize="21600,21600" o:gfxdata="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VpJHe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174625" cy="6350"/>
                <wp:effectExtent l="0" t="0" r="0" b="0"/>
                <wp:docPr id="127" name="组合 1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625" cy="6350"/>
                          <a:chOff x="0" y="0"/>
                          <a:chExt cx="275" cy="10"/>
                        </a:xfrm>
                      </wpg:grpSpPr>
                      <wps:wsp>
                        <wps:cNvPr id="126" name="直线 132"/>
                        <wps:cNvCnPr/>
                        <wps:spPr>
                          <a:xfrm>
                            <a:off x="0" y="5"/>
                            <a:ext cx="275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1" o:spid="_x0000_s1026" o:spt="203" style="height:0.5pt;width:13.75pt;" coordsize="275,10" o:gfxdata="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Y0ZqKtMAAAACAQAADwAAAAAAAAABACAAAAAiAAAAZHJzL2Rvd25yZXYueG1sUEsBAhQA&#10;FAAAAAgAh07iQGjpELP3AQAAMgQAAA4AAAAAAAAAAQAgAAAAIgEAAGRycy9lMm9Eb2MueG1sUEsF&#10;BgAAAAAGAAYAWQEAAIsFAAAAAA==&#10;">
                <o:lock v:ext="edit" aspectratio="f"/>
                <v:line id="直线 132" o:spid="_x0000_s1026" o:spt="20" style="position:absolute;left:0;top:5;height:0;width:275;" filled="f" stroked="t" coordsize="21600,21600" o:gfxdata="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r3H5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sz w:val="2"/>
        </w:rPr>
        <w:tab/>
      </w:r>
      <w:r>
        <w:rPr>
          <w:sz w:val="2"/>
        </w:rPr>
        <mc:AlternateContent>
          <mc:Choice Requires="wpg">
            <w:drawing>
              <wp:inline distT="0" distB="0" distL="114300" distR="114300">
                <wp:extent cx="415290" cy="6350"/>
                <wp:effectExtent l="0" t="0" r="0" b="0"/>
                <wp:docPr id="59" name="组合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290" cy="6350"/>
                          <a:chOff x="0" y="0"/>
                          <a:chExt cx="654" cy="10"/>
                        </a:xfrm>
                      </wpg:grpSpPr>
                      <wps:wsp>
                        <wps:cNvPr id="58" name="直线 134"/>
                        <wps:cNvCnPr/>
                        <wps:spPr>
                          <a:xfrm>
                            <a:off x="0" y="5"/>
                            <a:ext cx="654" cy="0"/>
                          </a:xfrm>
                          <a:prstGeom prst="line">
                            <a:avLst/>
                          </a:prstGeom>
                          <a:ln w="6325">
                            <a:solidFill>
                              <a:srgbClr val="000000"/>
                            </a:solidFill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33" o:spid="_x0000_s1026" o:spt="203" style="height:0.5pt;width:32.7pt;" coordsize="654,10" o:gfxdata="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IiuBbTAAAAAgEAAA8AAAAAAAAAAQAgAAAAIgAAAGRycy9kb3ducmV2LnhtbFBLAQIU&#10;ABQAAAAIAIdO4kCeXkz7+AEAADAEAAAOAAAAAAAAAAEAIAAAACIBAABkcnMvZTJvRG9jLnhtbFBL&#10;BQYAAAAABgAGAFkBAACMBQAAAAA=&#10;">
                <o:lock v:ext="edit" aspectratio="f"/>
                <v:line id="直线 134" o:spid="_x0000_s1026" o:spt="20" style="position:absolute;left:0;top:5;height:0;width:654;" filled="f" stroked="t" coordsize="21600,21600" o:gfxdata="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iUGKKugAAANsA&#10;AAAPAAAAAAAAAAEAIAAAACIAAABkcnMvZG93bnJldi54bWxQSwECFAAUAAAACACHTuJAMy8FnjsA&#10;AAA5AAAAEAAAAAAAAAABACAAAAAJAQAAZHJzL3NoYXBleG1sLnhtbFBLBQYAAAAABgAGAFsBAACz&#10;AwAAAAA=&#10;">
                  <v:fill on="f" focussize="0,0"/>
                  <v:stroke weight="0.49803149606299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tabs>
          <w:tab w:val="left" w:pos="1702"/>
          <w:tab w:val="left" w:pos="2822"/>
          <w:tab w:val="left" w:pos="3960"/>
        </w:tabs>
        <w:spacing w:before="0" w:line="240" w:lineRule="auto"/>
        <w:ind w:left="485" w:right="0" w:firstLine="0"/>
        <w:jc w:val="left"/>
        <w:rPr>
          <w:sz w:val="12"/>
        </w:rPr>
      </w:pPr>
      <w:r>
        <w:rPr>
          <w:rFonts w:ascii="Times New Roman" w:hAnsi="Times New Roman" w:eastAsia="Times New Roman"/>
          <w:i/>
          <w:spacing w:val="-12"/>
          <w:sz w:val="21"/>
        </w:rPr>
        <w:t>W</w:t>
      </w:r>
      <w:r>
        <w:rPr>
          <w:position w:val="-5"/>
          <w:sz w:val="12"/>
        </w:rPr>
        <w:t>总</w:t>
      </w:r>
      <w:r>
        <w:rPr>
          <w:position w:val="-5"/>
          <w:sz w:val="12"/>
        </w:rPr>
        <w:tab/>
      </w:r>
      <w:r>
        <w:rPr>
          <w:rFonts w:ascii="Times New Roman" w:hAnsi="Times New Roman" w:eastAsia="Times New Roman"/>
          <w:i/>
          <w:sz w:val="21"/>
        </w:rPr>
        <w:t>Fs</w:t>
      </w:r>
      <w:r>
        <w:rPr>
          <w:rFonts w:ascii="Times New Roman" w:hAnsi="Times New Roman" w:eastAsia="Times New Roman"/>
          <w:i/>
          <w:sz w:val="21"/>
        </w:rPr>
        <w:tab/>
      </w:r>
      <w:r>
        <w:rPr>
          <w:rFonts w:ascii="Times New Roman" w:hAnsi="Times New Roman" w:eastAsia="Times New Roman"/>
          <w:i/>
          <w:sz w:val="21"/>
        </w:rPr>
        <w:t>nF</w:t>
      </w:r>
      <w:r>
        <w:rPr>
          <w:rFonts w:ascii="Times New Roman" w:hAnsi="Times New Roman" w:eastAsia="Times New Roman"/>
          <w:i/>
          <w:sz w:val="21"/>
        </w:rPr>
        <w:tab/>
      </w:r>
      <w:r>
        <w:rPr>
          <w:rFonts w:ascii="Times New Roman" w:hAnsi="Times New Roman" w:eastAsia="Times New Roman"/>
          <w:i/>
          <w:sz w:val="21"/>
        </w:rPr>
        <w:t>G</w:t>
      </w:r>
      <w:r>
        <w:rPr>
          <w:rFonts w:ascii="Times New Roman" w:hAnsi="Times New Roman" w:eastAsia="Times New Roman"/>
          <w:i/>
          <w:spacing w:val="-5"/>
          <w:sz w:val="21"/>
        </w:rPr>
        <w:t xml:space="preserve"> </w:t>
      </w:r>
      <w:r>
        <w:rPr>
          <w:rFonts w:ascii="Symbol" w:hAnsi="Symbol" w:eastAsia="Symbol"/>
          <w:sz w:val="21"/>
        </w:rPr>
        <w:sym w:font="Symbol" w:char="F02B"/>
      </w:r>
      <w:r>
        <w:rPr>
          <w:rFonts w:ascii="Times New Roman" w:hAnsi="Times New Roman" w:eastAsia="Times New Roman"/>
          <w:spacing w:val="-13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8"/>
          <w:sz w:val="21"/>
        </w:rPr>
        <w:t>G</w:t>
      </w:r>
      <w:r>
        <w:rPr>
          <w:position w:val="-5"/>
          <w:sz w:val="12"/>
        </w:rPr>
        <w:t>动</w:t>
      </w:r>
    </w:p>
    <w:p>
      <w:pPr>
        <w:spacing w:before="70" w:line="240" w:lineRule="auto"/>
        <w:ind w:left="120" w:right="0" w:firstLine="0"/>
        <w:jc w:val="left"/>
        <w:rPr>
          <w:sz w:val="21"/>
        </w:rPr>
      </w:pPr>
      <w:r>
        <w:rPr>
          <w:position w:val="2"/>
          <w:sz w:val="21"/>
        </w:rPr>
        <w:t>因</w:t>
      </w:r>
      <w:r>
        <w:rPr>
          <w:rFonts w:ascii="Times New Roman" w:eastAsia="Times New Roman"/>
          <w:i/>
          <w:position w:val="-1"/>
          <w:sz w:val="21"/>
        </w:rPr>
        <w:t xml:space="preserve">G </w:t>
      </w:r>
      <w:r>
        <w:rPr>
          <w:position w:val="2"/>
          <w:sz w:val="21"/>
        </w:rPr>
        <w:t>和</w:t>
      </w:r>
      <w:r>
        <w:rPr>
          <w:rFonts w:ascii="Times New Roman" w:eastAsia="Times New Roman"/>
          <w:i/>
          <w:sz w:val="21"/>
        </w:rPr>
        <w:t>G</w:t>
      </w:r>
      <w:r>
        <w:rPr>
          <w:position w:val="-5"/>
          <w:sz w:val="12"/>
        </w:rPr>
        <w:t xml:space="preserve">动 </w:t>
      </w:r>
      <w:r>
        <w:rPr>
          <w:position w:val="2"/>
          <w:sz w:val="21"/>
        </w:rPr>
        <w:t>不变，故滑轮组的机械效率不变。</w:t>
      </w:r>
    </w:p>
    <w:p>
      <w:pPr>
        <w:pStyle w:val="4"/>
        <w:spacing w:before="79" w:line="240" w:lineRule="auto"/>
        <w:ind w:right="1689"/>
      </w:pPr>
      <w:r>
        <w:rPr>
          <w:spacing w:val="-23"/>
          <w:w w:val="99"/>
        </w:rPr>
        <w:t>故答案为：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1</w:t>
      </w:r>
      <w:r>
        <w:rPr>
          <w:spacing w:val="-3"/>
          <w:w w:val="99"/>
        </w:rPr>
        <w:t>）</w:t>
      </w:r>
      <w:r>
        <w:rPr>
          <w:spacing w:val="-28"/>
          <w:w w:val="99"/>
        </w:rPr>
        <w:t>刻度尺；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2</w:t>
      </w:r>
      <w:r>
        <w:rPr>
          <w:w w:val="99"/>
        </w:rPr>
        <w:t>）</w:t>
      </w:r>
      <w:r>
        <w:rPr>
          <w:spacing w:val="-81"/>
        </w:rPr>
        <w:t xml:space="preserve"> </w:t>
      </w:r>
      <w:r>
        <w:rPr>
          <w:rFonts w:ascii="Times New Roman" w:eastAsia="Times New Roman"/>
          <w:spacing w:val="-3"/>
          <w:w w:val="102"/>
          <w:position w:val="-3"/>
        </w:rPr>
        <w:t>88</w:t>
      </w:r>
      <w:r>
        <w:rPr>
          <w:rFonts w:ascii="Times New Roman" w:eastAsia="Times New Roman"/>
          <w:spacing w:val="-2"/>
          <w:w w:val="102"/>
          <w:position w:val="-3"/>
        </w:rPr>
        <w:t>.</w:t>
      </w:r>
      <w:r>
        <w:rPr>
          <w:rFonts w:ascii="Times New Roman" w:eastAsia="Times New Roman"/>
          <w:spacing w:val="-3"/>
          <w:w w:val="102"/>
          <w:position w:val="-3"/>
        </w:rPr>
        <w:t>9</w:t>
      </w:r>
      <w:r>
        <w:rPr>
          <w:rFonts w:ascii="Times New Roman" w:eastAsia="Times New Roman"/>
          <w:w w:val="102"/>
          <w:position w:val="-3"/>
        </w:rPr>
        <w:t>%</w:t>
      </w:r>
      <w:r>
        <w:rPr>
          <w:rFonts w:ascii="Times New Roman" w:eastAsia="Times New Roman"/>
          <w:spacing w:val="-4"/>
          <w:position w:val="-3"/>
        </w:rPr>
        <w:t xml:space="preserve"> </w:t>
      </w:r>
      <w:r>
        <w:rPr>
          <w:spacing w:val="-3"/>
          <w:w w:val="99"/>
        </w:rPr>
        <w:t>；</w:t>
      </w:r>
      <w:r>
        <w:rPr>
          <w:rFonts w:ascii="Times New Roman" w:eastAsia="Times New Roman"/>
          <w:spacing w:val="1"/>
          <w:w w:val="99"/>
        </w:rPr>
        <w:t>2</w:t>
      </w:r>
      <w:r>
        <w:rPr>
          <w:rFonts w:ascii="Times New Roman" w:eastAsia="Times New Roman"/>
          <w:w w:val="99"/>
        </w:rPr>
        <w:t>.</w:t>
      </w:r>
      <w:r>
        <w:rPr>
          <w:rFonts w:ascii="Times New Roman" w:eastAsia="Times New Roman"/>
          <w:spacing w:val="-2"/>
          <w:w w:val="99"/>
        </w:rPr>
        <w:t>2</w:t>
      </w:r>
      <w:r>
        <w:rPr>
          <w:spacing w:val="-106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3</w:t>
      </w:r>
      <w:r>
        <w:rPr>
          <w:spacing w:val="-3"/>
          <w:w w:val="99"/>
        </w:rPr>
        <w:t>）</w:t>
      </w:r>
      <w:r>
        <w:rPr>
          <w:spacing w:val="-2"/>
          <w:w w:val="99"/>
        </w:rPr>
        <w:t>变大；物重增加，轮和轴之间的压力变大，</w:t>
      </w:r>
      <w:r>
        <w:rPr>
          <w:spacing w:val="-19"/>
          <w:w w:val="99"/>
        </w:rPr>
        <w:t>摩擦力变大；</w:t>
      </w:r>
      <w:r>
        <w:rPr>
          <w:spacing w:val="2"/>
          <w:w w:val="99"/>
        </w:rPr>
        <w:t>（</w:t>
      </w:r>
      <w:r>
        <w:rPr>
          <w:rFonts w:ascii="Times New Roman" w:eastAsia="Times New Roman"/>
          <w:spacing w:val="-2"/>
          <w:w w:val="99"/>
        </w:rPr>
        <w:t>4</w:t>
      </w:r>
      <w:r>
        <w:rPr>
          <w:w w:val="99"/>
        </w:rPr>
        <w:t>）</w:t>
      </w:r>
      <w:r>
        <w:rPr>
          <w:spacing w:val="-61"/>
        </w:rPr>
        <w:t xml:space="preserve"> </w:t>
      </w:r>
      <w:r>
        <w:rPr>
          <w:rFonts w:ascii="Times New Roman" w:eastAsia="Times New Roman"/>
          <w:i/>
          <w:w w:val="99"/>
          <w:position w:val="-3"/>
        </w:rPr>
        <w:t>B</w:t>
      </w:r>
      <w:r>
        <w:rPr>
          <w:rFonts w:ascii="Times New Roman" w:eastAsia="Times New Roman"/>
          <w:i/>
          <w:spacing w:val="-5"/>
          <w:position w:val="-3"/>
        </w:rPr>
        <w:t xml:space="preserve"> </w:t>
      </w:r>
      <w:r>
        <w:rPr>
          <w:spacing w:val="-104"/>
          <w:w w:val="99"/>
        </w:rPr>
        <w:t>；</w:t>
      </w:r>
      <w:r>
        <w:rPr>
          <w:spacing w:val="-1"/>
          <w:w w:val="99"/>
        </w:rPr>
        <w:t>（</w:t>
      </w:r>
      <w:r>
        <w:rPr>
          <w:rFonts w:ascii="Times New Roman" w:eastAsia="Times New Roman"/>
          <w:spacing w:val="1"/>
          <w:w w:val="99"/>
        </w:rPr>
        <w:t>5</w:t>
      </w:r>
      <w:r>
        <w:rPr>
          <w:spacing w:val="-1"/>
          <w:w w:val="99"/>
        </w:rPr>
        <w:t>）</w:t>
      </w:r>
      <w:r>
        <w:rPr>
          <w:w w:val="99"/>
        </w:rPr>
        <w:t>不变。</w:t>
      </w:r>
    </w:p>
    <w:sectPr>
      <w:type w:val="continuous"/>
      <w:pgSz w:w="11910" w:h="16840"/>
      <w:pgMar w:top="1080" w:right="0" w:bottom="1060" w:left="1680" w:header="720" w:footer="720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3754120</wp:posOffset>
              </wp:positionH>
              <wp:positionV relativeFrom="page">
                <wp:posOffset>9996170</wp:posOffset>
              </wp:positionV>
              <wp:extent cx="117475" cy="172720"/>
              <wp:effectExtent l="0" t="0" r="0" b="0"/>
              <wp:wrapNone/>
              <wp:docPr id="14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295.6pt;margin-top:787.1pt;height:13.6pt;width:9.25pt;mso-position-horizontal-relative:page;mso-position-vertical-relative:page;z-index:-251658240;mso-width-relative:page;mso-height-relative:page;" filled="f" stroked="f" coordsize="21600,21600" o:gfxdata="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uOFKXbAAAADQEAAA8AAAAA&#10;AAAAAQAgAAAAIgAAAGRycy9kb3ducmV2LnhtbFBLAQIUABQAAAAIAIdO4kBpUFajnwEAACUDAAAO&#10;AAAAAAAAAAEAIAAAACo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3754120</wp:posOffset>
              </wp:positionH>
              <wp:positionV relativeFrom="page">
                <wp:posOffset>9996170</wp:posOffset>
              </wp:positionV>
              <wp:extent cx="117475" cy="172720"/>
              <wp:effectExtent l="0" t="0" r="0" b="0"/>
              <wp:wrapNone/>
              <wp:docPr id="146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747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295.6pt;margin-top:787.1pt;height:13.6pt;width:9.25pt;mso-position-horizontal-relative:page;mso-position-vertical-relative:page;z-index:-251656192;mso-width-relative:page;mso-height-relative:page;" filled="f" stroked="f" coordsize="21600,21600" o:gfxdata="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GuOFKXbAAAADQEAAA8AAAAA&#10;AAAAAQAgAAAAIgAAAGRycy9kb3ducmV2LnhtbFBLAQIUABQAAAAIAIdO4kA3RF2dnwEAACUDAAAO&#10;AAAAAAAAAAEAIAAAACo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3720465</wp:posOffset>
              </wp:positionH>
              <wp:positionV relativeFrom="page">
                <wp:posOffset>9996170</wp:posOffset>
              </wp:positionV>
              <wp:extent cx="184785" cy="172720"/>
              <wp:effectExtent l="0" t="0" r="0" b="0"/>
              <wp:wrapNone/>
              <wp:docPr id="150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4785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before="10"/>
                            <w:ind w:left="40"/>
                            <w:rPr>
                              <w:rFonts w:ascii="Times New Roman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left:292.95pt;margin-top:787.1pt;height:13.6pt;width:14.55pt;mso-position-horizontal-relative:page;mso-position-vertical-relative:page;z-index:-251648000;mso-width-relative:page;mso-height-relative:page;" filled="f" stroked="f" coordsize="21600,21600" o:gfxdata="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before="10"/>
                      <w:ind w:left="40"/>
                      <w:rPr>
                        <w:rFonts w:ascii="Times New Roman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1857375</wp:posOffset>
              </wp:positionH>
              <wp:positionV relativeFrom="page">
                <wp:posOffset>1099820</wp:posOffset>
              </wp:positionV>
              <wp:extent cx="109855" cy="0"/>
              <wp:effectExtent l="0" t="0" r="0" b="0"/>
              <wp:wrapNone/>
              <wp:docPr id="147" name="直线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09855" cy="0"/>
                      </a:xfrm>
                      <a:prstGeom prst="line">
                        <a:avLst/>
                      </a:prstGeom>
                      <a:ln w="6401">
                        <a:solidFill>
                          <a:srgbClr val="000000"/>
                        </a:solidFill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line id="直线 3" o:spid="_x0000_s1026" o:spt="20" style="position:absolute;left:0pt;margin-left:146.25pt;margin-top:86.6pt;height:0pt;width:8.65pt;mso-position-horizontal-relative:page;mso-position-vertical-relative:page;z-index:-251654144;mso-width-relative:page;mso-height-relative:page;" filled="f" stroked="t" coordsize="21600,21600" o:gfxdata="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">
              <v:fill on="f" focussize="0,0"/>
              <v:stroke weight="0.504015748031496pt" color="#000000" joinstyle="round"/>
              <v:imagedata o:title=""/>
              <o:lock v:ext="edit" aspectratio="f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917575</wp:posOffset>
              </wp:positionV>
              <wp:extent cx="290830" cy="172720"/>
              <wp:effectExtent l="0" t="0" r="0" b="0"/>
              <wp:wrapNone/>
              <wp:docPr id="148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0830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line="265" w:lineRule="exact"/>
                            <w:ind w:left="20"/>
                          </w:pPr>
                          <w:r>
                            <w:rPr>
                              <w:rFonts w:ascii="Times New Roman" w:eastAsia="Times New Roman"/>
                            </w:rPr>
                            <w:t>18</w:t>
                          </w:r>
                          <w:r>
                            <w:t>．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4" o:spid="_x0000_s1026" o:spt="202" type="#_x0000_t202" style="position:absolute;left:0pt;margin-left:89pt;margin-top:72.25pt;height:13.6pt;width:22.9pt;mso-position-horizontal-relative:page;mso-position-vertical-relative:page;z-index:-251652096;mso-width-relative:page;mso-height-relative:page;" filled="f" stroked="f" coordsize="21600,21600" o:gfxdata="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w1ssNkAAAALAQAADwAAAAAA&#10;AAABACAAAAAiAAAAZHJzL2Rvd25yZXYueG1sUEsBAhQAFAAAAAgAh07iQBRZpWagAQAAJQMAAA4A&#10;AAAAAAAAAQAgAAAAKA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line="265" w:lineRule="exact"/>
                      <w:ind w:left="20"/>
                    </w:pPr>
                    <w:r>
                      <w:rPr>
                        <w:rFonts w:ascii="Times New Roman" w:eastAsia="Times New Roman"/>
                      </w:rPr>
                      <w:t>18</w:t>
                    </w:r>
                    <w:r>
                      <w:t>．</w:t>
                    </w:r>
                  </w:p>
                </w:txbxContent>
              </v:textbox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ind w:left="0"/>
      <w:rPr>
        <w:sz w:val="20"/>
      </w:rPr>
    </w:pPr>
    <w: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917575</wp:posOffset>
              </wp:positionV>
              <wp:extent cx="290830" cy="172720"/>
              <wp:effectExtent l="0" t="0" r="0" b="0"/>
              <wp:wrapNone/>
              <wp:docPr id="149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0830" cy="172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spacing w:line="265" w:lineRule="exact"/>
                            <w:ind w:left="20"/>
                          </w:pPr>
                          <w:r>
                            <w:rPr>
                              <w:rFonts w:ascii="Times New Roman" w:eastAsia="Times New Roman"/>
                            </w:rPr>
                            <w:t>20</w:t>
                          </w:r>
                          <w:r>
                            <w:t>．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5" o:spid="_x0000_s1026" o:spt="202" type="#_x0000_t202" style="position:absolute;left:0pt;margin-left:89pt;margin-top:72.25pt;height:13.6pt;width:22.9pt;mso-position-horizontal-relative:page;mso-position-vertical-relative:page;z-index:-251650048;mso-width-relative:page;mso-height-relative:page;" filled="f" stroked="f" coordsize="21600,21600" o:gfxdata="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4"/>
                      <w:spacing w:line="265" w:lineRule="exact"/>
                      <w:ind w:left="20"/>
                    </w:pPr>
                    <w:r>
                      <w:rPr>
                        <w:rFonts w:ascii="Times New Roman" w:eastAsia="Times New Roman"/>
                      </w:rPr>
                      <w:t>20</w:t>
                    </w:r>
                    <w:r>
                      <w:t>．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239341B"/>
    <w:multiLevelType w:val="multilevel"/>
    <w:tmpl w:val="9239341B"/>
    <w:lvl w:ilvl="0" w:tentative="0">
      <w:start w:val="0"/>
      <w:numFmt w:val="bullet"/>
      <w:lvlText w:val=""/>
      <w:lvlJc w:val="left"/>
      <w:pPr>
        <w:ind w:left="261" w:hanging="142"/>
      </w:pPr>
      <w:rPr>
        <w:rFonts w:hint="default" w:ascii="Symbol" w:hAnsi="Symbol" w:eastAsia="Symbol" w:cs="Symbol"/>
        <w:w w:val="99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542" w:hanging="142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24" w:hanging="14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106" w:hanging="14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388" w:hanging="14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671" w:hanging="14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953" w:hanging="14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2235" w:hanging="14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2517" w:hanging="142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 w:tentative="0">
      <w:start w:val="1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position w:val="2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abstractNum w:abstractNumId="5">
    <w:nsid w:val="DCBA6B53"/>
    <w:multiLevelType w:val="multilevel"/>
    <w:tmpl w:val="DCBA6B53"/>
    <w:lvl w:ilvl="0" w:tentative="0">
      <w:start w:val="3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6">
    <w:nsid w:val="F4B5D9F5"/>
    <w:multiLevelType w:val="multilevel"/>
    <w:tmpl w:val="F4B5D9F5"/>
    <w:lvl w:ilvl="0" w:tentative="0">
      <w:start w:val="1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7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436" w:hanging="317"/>
        <w:jc w:val="left"/>
      </w:pPr>
      <w:rPr>
        <w:rFonts w:hint="default" w:ascii="Times New Roman" w:hAnsi="Times New Roman" w:eastAsia="Times New Roman" w:cs="Times New Roman"/>
        <w:spacing w:val="1"/>
        <w:w w:val="99"/>
        <w:sz w:val="19"/>
        <w:szCs w:val="19"/>
        <w:lang w:val="zh-CN" w:eastAsia="zh-CN" w:bidi="zh-CN"/>
      </w:rPr>
    </w:lvl>
    <w:lvl w:ilvl="1" w:tentative="0">
      <w:start w:val="1"/>
      <w:numFmt w:val="upperLetter"/>
      <w:lvlText w:val="%2."/>
      <w:lvlJc w:val="left"/>
      <w:pPr>
        <w:ind w:left="690" w:hanging="362"/>
        <w:jc w:val="left"/>
      </w:pPr>
      <w:rPr>
        <w:rFonts w:hint="default" w:ascii="Times New Roman" w:hAnsi="Times New Roman" w:eastAsia="Times New Roman" w:cs="Times New Roman"/>
        <w:spacing w:val="-1"/>
        <w:w w:val="99"/>
        <w:position w:val="1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700" w:hanging="362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00" w:hanging="362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740" w:hanging="362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513" w:hanging="362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287" w:hanging="362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061" w:hanging="362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3835" w:hanging="362"/>
      </w:pPr>
      <w:rPr>
        <w:rFonts w:hint="default"/>
        <w:lang w:val="zh-CN" w:eastAsia="zh-CN" w:bidi="zh-CN"/>
      </w:rPr>
    </w:lvl>
  </w:abstractNum>
  <w:abstractNum w:abstractNumId="8">
    <w:nsid w:val="0248C179"/>
    <w:multiLevelType w:val="multilevel"/>
    <w:tmpl w:val="0248C179"/>
    <w:lvl w:ilvl="0" w:tentative="0">
      <w:start w:val="1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9">
    <w:nsid w:val="03D62ECE"/>
    <w:multiLevelType w:val="multilevel"/>
    <w:tmpl w:val="03D62ECE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abstractNum w:abstractNumId="10">
    <w:nsid w:val="2470EC97"/>
    <w:multiLevelType w:val="multilevel"/>
    <w:tmpl w:val="2470EC97"/>
    <w:lvl w:ilvl="0" w:tentative="0">
      <w:start w:val="1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11">
    <w:nsid w:val="25B654F3"/>
    <w:multiLevelType w:val="multilevel"/>
    <w:tmpl w:val="25B654F3"/>
    <w:lvl w:ilvl="0" w:tentative="0">
      <w:start w:val="1"/>
      <w:numFmt w:val="decimal"/>
      <w:lvlText w:val="（%1）"/>
      <w:lvlJc w:val="left"/>
      <w:pPr>
        <w:ind w:left="645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6"/>
      </w:pPr>
      <w:rPr>
        <w:rFonts w:hint="default"/>
        <w:lang w:val="zh-CN" w:eastAsia="zh-CN" w:bidi="zh-CN"/>
      </w:rPr>
    </w:lvl>
  </w:abstractNum>
  <w:abstractNum w:abstractNumId="12">
    <w:nsid w:val="2A8F537B"/>
    <w:multiLevelType w:val="multilevel"/>
    <w:tmpl w:val="2A8F537B"/>
    <w:lvl w:ilvl="0" w:tentative="0">
      <w:start w:val="1"/>
      <w:numFmt w:val="decimal"/>
      <w:lvlText w:val="%1"/>
      <w:lvlJc w:val="left"/>
      <w:pPr>
        <w:ind w:left="277" w:hanging="287"/>
        <w:jc w:val="left"/>
      </w:pPr>
      <w:rPr>
        <w:rFonts w:hint="default"/>
        <w:lang w:val="zh-CN" w:eastAsia="zh-CN" w:bidi="zh-CN"/>
      </w:rPr>
    </w:lvl>
    <w:lvl w:ilvl="1" w:tentative="0">
      <w:start w:val="8"/>
      <w:numFmt w:val="decimal"/>
      <w:lvlText w:val="%1.%2"/>
      <w:lvlJc w:val="left"/>
      <w:pPr>
        <w:ind w:left="277" w:hanging="287"/>
        <w:jc w:val="left"/>
      </w:pPr>
      <w:rPr>
        <w:rFonts w:hint="default" w:ascii="Times New Roman" w:hAnsi="Times New Roman" w:eastAsia="Times New Roman" w:cs="Times New Roman"/>
        <w:w w:val="99"/>
        <w:sz w:val="21"/>
        <w:szCs w:val="21"/>
        <w:lang w:val="zh-CN" w:eastAsia="zh-CN" w:bidi="zh-CN"/>
      </w:rPr>
    </w:lvl>
    <w:lvl w:ilvl="2" w:tentative="0">
      <w:start w:val="1"/>
      <w:numFmt w:val="decimal"/>
      <w:lvlText w:val="（%3）"/>
      <w:lvlJc w:val="left"/>
      <w:pPr>
        <w:ind w:left="120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4421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382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34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304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4266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4227" w:hanging="525"/>
      </w:pPr>
      <w:rPr>
        <w:rFonts w:hint="default"/>
        <w:lang w:val="zh-CN" w:eastAsia="zh-CN" w:bidi="zh-CN"/>
      </w:rPr>
    </w:lvl>
  </w:abstractNum>
  <w:abstractNum w:abstractNumId="13">
    <w:nsid w:val="4D4DC07F"/>
    <w:multiLevelType w:val="multilevel"/>
    <w:tmpl w:val="4D4DC07F"/>
    <w:lvl w:ilvl="0" w:tentative="0">
      <w:start w:val="1"/>
      <w:numFmt w:val="decimal"/>
      <w:lvlText w:val="（%1）"/>
      <w:lvlJc w:val="left"/>
      <w:pPr>
        <w:ind w:left="120" w:hanging="52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130" w:hanging="526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41" w:hanging="526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151" w:hanging="526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162" w:hanging="526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173" w:hanging="526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183" w:hanging="526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194" w:hanging="526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204" w:hanging="526"/>
      </w:pPr>
      <w:rPr>
        <w:rFonts w:hint="default"/>
        <w:lang w:val="zh-CN" w:eastAsia="zh-CN" w:bidi="zh-CN"/>
      </w:rPr>
    </w:lvl>
  </w:abstractNum>
  <w:abstractNum w:abstractNumId="14">
    <w:nsid w:val="59ADCABA"/>
    <w:multiLevelType w:val="multilevel"/>
    <w:tmpl w:val="59ADCABA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abstractNum w:abstractNumId="15">
    <w:nsid w:val="5A241D34"/>
    <w:multiLevelType w:val="multilevel"/>
    <w:tmpl w:val="5A241D34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position w:val="1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3760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5980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6426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6873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7320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7767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8214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661" w:hanging="525"/>
      </w:pPr>
      <w:rPr>
        <w:rFonts w:hint="default"/>
        <w:lang w:val="zh-CN" w:eastAsia="zh-CN" w:bidi="zh-CN"/>
      </w:rPr>
    </w:lvl>
  </w:abstractNum>
  <w:abstractNum w:abstractNumId="16">
    <w:nsid w:val="72183CF9"/>
    <w:multiLevelType w:val="multilevel"/>
    <w:tmpl w:val="72183CF9"/>
    <w:lvl w:ilvl="0" w:tentative="0">
      <w:start w:val="1"/>
      <w:numFmt w:val="decimal"/>
      <w:lvlText w:val="（%1）"/>
      <w:lvlJc w:val="left"/>
      <w:pPr>
        <w:ind w:left="644" w:hanging="525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598" w:hanging="52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557" w:hanging="52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3515" w:hanging="52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4474" w:hanging="52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5433" w:hanging="52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6391" w:hanging="52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7350" w:hanging="52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8308" w:hanging="525"/>
      </w:pPr>
      <w:rPr>
        <w:rFonts w:hint="default"/>
        <w:lang w:val="zh-CN" w:eastAsia="zh-CN" w:bidi="zh-CN"/>
      </w:r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2"/>
  </w:num>
  <w:num w:numId="5">
    <w:abstractNumId w:val="1"/>
  </w:num>
  <w:num w:numId="6">
    <w:abstractNumId w:val="9"/>
  </w:num>
  <w:num w:numId="7">
    <w:abstractNumId w:val="11"/>
  </w:num>
  <w:num w:numId="8">
    <w:abstractNumId w:val="16"/>
  </w:num>
  <w:num w:numId="9">
    <w:abstractNumId w:val="8"/>
  </w:num>
  <w:num w:numId="10">
    <w:abstractNumId w:val="0"/>
  </w:num>
  <w:num w:numId="11">
    <w:abstractNumId w:val="12"/>
  </w:num>
  <w:num w:numId="12">
    <w:abstractNumId w:val="15"/>
  </w:num>
  <w:num w:numId="13">
    <w:abstractNumId w:val="3"/>
  </w:num>
  <w:num w:numId="14">
    <w:abstractNumId w:val="13"/>
  </w:num>
  <w:num w:numId="15">
    <w:abstractNumId w:val="6"/>
  </w:num>
  <w:num w:numId="16">
    <w:abstractNumId w:val="10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B1526A9"/>
    <w:rsid w:val="12C00720"/>
    <w:rsid w:val="17277D0E"/>
    <w:rsid w:val="1E083C7C"/>
    <w:rsid w:val="7E3418D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54"/>
      <w:ind w:left="91"/>
      <w:outlineLvl w:val="1"/>
    </w:pPr>
    <w:rPr>
      <w:rFonts w:ascii="黑体" w:hAnsi="黑体" w:eastAsia="黑体" w:cs="黑体"/>
      <w:b/>
      <w:bCs/>
      <w:sz w:val="32"/>
      <w:szCs w:val="32"/>
      <w:lang w:val="zh-CN" w:eastAsia="zh-CN" w:bidi="zh-CN"/>
    </w:rPr>
  </w:style>
  <w:style w:type="paragraph" w:styleId="3">
    <w:name w:val="heading 2"/>
    <w:basedOn w:val="1"/>
    <w:next w:val="1"/>
    <w:qFormat/>
    <w:uiPriority w:val="1"/>
    <w:pPr>
      <w:spacing w:before="70"/>
      <w:ind w:left="120"/>
      <w:outlineLvl w:val="2"/>
    </w:pPr>
    <w:rPr>
      <w:rFonts w:ascii="宋体" w:hAnsi="宋体" w:eastAsia="宋体" w:cs="宋体"/>
      <w:b/>
      <w:bCs/>
      <w:sz w:val="21"/>
      <w:szCs w:val="21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120"/>
    </w:pPr>
    <w:rPr>
      <w:rFonts w:ascii="宋体" w:hAnsi="宋体" w:eastAsia="宋体" w:cs="宋体"/>
      <w:sz w:val="21"/>
      <w:szCs w:val="21"/>
      <w:lang w:val="zh-CN" w:eastAsia="zh-CN" w:bidi="zh-CN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spacing w:before="60"/>
      <w:ind w:left="120"/>
    </w:pPr>
    <w:rPr>
      <w:rFonts w:ascii="宋体" w:hAnsi="宋体" w:eastAsia="宋体" w:cs="宋体"/>
      <w:lang w:val="zh-CN" w:eastAsia="zh-CN" w:bidi="zh-CN"/>
    </w:rPr>
  </w:style>
  <w:style w:type="paragraph" w:customStyle="1" w:styleId="9">
    <w:name w:val="Table Paragraph"/>
    <w:basedOn w:val="1"/>
    <w:qFormat/>
    <w:uiPriority w:val="1"/>
    <w:pPr>
      <w:spacing w:before="29"/>
      <w:ind w:left="3"/>
      <w:jc w:val="center"/>
    </w:pPr>
    <w:rPr>
      <w:rFonts w:ascii="Times New Roman" w:hAnsi="Times New Roman" w:eastAsia="Times New Roman" w:cs="Times New Roman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7" Type="http://schemas.openxmlformats.org/officeDocument/2006/relationships/fontTable" Target="fontTable.xml"/><Relationship Id="rId36" Type="http://schemas.openxmlformats.org/officeDocument/2006/relationships/numbering" Target="numbering.xml"/><Relationship Id="rId35" Type="http://schemas.openxmlformats.org/officeDocument/2006/relationships/customXml" Target="../customXml/item1.xml"/><Relationship Id="rId34" Type="http://schemas.openxmlformats.org/officeDocument/2006/relationships/image" Target="media/image23.jpeg"/><Relationship Id="rId33" Type="http://schemas.openxmlformats.org/officeDocument/2006/relationships/image" Target="media/image22.jpeg"/><Relationship Id="rId32" Type="http://schemas.openxmlformats.org/officeDocument/2006/relationships/image" Target="media/image21.jpeg"/><Relationship Id="rId31" Type="http://schemas.openxmlformats.org/officeDocument/2006/relationships/image" Target="media/image20.jpeg"/><Relationship Id="rId30" Type="http://schemas.openxmlformats.org/officeDocument/2006/relationships/image" Target="media/image19.jpeg"/><Relationship Id="rId3" Type="http://schemas.openxmlformats.org/officeDocument/2006/relationships/header" Target="header1.xml"/><Relationship Id="rId29" Type="http://schemas.openxmlformats.org/officeDocument/2006/relationships/image" Target="media/image18.jpeg"/><Relationship Id="rId28" Type="http://schemas.openxmlformats.org/officeDocument/2006/relationships/image" Target="media/image17.jpeg"/><Relationship Id="rId27" Type="http://schemas.openxmlformats.org/officeDocument/2006/relationships/image" Target="media/image16.jpeg"/><Relationship Id="rId26" Type="http://schemas.openxmlformats.org/officeDocument/2006/relationships/image" Target="media/image15.jpeg"/><Relationship Id="rId25" Type="http://schemas.openxmlformats.org/officeDocument/2006/relationships/image" Target="media/image14.jpeg"/><Relationship Id="rId24" Type="http://schemas.openxmlformats.org/officeDocument/2006/relationships/image" Target="media/image13.jpeg"/><Relationship Id="rId23" Type="http://schemas.openxmlformats.org/officeDocument/2006/relationships/image" Target="media/image12.jpeg"/><Relationship Id="rId22" Type="http://schemas.openxmlformats.org/officeDocument/2006/relationships/image" Target="media/image11.jpeg"/><Relationship Id="rId21" Type="http://schemas.openxmlformats.org/officeDocument/2006/relationships/image" Target="media/image10.jpeg"/><Relationship Id="rId20" Type="http://schemas.openxmlformats.org/officeDocument/2006/relationships/image" Target="media/image9.jpe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jpe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jpeg"/><Relationship Id="rId14" Type="http://schemas.openxmlformats.org/officeDocument/2006/relationships/image" Target="media/image3.jpeg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0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2020-11-03T06:06:00Z</dcterms:created>
  <dc:creator>Administrator</dc:creator>
  <cp:lastModifiedBy>Administrator</cp:lastModifiedBy>
  <dcterms:modified xsi:type="dcterms:W3CDTF">2020-11-05T09:23:47Z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